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2513"/>
        <w:gridCol w:w="4751"/>
        <w:gridCol w:w="2306"/>
      </w:tblGrid>
      <w:tr w:rsidR="0031414C" w:rsidRPr="00156474">
        <w:trPr>
          <w:trHeight w:val="1506"/>
        </w:trPr>
        <w:tc>
          <w:tcPr>
            <w:tcW w:w="5000" w:type="pct"/>
            <w:gridSpan w:val="3"/>
            <w:tcBorders>
              <w:top w:val="single" w:sz="24" w:space="0" w:color="auto"/>
              <w:bottom w:val="single" w:sz="24" w:space="0" w:color="auto"/>
            </w:tcBorders>
          </w:tcPr>
          <w:p w:rsidR="00696E4D" w:rsidRPr="00156474" w:rsidRDefault="00696E4D" w:rsidP="00CA44B9">
            <w:pPr>
              <w:spacing w:before="200"/>
              <w:jc w:val="center"/>
              <w:rPr>
                <w:rFonts w:ascii="Arial" w:hAnsi="Arial" w:cs="Arial"/>
                <w:b/>
                <w:sz w:val="24"/>
                <w:szCs w:val="24"/>
              </w:rPr>
            </w:pPr>
            <w:r w:rsidRPr="00156474">
              <w:rPr>
                <w:rFonts w:ascii="Arial" w:hAnsi="Arial" w:cs="Arial"/>
                <w:b/>
                <w:sz w:val="24"/>
                <w:szCs w:val="24"/>
              </w:rPr>
              <w:t>ЕВРАЗИЙСКИЙ СОВЕТ ПО СТАНДАРТИЗАЦИИ, МЕТРОЛОГИИ И СЕРТИФИКАЦИИ</w:t>
            </w:r>
          </w:p>
          <w:p w:rsidR="00696E4D" w:rsidRPr="00156474" w:rsidRDefault="00696E4D" w:rsidP="00CA44B9">
            <w:pPr>
              <w:spacing w:line="360" w:lineRule="auto"/>
              <w:jc w:val="center"/>
              <w:rPr>
                <w:rFonts w:ascii="Arial" w:hAnsi="Arial" w:cs="Arial"/>
                <w:b/>
                <w:sz w:val="24"/>
                <w:szCs w:val="24"/>
                <w:lang w:val="en-US"/>
              </w:rPr>
            </w:pPr>
            <w:r w:rsidRPr="00156474">
              <w:rPr>
                <w:rFonts w:ascii="Arial" w:hAnsi="Arial" w:cs="Arial"/>
                <w:b/>
                <w:sz w:val="24"/>
                <w:szCs w:val="24"/>
                <w:lang w:val="en-US"/>
              </w:rPr>
              <w:t>(</w:t>
            </w:r>
            <w:r w:rsidRPr="00156474">
              <w:rPr>
                <w:rFonts w:ascii="Arial" w:hAnsi="Arial" w:cs="Arial"/>
                <w:b/>
                <w:sz w:val="24"/>
                <w:szCs w:val="24"/>
              </w:rPr>
              <w:t>ЕАСС</w:t>
            </w:r>
            <w:r w:rsidRPr="00156474">
              <w:rPr>
                <w:rFonts w:ascii="Arial" w:hAnsi="Arial" w:cs="Arial"/>
                <w:b/>
                <w:sz w:val="24"/>
                <w:szCs w:val="24"/>
                <w:lang w:val="en-US"/>
              </w:rPr>
              <w:t>)</w:t>
            </w:r>
          </w:p>
          <w:p w:rsidR="00696E4D" w:rsidRPr="00156474" w:rsidRDefault="00696E4D" w:rsidP="00CA44B9">
            <w:pPr>
              <w:jc w:val="center"/>
              <w:rPr>
                <w:rFonts w:ascii="Arial" w:hAnsi="Arial" w:cs="Arial"/>
                <w:b/>
                <w:sz w:val="24"/>
                <w:szCs w:val="24"/>
                <w:lang w:val="en-US"/>
              </w:rPr>
            </w:pPr>
            <w:r w:rsidRPr="00156474">
              <w:rPr>
                <w:rFonts w:ascii="Arial" w:hAnsi="Arial" w:cs="Arial"/>
                <w:b/>
                <w:sz w:val="24"/>
                <w:szCs w:val="24"/>
                <w:lang w:val="en-US"/>
              </w:rPr>
              <w:t>EURO-AZIAN COUNCIL FOR STANDARDIZATION, METROLOGY AND CERTIFICATION</w:t>
            </w:r>
          </w:p>
          <w:p w:rsidR="0031414C" w:rsidRPr="00156474" w:rsidRDefault="00696E4D" w:rsidP="00CA44B9">
            <w:pPr>
              <w:spacing w:line="360" w:lineRule="auto"/>
              <w:jc w:val="center"/>
              <w:rPr>
                <w:rFonts w:ascii="Arial" w:hAnsi="Arial" w:cs="Arial"/>
                <w:b/>
                <w:sz w:val="24"/>
                <w:szCs w:val="24"/>
                <w:lang w:val="en-US"/>
              </w:rPr>
            </w:pPr>
            <w:r w:rsidRPr="00156474">
              <w:rPr>
                <w:rFonts w:ascii="Arial" w:hAnsi="Arial" w:cs="Arial"/>
                <w:b/>
                <w:sz w:val="24"/>
                <w:szCs w:val="24"/>
                <w:lang w:val="en-US"/>
              </w:rPr>
              <w:t>(EASC)</w:t>
            </w:r>
          </w:p>
        </w:tc>
      </w:tr>
      <w:tr w:rsidR="0031414C" w:rsidRPr="00156474" w:rsidTr="004667CE">
        <w:trPr>
          <w:trHeight w:val="2188"/>
        </w:trPr>
        <w:tc>
          <w:tcPr>
            <w:tcW w:w="1313" w:type="pct"/>
            <w:tcBorders>
              <w:top w:val="single" w:sz="24" w:space="0" w:color="auto"/>
              <w:bottom w:val="single" w:sz="18" w:space="0" w:color="auto"/>
            </w:tcBorders>
            <w:vAlign w:val="center"/>
          </w:tcPr>
          <w:p w:rsidR="0031414C" w:rsidRPr="00156474" w:rsidRDefault="005D529A" w:rsidP="00CA44B9">
            <w:pPr>
              <w:jc w:val="center"/>
              <w:rPr>
                <w:rFonts w:ascii="Arial" w:hAnsi="Arial" w:cs="Arial"/>
                <w:sz w:val="24"/>
                <w:szCs w:val="24"/>
              </w:rPr>
            </w:pPr>
            <w:r w:rsidRPr="00156474">
              <w:rPr>
                <w:rFonts w:ascii="Arial" w:hAnsi="Arial" w:cs="Arial"/>
                <w:noProof/>
                <w:sz w:val="24"/>
                <w:szCs w:val="24"/>
              </w:rPr>
              <w:drawing>
                <wp:inline distT="0" distB="0" distL="0" distR="0">
                  <wp:extent cx="1371600" cy="14001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371600" cy="1400175"/>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rsidR="0031414C" w:rsidRPr="00156474" w:rsidRDefault="0031414C" w:rsidP="00CA44B9">
            <w:pPr>
              <w:spacing w:before="600" w:line="360" w:lineRule="auto"/>
              <w:jc w:val="center"/>
              <w:rPr>
                <w:rFonts w:ascii="Arial" w:hAnsi="Arial" w:cs="Arial"/>
                <w:b/>
                <w:spacing w:val="30"/>
                <w:sz w:val="24"/>
                <w:szCs w:val="24"/>
                <w:lang w:val="en-US"/>
              </w:rPr>
            </w:pPr>
            <w:r w:rsidRPr="00156474">
              <w:rPr>
                <w:rFonts w:ascii="Arial" w:hAnsi="Arial" w:cs="Arial"/>
                <w:b/>
                <w:spacing w:val="30"/>
                <w:sz w:val="24"/>
                <w:szCs w:val="24"/>
              </w:rPr>
              <w:t>МЕЖГОСУДАРСТВЕННЫЙ</w:t>
            </w:r>
          </w:p>
          <w:p w:rsidR="0031414C" w:rsidRPr="00156474" w:rsidRDefault="0031414C" w:rsidP="00CA44B9">
            <w:pPr>
              <w:spacing w:line="360" w:lineRule="auto"/>
              <w:jc w:val="center"/>
              <w:rPr>
                <w:rFonts w:ascii="Arial" w:hAnsi="Arial" w:cs="Arial"/>
                <w:sz w:val="24"/>
                <w:szCs w:val="24"/>
              </w:rPr>
            </w:pPr>
            <w:r w:rsidRPr="00156474">
              <w:rPr>
                <w:rFonts w:ascii="Arial" w:hAnsi="Arial" w:cs="Arial"/>
                <w:b/>
                <w:spacing w:val="30"/>
                <w:sz w:val="24"/>
                <w:szCs w:val="24"/>
              </w:rPr>
              <w:t>СТАНДАРТ</w:t>
            </w:r>
          </w:p>
        </w:tc>
        <w:tc>
          <w:tcPr>
            <w:tcW w:w="1205" w:type="pct"/>
            <w:tcBorders>
              <w:top w:val="single" w:sz="24" w:space="0" w:color="auto"/>
              <w:bottom w:val="single" w:sz="18" w:space="0" w:color="auto"/>
            </w:tcBorders>
            <w:vAlign w:val="center"/>
          </w:tcPr>
          <w:p w:rsidR="0031414C" w:rsidRPr="00156474" w:rsidRDefault="0031414C" w:rsidP="00CA44B9">
            <w:pPr>
              <w:rPr>
                <w:rFonts w:ascii="Arial" w:hAnsi="Arial" w:cs="Arial"/>
                <w:b/>
                <w:sz w:val="24"/>
                <w:szCs w:val="24"/>
              </w:rPr>
            </w:pPr>
            <w:r w:rsidRPr="00156474">
              <w:rPr>
                <w:rFonts w:ascii="Arial" w:hAnsi="Arial" w:cs="Arial"/>
                <w:b/>
                <w:sz w:val="24"/>
                <w:szCs w:val="24"/>
              </w:rPr>
              <w:t xml:space="preserve">ГОСТ </w:t>
            </w:r>
          </w:p>
          <w:p w:rsidR="003C0B21" w:rsidRPr="00156474" w:rsidRDefault="006F29E4" w:rsidP="00CA44B9">
            <w:pPr>
              <w:rPr>
                <w:rFonts w:ascii="Arial" w:hAnsi="Arial" w:cs="Arial"/>
                <w:b/>
                <w:sz w:val="24"/>
                <w:szCs w:val="24"/>
              </w:rPr>
            </w:pPr>
            <w:r w:rsidRPr="00156474">
              <w:rPr>
                <w:rFonts w:ascii="Arial" w:hAnsi="Arial" w:cs="Arial"/>
                <w:i/>
                <w:sz w:val="24"/>
                <w:szCs w:val="24"/>
              </w:rPr>
              <w:t xml:space="preserve">(проект </w:t>
            </w:r>
            <w:r w:rsidRPr="00156474">
              <w:rPr>
                <w:rFonts w:ascii="Arial" w:hAnsi="Arial" w:cs="Arial"/>
                <w:i/>
                <w:sz w:val="24"/>
                <w:szCs w:val="24"/>
                <w:lang w:val="en-US"/>
              </w:rPr>
              <w:t>KZ</w:t>
            </w:r>
            <w:r w:rsidR="003C0B21" w:rsidRPr="00156474">
              <w:rPr>
                <w:rFonts w:ascii="Arial" w:hAnsi="Arial" w:cs="Arial"/>
                <w:i/>
                <w:sz w:val="24"/>
                <w:szCs w:val="24"/>
              </w:rPr>
              <w:t>, первая редакция)</w:t>
            </w:r>
          </w:p>
          <w:p w:rsidR="0031414C" w:rsidRPr="00156474" w:rsidRDefault="0031414C" w:rsidP="00CA44B9">
            <w:pPr>
              <w:ind w:left="253"/>
              <w:rPr>
                <w:rFonts w:ascii="Arial" w:hAnsi="Arial" w:cs="Arial"/>
                <w:b/>
                <w:sz w:val="24"/>
                <w:szCs w:val="24"/>
              </w:rPr>
            </w:pPr>
          </w:p>
        </w:tc>
      </w:tr>
      <w:tr w:rsidR="0031414C" w:rsidRPr="00156474">
        <w:trPr>
          <w:trHeight w:val="1375"/>
        </w:trPr>
        <w:tc>
          <w:tcPr>
            <w:tcW w:w="5000" w:type="pct"/>
            <w:gridSpan w:val="3"/>
            <w:tcBorders>
              <w:top w:val="single" w:sz="18" w:space="0" w:color="auto"/>
            </w:tcBorders>
            <w:vAlign w:val="center"/>
          </w:tcPr>
          <w:p w:rsidR="0031414C" w:rsidRPr="00156474" w:rsidRDefault="0031414C" w:rsidP="00CA44B9">
            <w:pPr>
              <w:jc w:val="center"/>
              <w:rPr>
                <w:rFonts w:ascii="Arial" w:hAnsi="Arial" w:cs="Arial"/>
                <w:sz w:val="24"/>
                <w:szCs w:val="24"/>
              </w:rPr>
            </w:pPr>
          </w:p>
          <w:p w:rsidR="008E7893" w:rsidRPr="00156474" w:rsidRDefault="008E7893" w:rsidP="00CA44B9">
            <w:pPr>
              <w:jc w:val="center"/>
              <w:rPr>
                <w:rFonts w:ascii="Arial" w:hAnsi="Arial" w:cs="Arial"/>
                <w:sz w:val="24"/>
                <w:szCs w:val="24"/>
              </w:rPr>
            </w:pPr>
          </w:p>
          <w:p w:rsidR="008A0238" w:rsidRPr="00156474" w:rsidRDefault="008A0238" w:rsidP="00CA44B9">
            <w:pPr>
              <w:jc w:val="center"/>
              <w:rPr>
                <w:rFonts w:ascii="Arial" w:hAnsi="Arial" w:cs="Arial"/>
                <w:sz w:val="24"/>
                <w:szCs w:val="24"/>
              </w:rPr>
            </w:pPr>
          </w:p>
          <w:p w:rsidR="00F604E7" w:rsidRPr="00156474" w:rsidRDefault="00F604E7" w:rsidP="00CA44B9">
            <w:pPr>
              <w:jc w:val="center"/>
              <w:rPr>
                <w:rFonts w:ascii="Arial" w:hAnsi="Arial" w:cs="Arial"/>
                <w:sz w:val="24"/>
                <w:szCs w:val="24"/>
              </w:rPr>
            </w:pPr>
          </w:p>
          <w:p w:rsidR="008E7893" w:rsidRPr="00156474" w:rsidRDefault="008E7893" w:rsidP="00CA44B9">
            <w:pPr>
              <w:jc w:val="center"/>
              <w:rPr>
                <w:rFonts w:ascii="Arial" w:hAnsi="Arial" w:cs="Arial"/>
                <w:sz w:val="24"/>
                <w:szCs w:val="24"/>
              </w:rPr>
            </w:pPr>
          </w:p>
          <w:p w:rsidR="000343A4" w:rsidRPr="00156474" w:rsidRDefault="000343A4" w:rsidP="000343A4">
            <w:pPr>
              <w:jc w:val="center"/>
              <w:rPr>
                <w:rFonts w:ascii="Arial" w:hAnsi="Arial" w:cs="Arial"/>
                <w:b/>
                <w:sz w:val="24"/>
                <w:szCs w:val="24"/>
                <w:lang w:val="kk-KZ"/>
              </w:rPr>
            </w:pPr>
            <w:r w:rsidRPr="00156474">
              <w:rPr>
                <w:rFonts w:ascii="Arial" w:hAnsi="Arial" w:cs="Arial"/>
                <w:b/>
                <w:sz w:val="24"/>
                <w:szCs w:val="24"/>
              </w:rPr>
              <w:t>Материалы текстильные</w:t>
            </w:r>
          </w:p>
          <w:p w:rsidR="000343A4" w:rsidRPr="00156474" w:rsidRDefault="000343A4" w:rsidP="000343A4">
            <w:pPr>
              <w:jc w:val="center"/>
              <w:rPr>
                <w:rFonts w:ascii="Arial" w:hAnsi="Arial" w:cs="Arial"/>
                <w:b/>
                <w:sz w:val="24"/>
                <w:szCs w:val="24"/>
                <w:lang w:val="kk-KZ"/>
              </w:rPr>
            </w:pPr>
          </w:p>
          <w:p w:rsidR="000343A4" w:rsidRPr="00156474" w:rsidRDefault="00AB7DE8" w:rsidP="000343A4">
            <w:pPr>
              <w:jc w:val="center"/>
              <w:rPr>
                <w:rFonts w:ascii="Arial" w:hAnsi="Arial" w:cs="Arial"/>
                <w:b/>
                <w:sz w:val="24"/>
                <w:szCs w:val="24"/>
                <w:lang w:val="kk-KZ"/>
              </w:rPr>
            </w:pPr>
            <w:r w:rsidRPr="00156474">
              <w:rPr>
                <w:rFonts w:ascii="Arial" w:hAnsi="Arial" w:cs="Arial"/>
                <w:b/>
                <w:sz w:val="24"/>
                <w:szCs w:val="24"/>
              </w:rPr>
              <w:t>ОПРЕДЕЛЕНИЕ УСТОЙЧИВОСТИ ТКАНИ К ИСТИРАНИЮ ПО МЕТОДУ МАРТИНДЕЙЛА</w:t>
            </w:r>
          </w:p>
          <w:p w:rsidR="000343A4" w:rsidRPr="00156474" w:rsidRDefault="000343A4" w:rsidP="000343A4">
            <w:pPr>
              <w:jc w:val="center"/>
              <w:rPr>
                <w:rFonts w:ascii="Arial" w:hAnsi="Arial" w:cs="Arial"/>
                <w:b/>
                <w:sz w:val="24"/>
                <w:szCs w:val="24"/>
                <w:lang w:val="kk-KZ"/>
              </w:rPr>
            </w:pPr>
          </w:p>
          <w:p w:rsidR="000343A4" w:rsidRPr="00156474" w:rsidRDefault="000343A4" w:rsidP="000343A4">
            <w:pPr>
              <w:jc w:val="center"/>
              <w:rPr>
                <w:rFonts w:ascii="Arial" w:hAnsi="Arial" w:cs="Arial"/>
                <w:b/>
                <w:sz w:val="24"/>
                <w:szCs w:val="24"/>
                <w:lang w:val="kk-KZ"/>
              </w:rPr>
            </w:pPr>
            <w:r w:rsidRPr="00156474">
              <w:rPr>
                <w:rFonts w:ascii="Arial" w:hAnsi="Arial" w:cs="Arial"/>
                <w:b/>
                <w:sz w:val="24"/>
                <w:szCs w:val="24"/>
              </w:rPr>
              <w:t>Часть 2</w:t>
            </w:r>
          </w:p>
          <w:p w:rsidR="000343A4" w:rsidRPr="00156474" w:rsidRDefault="000343A4" w:rsidP="000343A4">
            <w:pPr>
              <w:jc w:val="center"/>
              <w:rPr>
                <w:rFonts w:ascii="Arial" w:hAnsi="Arial" w:cs="Arial"/>
                <w:b/>
                <w:sz w:val="24"/>
                <w:szCs w:val="24"/>
                <w:lang w:val="kk-KZ"/>
              </w:rPr>
            </w:pPr>
          </w:p>
          <w:p w:rsidR="00034DB1" w:rsidRPr="00156474" w:rsidRDefault="000343A4" w:rsidP="000343A4">
            <w:pPr>
              <w:jc w:val="center"/>
              <w:rPr>
                <w:rFonts w:ascii="Arial" w:hAnsi="Arial" w:cs="Arial"/>
                <w:b/>
                <w:sz w:val="24"/>
                <w:szCs w:val="24"/>
              </w:rPr>
            </w:pPr>
            <w:r w:rsidRPr="00156474">
              <w:rPr>
                <w:rFonts w:ascii="Arial" w:hAnsi="Arial" w:cs="Arial"/>
                <w:b/>
                <w:sz w:val="24"/>
                <w:szCs w:val="24"/>
              </w:rPr>
              <w:t>О</w:t>
            </w:r>
            <w:r w:rsidR="00AB7DE8" w:rsidRPr="00156474">
              <w:rPr>
                <w:rFonts w:ascii="Arial" w:hAnsi="Arial" w:cs="Arial"/>
                <w:b/>
                <w:sz w:val="24"/>
                <w:szCs w:val="24"/>
              </w:rPr>
              <w:t>пределение момента разрушения образца</w:t>
            </w:r>
          </w:p>
        </w:tc>
      </w:tr>
      <w:tr w:rsidR="0031414C" w:rsidRPr="00156474" w:rsidTr="008E7893">
        <w:trPr>
          <w:trHeight w:val="833"/>
        </w:trPr>
        <w:tc>
          <w:tcPr>
            <w:tcW w:w="5000" w:type="pct"/>
            <w:gridSpan w:val="3"/>
            <w:vAlign w:val="center"/>
          </w:tcPr>
          <w:p w:rsidR="0031414C" w:rsidRPr="00156474" w:rsidRDefault="0031414C" w:rsidP="00CA44B9">
            <w:pPr>
              <w:jc w:val="center"/>
              <w:rPr>
                <w:rFonts w:ascii="Arial" w:hAnsi="Arial" w:cs="Arial"/>
                <w:b/>
                <w:sz w:val="24"/>
                <w:szCs w:val="24"/>
              </w:rPr>
            </w:pPr>
          </w:p>
        </w:tc>
      </w:tr>
      <w:tr w:rsidR="00DC0211" w:rsidRPr="00156474">
        <w:trPr>
          <w:trHeight w:val="2832"/>
        </w:trPr>
        <w:tc>
          <w:tcPr>
            <w:tcW w:w="5000" w:type="pct"/>
            <w:gridSpan w:val="3"/>
            <w:vAlign w:val="center"/>
          </w:tcPr>
          <w:p w:rsidR="00DC0211" w:rsidRPr="00156474" w:rsidRDefault="00DC0211" w:rsidP="00CA44B9">
            <w:pPr>
              <w:jc w:val="center"/>
              <w:rPr>
                <w:rFonts w:ascii="Arial" w:hAnsi="Arial" w:cs="Arial"/>
                <w:sz w:val="24"/>
                <w:szCs w:val="24"/>
              </w:rPr>
            </w:pPr>
            <w:r w:rsidRPr="00156474">
              <w:rPr>
                <w:rFonts w:ascii="Arial" w:hAnsi="Arial" w:cs="Arial"/>
                <w:sz w:val="24"/>
                <w:szCs w:val="24"/>
              </w:rPr>
              <w:t xml:space="preserve">Настоящий проект стандарта не подлежит </w:t>
            </w:r>
          </w:p>
          <w:p w:rsidR="00DC0211" w:rsidRPr="00156474" w:rsidRDefault="00DC0211" w:rsidP="00CA44B9">
            <w:pPr>
              <w:jc w:val="center"/>
              <w:rPr>
                <w:rFonts w:ascii="Arial" w:hAnsi="Arial" w:cs="Arial"/>
                <w:sz w:val="24"/>
                <w:szCs w:val="24"/>
              </w:rPr>
            </w:pPr>
            <w:r w:rsidRPr="00156474">
              <w:rPr>
                <w:rFonts w:ascii="Arial" w:hAnsi="Arial" w:cs="Arial"/>
                <w:sz w:val="24"/>
                <w:szCs w:val="24"/>
              </w:rPr>
              <w:t>применению до его принятия</w:t>
            </w:r>
          </w:p>
          <w:p w:rsidR="00DC0211" w:rsidRPr="00156474" w:rsidRDefault="00DC0211" w:rsidP="00CA44B9">
            <w:pPr>
              <w:rPr>
                <w:rFonts w:ascii="Arial" w:hAnsi="Arial" w:cs="Arial"/>
                <w:sz w:val="24"/>
                <w:szCs w:val="24"/>
              </w:rPr>
            </w:pPr>
          </w:p>
          <w:p w:rsidR="00DC0211" w:rsidRPr="00156474" w:rsidRDefault="00DC0211" w:rsidP="00A663A7">
            <w:pPr>
              <w:rPr>
                <w:rFonts w:ascii="Arial" w:hAnsi="Arial" w:cs="Arial"/>
                <w:sz w:val="24"/>
                <w:szCs w:val="24"/>
              </w:rPr>
            </w:pPr>
          </w:p>
          <w:p w:rsidR="00DC0211" w:rsidRDefault="00A663A7" w:rsidP="00A663A7">
            <w:pPr>
              <w:rPr>
                <w:rFonts w:ascii="Arial" w:hAnsi="Arial" w:cs="Arial"/>
                <w:sz w:val="24"/>
                <w:szCs w:val="24"/>
                <w:u w:val="single"/>
              </w:rPr>
            </w:pPr>
            <w:r>
              <w:rPr>
                <w:rFonts w:ascii="Arial" w:hAnsi="Arial" w:cs="Arial"/>
                <w:sz w:val="24"/>
                <w:szCs w:val="24"/>
                <w:u w:val="single"/>
              </w:rPr>
              <w:t xml:space="preserve">     </w:t>
            </w:r>
          </w:p>
          <w:p w:rsidR="00A663A7" w:rsidRDefault="00A663A7" w:rsidP="00A663A7">
            <w:pPr>
              <w:rPr>
                <w:rFonts w:ascii="Arial" w:hAnsi="Arial" w:cs="Arial"/>
                <w:sz w:val="24"/>
                <w:szCs w:val="24"/>
                <w:u w:val="single"/>
              </w:rPr>
            </w:pPr>
          </w:p>
          <w:p w:rsidR="00A663A7" w:rsidRDefault="00A663A7" w:rsidP="00A663A7">
            <w:pPr>
              <w:rPr>
                <w:rFonts w:ascii="Arial" w:hAnsi="Arial" w:cs="Arial"/>
                <w:sz w:val="24"/>
                <w:szCs w:val="24"/>
                <w:u w:val="single"/>
              </w:rPr>
            </w:pPr>
          </w:p>
          <w:p w:rsidR="00A663A7" w:rsidRPr="00A663A7" w:rsidRDefault="00A663A7" w:rsidP="00A663A7">
            <w:pPr>
              <w:rPr>
                <w:rFonts w:ascii="Arial" w:hAnsi="Arial" w:cs="Arial"/>
                <w:sz w:val="24"/>
                <w:szCs w:val="24"/>
                <w:u w:val="single"/>
              </w:rPr>
            </w:pPr>
          </w:p>
        </w:tc>
      </w:tr>
    </w:tbl>
    <w:p w:rsidR="008E7893" w:rsidRPr="00A663A7" w:rsidRDefault="008E7893" w:rsidP="00A663A7"/>
    <w:p w:rsidR="00F11C36" w:rsidRPr="00156474" w:rsidRDefault="00F11C36" w:rsidP="00CA44B9">
      <w:pPr>
        <w:jc w:val="center"/>
        <w:rPr>
          <w:rFonts w:ascii="Arial" w:hAnsi="Arial" w:cs="Arial"/>
          <w:bCs/>
          <w:sz w:val="24"/>
          <w:szCs w:val="24"/>
        </w:rPr>
      </w:pPr>
    </w:p>
    <w:p w:rsidR="001F2D2F" w:rsidRPr="00156474" w:rsidRDefault="001F2D2F" w:rsidP="00CA44B9">
      <w:pPr>
        <w:jc w:val="center"/>
        <w:rPr>
          <w:rFonts w:ascii="Arial" w:hAnsi="Arial" w:cs="Arial"/>
          <w:bCs/>
          <w:sz w:val="24"/>
          <w:szCs w:val="24"/>
        </w:rPr>
      </w:pPr>
    </w:p>
    <w:p w:rsidR="00F11C36" w:rsidRPr="00156474" w:rsidRDefault="00F11C36" w:rsidP="00CA44B9">
      <w:pPr>
        <w:jc w:val="center"/>
        <w:rPr>
          <w:rFonts w:ascii="Arial" w:hAnsi="Arial" w:cs="Arial"/>
          <w:bCs/>
          <w:sz w:val="24"/>
          <w:szCs w:val="24"/>
        </w:rPr>
      </w:pPr>
      <w:r w:rsidRPr="00156474">
        <w:rPr>
          <w:rFonts w:ascii="Arial" w:hAnsi="Arial" w:cs="Arial"/>
          <w:bCs/>
          <w:sz w:val="24"/>
          <w:szCs w:val="24"/>
        </w:rPr>
        <w:t>Минск</w:t>
      </w:r>
    </w:p>
    <w:p w:rsidR="006215AD" w:rsidRPr="00156474" w:rsidRDefault="00450CD8" w:rsidP="00CA44B9">
      <w:pPr>
        <w:pStyle w:val="6"/>
        <w:tabs>
          <w:tab w:val="left" w:pos="0"/>
        </w:tabs>
        <w:spacing w:before="0" w:after="0"/>
        <w:ind w:firstLine="0"/>
        <w:jc w:val="center"/>
        <w:rPr>
          <w:rFonts w:ascii="Arial" w:hAnsi="Arial" w:cs="Arial"/>
          <w:b w:val="0"/>
          <w:sz w:val="24"/>
          <w:szCs w:val="24"/>
        </w:rPr>
      </w:pPr>
      <w:r w:rsidRPr="00156474">
        <w:rPr>
          <w:rFonts w:ascii="Arial" w:hAnsi="Arial" w:cs="Arial"/>
          <w:b w:val="0"/>
          <w:sz w:val="24"/>
          <w:szCs w:val="24"/>
        </w:rPr>
        <w:t>Евразийский совет</w:t>
      </w:r>
      <w:r w:rsidR="00565A32" w:rsidRPr="00156474">
        <w:rPr>
          <w:rFonts w:ascii="Arial" w:hAnsi="Arial" w:cs="Arial"/>
          <w:b w:val="0"/>
          <w:sz w:val="24"/>
          <w:szCs w:val="24"/>
        </w:rPr>
        <w:t xml:space="preserve"> </w:t>
      </w:r>
      <w:r w:rsidR="00F310E7" w:rsidRPr="00156474">
        <w:rPr>
          <w:rFonts w:ascii="Arial" w:hAnsi="Arial" w:cs="Arial"/>
          <w:b w:val="0"/>
          <w:sz w:val="24"/>
          <w:szCs w:val="24"/>
        </w:rPr>
        <w:t>п</w:t>
      </w:r>
      <w:r w:rsidRPr="00156474">
        <w:rPr>
          <w:rFonts w:ascii="Arial" w:hAnsi="Arial" w:cs="Arial"/>
          <w:b w:val="0"/>
          <w:sz w:val="24"/>
          <w:szCs w:val="24"/>
        </w:rPr>
        <w:t xml:space="preserve">о </w:t>
      </w:r>
      <w:r w:rsidR="00F310E7" w:rsidRPr="00156474">
        <w:rPr>
          <w:rFonts w:ascii="Arial" w:hAnsi="Arial" w:cs="Arial"/>
          <w:b w:val="0"/>
          <w:sz w:val="24"/>
          <w:szCs w:val="24"/>
        </w:rPr>
        <w:t xml:space="preserve">стандартизации, метрологии и сертификации </w:t>
      </w:r>
    </w:p>
    <w:p w:rsidR="00357ED4" w:rsidRPr="00156474" w:rsidRDefault="006215AD" w:rsidP="00CA44B9">
      <w:pPr>
        <w:pStyle w:val="61"/>
        <w:rPr>
          <w:rFonts w:ascii="Arial" w:hAnsi="Arial" w:cs="Arial"/>
          <w:szCs w:val="24"/>
          <w:lang w:val="ru-RU"/>
        </w:rPr>
      </w:pPr>
      <w:r w:rsidRPr="00156474">
        <w:rPr>
          <w:rFonts w:ascii="Arial" w:hAnsi="Arial" w:cs="Arial"/>
          <w:szCs w:val="24"/>
          <w:lang w:val="ru-RU"/>
        </w:rPr>
        <w:t>20</w:t>
      </w:r>
      <w:r w:rsidR="00E1255F" w:rsidRPr="00156474">
        <w:rPr>
          <w:rFonts w:ascii="Arial" w:hAnsi="Arial" w:cs="Arial"/>
          <w:szCs w:val="24"/>
          <w:lang w:val="ru-RU"/>
        </w:rPr>
        <w:t>2</w:t>
      </w:r>
    </w:p>
    <w:p w:rsidR="0031414C" w:rsidRDefault="00B734A8" w:rsidP="00E1255F">
      <w:pPr>
        <w:jc w:val="center"/>
        <w:rPr>
          <w:rFonts w:ascii="Arial" w:hAnsi="Arial" w:cs="Arial"/>
          <w:b/>
          <w:sz w:val="24"/>
          <w:szCs w:val="24"/>
          <w:lang w:val="kk-KZ"/>
        </w:rPr>
      </w:pPr>
      <w:r w:rsidRPr="00156474">
        <w:rPr>
          <w:rFonts w:ascii="Arial" w:hAnsi="Arial" w:cs="Arial"/>
          <w:b/>
          <w:sz w:val="24"/>
          <w:szCs w:val="24"/>
        </w:rPr>
        <w:br w:type="page"/>
      </w:r>
      <w:r w:rsidR="0031414C" w:rsidRPr="00156474">
        <w:rPr>
          <w:rFonts w:ascii="Arial" w:hAnsi="Arial" w:cs="Arial"/>
          <w:b/>
          <w:sz w:val="24"/>
          <w:szCs w:val="24"/>
        </w:rPr>
        <w:lastRenderedPageBreak/>
        <w:t>Предисловие</w:t>
      </w:r>
    </w:p>
    <w:p w:rsidR="0031414C" w:rsidRPr="00156474" w:rsidRDefault="0031414C" w:rsidP="008A6B3D">
      <w:pPr>
        <w:pStyle w:val="61"/>
        <w:ind w:firstLine="567"/>
        <w:jc w:val="both"/>
        <w:rPr>
          <w:rFonts w:ascii="Arial" w:hAnsi="Arial" w:cs="Arial"/>
          <w:szCs w:val="24"/>
          <w:lang w:val="ru-RU"/>
        </w:rPr>
      </w:pPr>
      <w:r w:rsidRPr="00156474">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31414C" w:rsidRPr="00156474" w:rsidRDefault="0031414C" w:rsidP="008A6B3D">
      <w:pPr>
        <w:pStyle w:val="af0"/>
        <w:pBdr>
          <w:bottom w:val="none" w:sz="0" w:space="0" w:color="auto"/>
        </w:pBdr>
        <w:spacing w:after="0" w:line="240" w:lineRule="auto"/>
        <w:ind w:firstLine="567"/>
        <w:jc w:val="both"/>
        <w:rPr>
          <w:rFonts w:ascii="Arial" w:hAnsi="Arial" w:cs="Arial"/>
          <w:b w:val="0"/>
          <w:bCs/>
          <w:sz w:val="24"/>
          <w:szCs w:val="24"/>
        </w:rPr>
      </w:pPr>
      <w:r w:rsidRPr="00156474">
        <w:rPr>
          <w:rFonts w:ascii="Arial" w:hAnsi="Arial" w:cs="Arial"/>
          <w:b w:val="0"/>
          <w:sz w:val="24"/>
          <w:szCs w:val="24"/>
        </w:rPr>
        <w:t>Цели, основные принципы и основной порядок проведения работ по межгосударственной станда</w:t>
      </w:r>
      <w:r w:rsidR="008A0238" w:rsidRPr="00156474">
        <w:rPr>
          <w:rFonts w:ascii="Arial" w:hAnsi="Arial" w:cs="Arial"/>
          <w:b w:val="0"/>
          <w:sz w:val="24"/>
          <w:szCs w:val="24"/>
        </w:rPr>
        <w:t>ртизации установлены ГОСТ 1.0</w:t>
      </w:r>
      <w:r w:rsidRPr="00156474">
        <w:rPr>
          <w:rFonts w:ascii="Arial" w:hAnsi="Arial" w:cs="Arial"/>
          <w:b w:val="0"/>
          <w:sz w:val="24"/>
          <w:szCs w:val="24"/>
        </w:rPr>
        <w:t xml:space="preserve"> «</w:t>
      </w:r>
      <w:r w:rsidR="008A0238" w:rsidRPr="00156474">
        <w:rPr>
          <w:rFonts w:ascii="Arial" w:hAnsi="Arial" w:cs="Arial"/>
          <w:b w:val="0"/>
          <w:sz w:val="24"/>
          <w:szCs w:val="24"/>
        </w:rPr>
        <w:t>Межгосударственная система стандартизации. Основные положения</w:t>
      </w:r>
      <w:r w:rsidRPr="00156474">
        <w:rPr>
          <w:rFonts w:ascii="Arial" w:hAnsi="Arial" w:cs="Arial"/>
          <w:b w:val="0"/>
          <w:sz w:val="24"/>
          <w:szCs w:val="24"/>
        </w:rPr>
        <w:t>» и</w:t>
      </w:r>
      <w:r w:rsidR="00FD31CF" w:rsidRPr="00156474">
        <w:rPr>
          <w:rFonts w:ascii="Arial" w:hAnsi="Arial" w:cs="Arial"/>
          <w:b w:val="0"/>
          <w:sz w:val="24"/>
          <w:szCs w:val="24"/>
        </w:rPr>
        <w:br/>
      </w:r>
      <w:r w:rsidRPr="00156474">
        <w:rPr>
          <w:rFonts w:ascii="Arial" w:hAnsi="Arial" w:cs="Arial"/>
          <w:b w:val="0"/>
          <w:bCs/>
          <w:sz w:val="24"/>
          <w:szCs w:val="24"/>
        </w:rPr>
        <w:t>ГОСТ 1.2</w:t>
      </w:r>
      <w:r w:rsidR="00034DB1" w:rsidRPr="00156474">
        <w:rPr>
          <w:rFonts w:ascii="Arial" w:hAnsi="Arial" w:cs="Arial"/>
          <w:b w:val="0"/>
          <w:bCs/>
          <w:sz w:val="24"/>
          <w:szCs w:val="24"/>
        </w:rPr>
        <w:t xml:space="preserve"> </w:t>
      </w:r>
      <w:r w:rsidRPr="00156474">
        <w:rPr>
          <w:rFonts w:ascii="Arial" w:hAnsi="Arial" w:cs="Arial"/>
          <w:b w:val="0"/>
          <w:bCs/>
          <w:sz w:val="24"/>
          <w:szCs w:val="24"/>
        </w:rPr>
        <w:t>«</w:t>
      </w:r>
      <w:r w:rsidR="008A0238" w:rsidRPr="00156474">
        <w:rPr>
          <w:rFonts w:ascii="Arial" w:hAnsi="Arial" w:cs="Arial"/>
          <w:b w:val="0"/>
          <w:bCs/>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156474">
        <w:rPr>
          <w:rFonts w:ascii="Arial" w:hAnsi="Arial" w:cs="Arial"/>
          <w:b w:val="0"/>
          <w:bCs/>
          <w:sz w:val="24"/>
          <w:szCs w:val="24"/>
        </w:rPr>
        <w:t>»</w:t>
      </w:r>
    </w:p>
    <w:p w:rsidR="0031414C" w:rsidRPr="00156474" w:rsidRDefault="0031414C" w:rsidP="008A6B3D">
      <w:pPr>
        <w:pStyle w:val="61"/>
        <w:ind w:firstLine="567"/>
        <w:jc w:val="both"/>
        <w:rPr>
          <w:rFonts w:ascii="Arial" w:hAnsi="Arial" w:cs="Arial"/>
          <w:szCs w:val="24"/>
          <w:lang w:val="ru-RU"/>
        </w:rPr>
      </w:pPr>
    </w:p>
    <w:p w:rsidR="0031414C" w:rsidRPr="00156474" w:rsidRDefault="0031414C" w:rsidP="008A6B3D">
      <w:pPr>
        <w:pStyle w:val="61"/>
        <w:ind w:firstLine="567"/>
        <w:jc w:val="both"/>
        <w:rPr>
          <w:rFonts w:ascii="Arial" w:hAnsi="Arial" w:cs="Arial"/>
          <w:b/>
          <w:szCs w:val="24"/>
          <w:lang w:val="ru-RU"/>
        </w:rPr>
      </w:pPr>
      <w:r w:rsidRPr="00156474">
        <w:rPr>
          <w:rFonts w:ascii="Arial" w:hAnsi="Arial" w:cs="Arial"/>
          <w:b/>
          <w:szCs w:val="24"/>
          <w:lang w:val="ru-RU"/>
        </w:rPr>
        <w:t>Сведения о стандарте</w:t>
      </w:r>
    </w:p>
    <w:p w:rsidR="0031414C" w:rsidRPr="00156474" w:rsidRDefault="0031414C" w:rsidP="008A6B3D">
      <w:pPr>
        <w:pStyle w:val="61"/>
        <w:ind w:firstLine="567"/>
        <w:jc w:val="both"/>
        <w:rPr>
          <w:rFonts w:ascii="Arial" w:hAnsi="Arial" w:cs="Arial"/>
          <w:szCs w:val="24"/>
          <w:lang w:val="ru-RU"/>
        </w:rPr>
      </w:pPr>
    </w:p>
    <w:p w:rsidR="0031414C" w:rsidRPr="00156474" w:rsidRDefault="0031414C" w:rsidP="008A6B3D">
      <w:pPr>
        <w:pStyle w:val="af0"/>
        <w:pBdr>
          <w:bottom w:val="none" w:sz="0" w:space="0" w:color="auto"/>
        </w:pBdr>
        <w:spacing w:after="0" w:line="240" w:lineRule="auto"/>
        <w:ind w:firstLine="567"/>
        <w:jc w:val="both"/>
        <w:rPr>
          <w:rFonts w:ascii="Arial" w:hAnsi="Arial" w:cs="Arial"/>
          <w:b w:val="0"/>
          <w:bCs/>
          <w:sz w:val="24"/>
          <w:szCs w:val="24"/>
        </w:rPr>
      </w:pPr>
      <w:r w:rsidRPr="00156474">
        <w:rPr>
          <w:rFonts w:ascii="Arial" w:hAnsi="Arial" w:cs="Arial"/>
          <w:b w:val="0"/>
          <w:sz w:val="24"/>
          <w:szCs w:val="24"/>
        </w:rPr>
        <w:t>1</w:t>
      </w:r>
      <w:r w:rsidRPr="00156474">
        <w:rPr>
          <w:rFonts w:ascii="Arial" w:hAnsi="Arial" w:cs="Arial"/>
          <w:b w:val="0"/>
          <w:bCs/>
          <w:sz w:val="24"/>
          <w:szCs w:val="24"/>
        </w:rPr>
        <w:t xml:space="preserve"> </w:t>
      </w:r>
      <w:r w:rsidR="00FD31CF" w:rsidRPr="00156474">
        <w:rPr>
          <w:rFonts w:ascii="Arial" w:hAnsi="Arial" w:cs="Arial"/>
          <w:b w:val="0"/>
          <w:bCs/>
          <w:sz w:val="24"/>
          <w:szCs w:val="24"/>
        </w:rPr>
        <w:t>РАЗРАБОТАН</w:t>
      </w:r>
      <w:r w:rsidR="00F3022D" w:rsidRPr="00156474">
        <w:rPr>
          <w:rFonts w:ascii="Arial" w:hAnsi="Arial" w:cs="Arial"/>
          <w:b w:val="0"/>
          <w:bCs/>
          <w:sz w:val="24"/>
          <w:szCs w:val="24"/>
        </w:rPr>
        <w:t xml:space="preserve"> </w:t>
      </w:r>
      <w:r w:rsidR="008A0238" w:rsidRPr="00156474">
        <w:rPr>
          <w:rFonts w:ascii="Arial" w:hAnsi="Arial" w:cs="Arial"/>
          <w:b w:val="0"/>
          <w:bCs/>
          <w:sz w:val="24"/>
          <w:szCs w:val="24"/>
        </w:rPr>
        <w:t xml:space="preserve">РГП «Казахстанский институт стандартизации и сертификации» Комитета технического регулирования и метрологии Министерства </w:t>
      </w:r>
      <w:r w:rsidR="00497F34" w:rsidRPr="00156474">
        <w:rPr>
          <w:rFonts w:ascii="Arial" w:hAnsi="Arial" w:cs="Arial"/>
          <w:b w:val="0"/>
          <w:bCs/>
          <w:sz w:val="24"/>
          <w:szCs w:val="24"/>
        </w:rPr>
        <w:t xml:space="preserve">торговли и интеграции </w:t>
      </w:r>
      <w:r w:rsidR="008A0238" w:rsidRPr="00156474">
        <w:rPr>
          <w:rFonts w:ascii="Arial" w:hAnsi="Arial" w:cs="Arial"/>
          <w:b w:val="0"/>
          <w:bCs/>
          <w:sz w:val="24"/>
          <w:szCs w:val="24"/>
        </w:rPr>
        <w:t>Республики Казахстан</w:t>
      </w:r>
    </w:p>
    <w:p w:rsidR="0031414C" w:rsidRPr="00156474" w:rsidRDefault="0031414C" w:rsidP="008A6B3D">
      <w:pPr>
        <w:pStyle w:val="4"/>
        <w:ind w:firstLine="567"/>
        <w:rPr>
          <w:rFonts w:ascii="Arial" w:hAnsi="Arial" w:cs="Arial"/>
          <w:szCs w:val="24"/>
          <w:lang w:val="ru-RU"/>
        </w:rPr>
      </w:pPr>
      <w:r w:rsidRPr="00156474">
        <w:rPr>
          <w:rFonts w:ascii="Arial" w:hAnsi="Arial" w:cs="Arial"/>
          <w:szCs w:val="24"/>
          <w:lang w:val="ru-RU"/>
        </w:rPr>
        <w:t xml:space="preserve">2 ВНЕСЕН </w:t>
      </w:r>
      <w:r w:rsidR="006F29E4" w:rsidRPr="00156474">
        <w:rPr>
          <w:rFonts w:ascii="Arial" w:hAnsi="Arial" w:cs="Arial"/>
          <w:szCs w:val="24"/>
          <w:lang w:val="ru-RU"/>
        </w:rPr>
        <w:t>Комитет</w:t>
      </w:r>
      <w:r w:rsidR="00B81C2A" w:rsidRPr="00156474">
        <w:rPr>
          <w:rFonts w:ascii="Arial" w:hAnsi="Arial" w:cs="Arial"/>
          <w:szCs w:val="24"/>
          <w:lang w:val="ru-RU"/>
        </w:rPr>
        <w:t>ом</w:t>
      </w:r>
      <w:r w:rsidR="00FD31CF" w:rsidRPr="00156474">
        <w:rPr>
          <w:rFonts w:ascii="Arial" w:hAnsi="Arial" w:cs="Arial"/>
          <w:szCs w:val="24"/>
          <w:lang w:val="ru-RU"/>
        </w:rPr>
        <w:t xml:space="preserve"> технического регулирования</w:t>
      </w:r>
      <w:r w:rsidR="006F29E4" w:rsidRPr="00156474">
        <w:rPr>
          <w:rFonts w:ascii="Arial" w:hAnsi="Arial" w:cs="Arial"/>
          <w:szCs w:val="24"/>
          <w:lang w:val="ru-RU"/>
        </w:rPr>
        <w:t xml:space="preserve"> и метрологии Министерства</w:t>
      </w:r>
      <w:r w:rsidR="00714E82" w:rsidRPr="00156474">
        <w:rPr>
          <w:rFonts w:ascii="Arial" w:hAnsi="Arial" w:cs="Arial"/>
          <w:szCs w:val="24"/>
          <w:lang w:val="ru-RU"/>
        </w:rPr>
        <w:t xml:space="preserve"> </w:t>
      </w:r>
      <w:r w:rsidR="001E37EA" w:rsidRPr="00156474">
        <w:rPr>
          <w:rFonts w:ascii="Arial" w:hAnsi="Arial" w:cs="Arial"/>
          <w:szCs w:val="24"/>
          <w:lang w:val="ru-RU"/>
        </w:rPr>
        <w:t>торговли и интеграции</w:t>
      </w:r>
      <w:r w:rsidR="002662D7" w:rsidRPr="00156474">
        <w:rPr>
          <w:rFonts w:ascii="Arial" w:hAnsi="Arial" w:cs="Arial"/>
          <w:szCs w:val="24"/>
          <w:lang w:val="ru-RU"/>
        </w:rPr>
        <w:t xml:space="preserve"> Республики Казахстан</w:t>
      </w:r>
    </w:p>
    <w:p w:rsidR="0031414C" w:rsidRPr="00156474" w:rsidRDefault="0031414C" w:rsidP="008A6B3D">
      <w:pPr>
        <w:pStyle w:val="-4"/>
        <w:ind w:firstLine="567"/>
        <w:rPr>
          <w:rFonts w:ascii="Arial" w:hAnsi="Arial" w:cs="Arial"/>
          <w:szCs w:val="24"/>
          <w:lang w:val="ru-RU"/>
        </w:rPr>
      </w:pPr>
      <w:r w:rsidRPr="00156474">
        <w:rPr>
          <w:rFonts w:ascii="Arial" w:hAnsi="Arial" w:cs="Arial"/>
          <w:szCs w:val="24"/>
          <w:lang w:val="ru-RU"/>
        </w:rPr>
        <w:t>3 ПРИНЯТ Евразийским советом по стандартизации, метрологии и сертификации (протокол  №</w:t>
      </w:r>
      <w:r w:rsidRPr="00156474">
        <w:rPr>
          <w:rFonts w:ascii="Arial" w:hAnsi="Arial" w:cs="Arial"/>
          <w:szCs w:val="24"/>
          <w:lang w:val="ru-RU"/>
        </w:rPr>
        <w:tab/>
        <w:t xml:space="preserve">          от </w:t>
      </w:r>
      <w:r w:rsidRPr="00156474">
        <w:rPr>
          <w:rFonts w:ascii="Arial" w:hAnsi="Arial" w:cs="Arial"/>
          <w:szCs w:val="24"/>
          <w:lang w:val="ru-RU"/>
        </w:rPr>
        <w:tab/>
        <w:t xml:space="preserve">      20</w:t>
      </w:r>
      <w:r w:rsidRPr="00156474">
        <w:rPr>
          <w:rFonts w:ascii="Arial" w:hAnsi="Arial" w:cs="Arial"/>
          <w:szCs w:val="24"/>
          <w:lang w:val="ru-RU"/>
        </w:rPr>
        <w:tab/>
        <w:t>г.).</w:t>
      </w:r>
    </w:p>
    <w:p w:rsidR="0031414C" w:rsidRPr="00156474" w:rsidRDefault="0031414C" w:rsidP="008A6B3D">
      <w:pPr>
        <w:pStyle w:val="-4"/>
        <w:spacing w:after="120"/>
        <w:ind w:firstLine="567"/>
        <w:rPr>
          <w:rFonts w:ascii="Arial" w:hAnsi="Arial" w:cs="Arial"/>
          <w:szCs w:val="24"/>
          <w:lang w:val="ru-RU"/>
        </w:rPr>
      </w:pPr>
      <w:r w:rsidRPr="00156474">
        <w:rPr>
          <w:rFonts w:ascii="Arial" w:hAnsi="Arial" w:cs="Arial"/>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5"/>
        <w:gridCol w:w="2804"/>
        <w:gridCol w:w="3856"/>
      </w:tblGrid>
      <w:tr w:rsidR="0031414C" w:rsidRPr="00156474">
        <w:tc>
          <w:tcPr>
            <w:tcW w:w="1481" w:type="pct"/>
            <w:tcBorders>
              <w:bottom w:val="double" w:sz="4" w:space="0" w:color="auto"/>
            </w:tcBorders>
          </w:tcPr>
          <w:p w:rsidR="0031414C" w:rsidRPr="00156474" w:rsidRDefault="00702016" w:rsidP="00CA44B9">
            <w:pPr>
              <w:pStyle w:val="-4"/>
              <w:jc w:val="center"/>
              <w:rPr>
                <w:rFonts w:ascii="Arial" w:hAnsi="Arial" w:cs="Arial"/>
                <w:spacing w:val="-4"/>
                <w:szCs w:val="24"/>
                <w:lang w:val="ru-RU"/>
              </w:rPr>
            </w:pPr>
            <w:r w:rsidRPr="00156474">
              <w:rPr>
                <w:rFonts w:ascii="Arial" w:hAnsi="Arial" w:cs="Arial"/>
                <w:spacing w:val="-4"/>
                <w:szCs w:val="24"/>
                <w:lang w:val="ru-RU"/>
              </w:rPr>
              <w:t>Краткое на</w:t>
            </w:r>
            <w:r w:rsidR="0031414C" w:rsidRPr="00156474">
              <w:rPr>
                <w:rFonts w:ascii="Arial" w:hAnsi="Arial" w:cs="Arial"/>
                <w:spacing w:val="-4"/>
                <w:szCs w:val="24"/>
                <w:lang w:val="ru-RU"/>
              </w:rPr>
              <w:t>именование страны</w:t>
            </w:r>
          </w:p>
          <w:p w:rsidR="0031414C" w:rsidRPr="00156474" w:rsidRDefault="0031414C" w:rsidP="00CA44B9">
            <w:pPr>
              <w:pStyle w:val="-4"/>
              <w:jc w:val="center"/>
              <w:rPr>
                <w:rFonts w:ascii="Arial" w:hAnsi="Arial" w:cs="Arial"/>
                <w:szCs w:val="24"/>
                <w:lang w:val="ru-RU"/>
              </w:rPr>
            </w:pPr>
            <w:r w:rsidRPr="00156474">
              <w:rPr>
                <w:rFonts w:ascii="Arial" w:hAnsi="Arial" w:cs="Arial"/>
                <w:szCs w:val="24"/>
                <w:lang w:val="ru-RU"/>
              </w:rPr>
              <w:t>по МК (ИСО 3166) 004–97</w:t>
            </w:r>
          </w:p>
        </w:tc>
        <w:tc>
          <w:tcPr>
            <w:tcW w:w="1481" w:type="pct"/>
            <w:tcBorders>
              <w:bottom w:val="double" w:sz="4" w:space="0" w:color="auto"/>
            </w:tcBorders>
          </w:tcPr>
          <w:p w:rsidR="0031414C" w:rsidRPr="00156474" w:rsidRDefault="0031414C" w:rsidP="00CA44B9">
            <w:pPr>
              <w:pStyle w:val="-4"/>
              <w:jc w:val="center"/>
              <w:rPr>
                <w:rFonts w:ascii="Arial" w:hAnsi="Arial" w:cs="Arial"/>
                <w:szCs w:val="24"/>
                <w:lang w:val="ru-RU"/>
              </w:rPr>
            </w:pPr>
            <w:r w:rsidRPr="00156474">
              <w:rPr>
                <w:rFonts w:ascii="Arial" w:hAnsi="Arial" w:cs="Arial"/>
                <w:szCs w:val="24"/>
                <w:lang w:val="ru-RU"/>
              </w:rPr>
              <w:t>Код страны</w:t>
            </w:r>
          </w:p>
          <w:p w:rsidR="0031414C" w:rsidRPr="00156474" w:rsidRDefault="0031414C" w:rsidP="00CA44B9">
            <w:pPr>
              <w:pStyle w:val="-4"/>
              <w:jc w:val="center"/>
              <w:rPr>
                <w:rFonts w:ascii="Arial" w:hAnsi="Arial" w:cs="Arial"/>
                <w:szCs w:val="24"/>
                <w:lang w:val="ru-RU"/>
              </w:rPr>
            </w:pPr>
            <w:r w:rsidRPr="00156474">
              <w:rPr>
                <w:rFonts w:ascii="Arial" w:hAnsi="Arial" w:cs="Arial"/>
                <w:szCs w:val="24"/>
                <w:lang w:val="ru-RU"/>
              </w:rPr>
              <w:t>по МК (ИСО 2166) 004–97</w:t>
            </w:r>
          </w:p>
        </w:tc>
        <w:tc>
          <w:tcPr>
            <w:tcW w:w="2037" w:type="pct"/>
            <w:tcBorders>
              <w:bottom w:val="double" w:sz="4" w:space="0" w:color="auto"/>
            </w:tcBorders>
          </w:tcPr>
          <w:p w:rsidR="0031414C" w:rsidRPr="00156474" w:rsidRDefault="0031414C" w:rsidP="00CA44B9">
            <w:pPr>
              <w:pStyle w:val="-4"/>
              <w:jc w:val="center"/>
              <w:rPr>
                <w:rFonts w:ascii="Arial" w:hAnsi="Arial" w:cs="Arial"/>
                <w:szCs w:val="24"/>
                <w:lang w:val="ru-RU"/>
              </w:rPr>
            </w:pPr>
            <w:r w:rsidRPr="00156474">
              <w:rPr>
                <w:rFonts w:ascii="Arial" w:hAnsi="Arial" w:cs="Arial"/>
                <w:szCs w:val="24"/>
                <w:lang w:val="ru-RU"/>
              </w:rPr>
              <w:t>Сокращенное наименование национального органа по стандартизации</w:t>
            </w:r>
          </w:p>
        </w:tc>
      </w:tr>
      <w:tr w:rsidR="00043E05" w:rsidRPr="00156474">
        <w:tc>
          <w:tcPr>
            <w:tcW w:w="1481" w:type="pct"/>
            <w:tcBorders>
              <w:top w:val="double" w:sz="4" w:space="0" w:color="auto"/>
            </w:tcBorders>
          </w:tcPr>
          <w:p w:rsidR="00043E05" w:rsidRPr="00156474" w:rsidRDefault="00043E05" w:rsidP="00CA44B9">
            <w:pPr>
              <w:pStyle w:val="-4"/>
              <w:rPr>
                <w:rFonts w:ascii="Arial" w:hAnsi="Arial" w:cs="Arial"/>
                <w:szCs w:val="24"/>
                <w:lang w:val="ru-RU"/>
              </w:rPr>
            </w:pPr>
          </w:p>
        </w:tc>
        <w:tc>
          <w:tcPr>
            <w:tcW w:w="1481" w:type="pct"/>
            <w:tcBorders>
              <w:top w:val="double" w:sz="4" w:space="0" w:color="auto"/>
            </w:tcBorders>
          </w:tcPr>
          <w:p w:rsidR="00043E05" w:rsidRPr="00156474" w:rsidRDefault="00043E05" w:rsidP="00CA44B9">
            <w:pPr>
              <w:ind w:firstLine="16"/>
              <w:jc w:val="center"/>
              <w:rPr>
                <w:rFonts w:ascii="Arial" w:hAnsi="Arial" w:cs="Arial"/>
                <w:sz w:val="24"/>
                <w:szCs w:val="24"/>
              </w:rPr>
            </w:pPr>
          </w:p>
        </w:tc>
        <w:tc>
          <w:tcPr>
            <w:tcW w:w="2037" w:type="pct"/>
            <w:tcBorders>
              <w:top w:val="double" w:sz="4" w:space="0" w:color="auto"/>
            </w:tcBorders>
          </w:tcPr>
          <w:p w:rsidR="00043E05" w:rsidRPr="00156474" w:rsidRDefault="00043E05" w:rsidP="00CA44B9">
            <w:pPr>
              <w:ind w:firstLine="16"/>
              <w:rPr>
                <w:rFonts w:ascii="Arial" w:hAnsi="Arial" w:cs="Arial"/>
                <w:sz w:val="24"/>
                <w:szCs w:val="24"/>
              </w:rPr>
            </w:pPr>
          </w:p>
        </w:tc>
      </w:tr>
    </w:tbl>
    <w:p w:rsidR="00E55816" w:rsidRPr="00156474" w:rsidRDefault="00E55816" w:rsidP="00E55816">
      <w:pPr>
        <w:ind w:firstLine="567"/>
        <w:rPr>
          <w:rFonts w:ascii="Arial" w:hAnsi="Arial" w:cs="Arial"/>
          <w:sz w:val="24"/>
          <w:szCs w:val="24"/>
        </w:rPr>
      </w:pPr>
    </w:p>
    <w:p w:rsidR="008D7689" w:rsidRPr="008D7689" w:rsidRDefault="008D7689" w:rsidP="008D7689">
      <w:pPr>
        <w:pStyle w:val="Pa16"/>
        <w:tabs>
          <w:tab w:val="left" w:pos="993"/>
        </w:tabs>
        <w:spacing w:line="240" w:lineRule="auto"/>
        <w:ind w:firstLine="709"/>
        <w:jc w:val="both"/>
        <w:rPr>
          <w:rFonts w:ascii="Arial" w:eastAsia="Calibri" w:hAnsi="Arial" w:cs="Arial"/>
          <w:bCs/>
          <w:lang w:val="kk-KZ"/>
        </w:rPr>
      </w:pPr>
      <w:r>
        <w:rPr>
          <w:rFonts w:ascii="Arial" w:hAnsi="Arial" w:cs="Arial"/>
        </w:rPr>
        <w:t>4</w:t>
      </w:r>
      <w:r>
        <w:rPr>
          <w:rFonts w:ascii="Arial" w:hAnsi="Arial" w:cs="Arial"/>
          <w:lang w:val="kk-KZ"/>
        </w:rPr>
        <w:t xml:space="preserve"> </w:t>
      </w:r>
      <w:r w:rsidR="00E55816" w:rsidRPr="008D7689">
        <w:rPr>
          <w:rFonts w:ascii="Arial" w:hAnsi="Arial" w:cs="Arial"/>
        </w:rPr>
        <w:t xml:space="preserve">Настоящий стандарт </w:t>
      </w:r>
      <w:r w:rsidR="002905D3" w:rsidRPr="008D7689">
        <w:rPr>
          <w:rFonts w:ascii="Arial" w:hAnsi="Arial" w:cs="Arial"/>
          <w:lang w:val="kk-KZ"/>
        </w:rPr>
        <w:t>идентичен международному стандарту</w:t>
      </w:r>
      <w:r w:rsidR="00E55816" w:rsidRPr="008D7689">
        <w:rPr>
          <w:rFonts w:ascii="Arial" w:hAnsi="Arial" w:cs="Arial"/>
        </w:rPr>
        <w:t xml:space="preserve"> </w:t>
      </w:r>
      <w:r w:rsidR="002905D3" w:rsidRPr="008D7689">
        <w:rPr>
          <w:rFonts w:ascii="Arial" w:hAnsi="Arial" w:cs="Arial"/>
          <w:lang w:val="kk-KZ"/>
        </w:rPr>
        <w:br/>
      </w:r>
      <w:r w:rsidR="002662D7" w:rsidRPr="008D7689">
        <w:rPr>
          <w:rFonts w:ascii="Arial" w:hAnsi="Arial" w:cs="Arial"/>
          <w:lang w:val="en-US"/>
        </w:rPr>
        <w:t>ISO</w:t>
      </w:r>
      <w:r w:rsidR="002662D7" w:rsidRPr="008D7689">
        <w:rPr>
          <w:rFonts w:ascii="Arial" w:hAnsi="Arial" w:cs="Arial"/>
        </w:rPr>
        <w:t xml:space="preserve"> 12947-2:2016</w:t>
      </w:r>
      <w:r w:rsidR="002662D7" w:rsidRPr="008D7689">
        <w:rPr>
          <w:rFonts w:ascii="Arial" w:hAnsi="Arial" w:cs="Arial"/>
          <w:lang w:val="kk-KZ"/>
        </w:rPr>
        <w:t xml:space="preserve"> </w:t>
      </w:r>
      <w:r w:rsidR="002662D7" w:rsidRPr="008D7689">
        <w:rPr>
          <w:rFonts w:ascii="Arial" w:eastAsia="Calibri" w:hAnsi="Arial" w:cs="Arial"/>
          <w:bCs/>
        </w:rPr>
        <w:t xml:space="preserve">Материалы текстильные. Определение стойкости к истиранию методом </w:t>
      </w:r>
      <w:proofErr w:type="spellStart"/>
      <w:r w:rsidR="002662D7" w:rsidRPr="008D7689">
        <w:rPr>
          <w:rFonts w:ascii="Arial" w:eastAsia="Calibri" w:hAnsi="Arial" w:cs="Arial"/>
          <w:bCs/>
        </w:rPr>
        <w:t>Мартиндейла</w:t>
      </w:r>
      <w:proofErr w:type="gramStart"/>
      <w:r w:rsidR="002662D7" w:rsidRPr="008D7689">
        <w:rPr>
          <w:rFonts w:ascii="Arial" w:eastAsia="Calibri" w:hAnsi="Arial" w:cs="Arial"/>
          <w:bCs/>
        </w:rPr>
        <w:t>.Ч</w:t>
      </w:r>
      <w:proofErr w:type="gramEnd"/>
      <w:r w:rsidR="002662D7" w:rsidRPr="008D7689">
        <w:rPr>
          <w:rFonts w:ascii="Arial" w:eastAsia="Calibri" w:hAnsi="Arial" w:cs="Arial"/>
          <w:bCs/>
        </w:rPr>
        <w:t>асть</w:t>
      </w:r>
      <w:proofErr w:type="spellEnd"/>
      <w:r w:rsidR="002662D7" w:rsidRPr="008D7689">
        <w:rPr>
          <w:rFonts w:ascii="Arial" w:eastAsia="Calibri" w:hAnsi="Arial" w:cs="Arial"/>
          <w:bCs/>
        </w:rPr>
        <w:t xml:space="preserve"> 2. </w:t>
      </w:r>
      <w:proofErr w:type="gramStart"/>
      <w:r w:rsidR="002662D7" w:rsidRPr="008D7689">
        <w:rPr>
          <w:rFonts w:ascii="Arial" w:eastAsia="Calibri" w:hAnsi="Arial" w:cs="Arial"/>
          <w:bCs/>
        </w:rPr>
        <w:t>Определение</w:t>
      </w:r>
      <w:r w:rsidR="002662D7" w:rsidRPr="004008CD">
        <w:rPr>
          <w:rFonts w:ascii="Arial" w:eastAsia="Calibri" w:hAnsi="Arial" w:cs="Arial"/>
          <w:bCs/>
        </w:rPr>
        <w:t xml:space="preserve"> </w:t>
      </w:r>
      <w:r w:rsidR="002662D7" w:rsidRPr="008D7689">
        <w:rPr>
          <w:rFonts w:ascii="Arial" w:eastAsia="Calibri" w:hAnsi="Arial" w:cs="Arial"/>
          <w:bCs/>
        </w:rPr>
        <w:t>момента</w:t>
      </w:r>
      <w:r w:rsidR="002662D7" w:rsidRPr="004008CD">
        <w:rPr>
          <w:rFonts w:ascii="Arial" w:eastAsia="Calibri" w:hAnsi="Arial" w:cs="Arial"/>
          <w:bCs/>
        </w:rPr>
        <w:t xml:space="preserve"> </w:t>
      </w:r>
      <w:r w:rsidR="002662D7" w:rsidRPr="008D7689">
        <w:rPr>
          <w:rFonts w:ascii="Arial" w:eastAsia="Calibri" w:hAnsi="Arial" w:cs="Arial"/>
          <w:bCs/>
        </w:rPr>
        <w:t>разрушения</w:t>
      </w:r>
      <w:r w:rsidRPr="008D7689">
        <w:rPr>
          <w:rFonts w:ascii="Arial" w:eastAsia="Calibri" w:hAnsi="Arial" w:cs="Arial"/>
          <w:bCs/>
          <w:lang w:val="kk-KZ"/>
        </w:rPr>
        <w:t xml:space="preserve"> (</w:t>
      </w:r>
      <w:r w:rsidRPr="008D7689">
        <w:rPr>
          <w:rFonts w:ascii="Arial" w:hAnsi="Arial" w:cs="Arial"/>
          <w:bCs/>
          <w:color w:val="000000"/>
          <w:lang w:val="en-US"/>
        </w:rPr>
        <w:t>Textiles</w:t>
      </w:r>
      <w:r w:rsidRPr="004008CD">
        <w:rPr>
          <w:rFonts w:ascii="Arial" w:hAnsi="Arial" w:cs="Arial"/>
          <w:bCs/>
          <w:color w:val="000000"/>
        </w:rPr>
        <w:t xml:space="preserve"> — </w:t>
      </w:r>
      <w:r w:rsidRPr="008D7689">
        <w:rPr>
          <w:rFonts w:ascii="Arial" w:hAnsi="Arial" w:cs="Arial"/>
          <w:bCs/>
          <w:color w:val="000000"/>
          <w:lang w:val="en-US"/>
        </w:rPr>
        <w:t>Determination</w:t>
      </w:r>
      <w:r w:rsidRPr="004008CD">
        <w:rPr>
          <w:rFonts w:ascii="Arial" w:hAnsi="Arial" w:cs="Arial"/>
          <w:bCs/>
          <w:color w:val="000000"/>
        </w:rPr>
        <w:t xml:space="preserve"> </w:t>
      </w:r>
      <w:r w:rsidRPr="008D7689">
        <w:rPr>
          <w:rFonts w:ascii="Arial" w:hAnsi="Arial" w:cs="Arial"/>
          <w:bCs/>
          <w:color w:val="000000"/>
          <w:lang w:val="en-US"/>
        </w:rPr>
        <w:t>of</w:t>
      </w:r>
      <w:r w:rsidRPr="004008CD">
        <w:rPr>
          <w:rFonts w:ascii="Arial" w:hAnsi="Arial" w:cs="Arial"/>
          <w:bCs/>
          <w:color w:val="000000"/>
        </w:rPr>
        <w:t xml:space="preserve"> </w:t>
      </w:r>
      <w:r w:rsidRPr="008D7689">
        <w:rPr>
          <w:rFonts w:ascii="Arial" w:hAnsi="Arial" w:cs="Arial"/>
          <w:bCs/>
          <w:color w:val="000000"/>
          <w:lang w:val="en-US"/>
        </w:rPr>
        <w:t>the</w:t>
      </w:r>
      <w:r w:rsidRPr="004008CD">
        <w:rPr>
          <w:rFonts w:ascii="Arial" w:hAnsi="Arial" w:cs="Arial"/>
          <w:bCs/>
          <w:color w:val="000000"/>
        </w:rPr>
        <w:t xml:space="preserve"> </w:t>
      </w:r>
      <w:r w:rsidRPr="008D7689">
        <w:rPr>
          <w:rFonts w:ascii="Arial" w:hAnsi="Arial" w:cs="Arial"/>
          <w:bCs/>
          <w:color w:val="000000"/>
          <w:lang w:val="en-US"/>
        </w:rPr>
        <w:t>abrasion</w:t>
      </w:r>
      <w:r w:rsidRPr="004008CD">
        <w:rPr>
          <w:rFonts w:ascii="Arial" w:hAnsi="Arial" w:cs="Arial"/>
          <w:bCs/>
          <w:color w:val="000000"/>
        </w:rPr>
        <w:t xml:space="preserve"> </w:t>
      </w:r>
      <w:r w:rsidRPr="008D7689">
        <w:rPr>
          <w:rFonts w:ascii="Arial" w:hAnsi="Arial" w:cs="Arial"/>
          <w:bCs/>
          <w:color w:val="000000"/>
          <w:lang w:val="en-US"/>
        </w:rPr>
        <w:t>resistance</w:t>
      </w:r>
      <w:r w:rsidRPr="004008CD">
        <w:rPr>
          <w:rFonts w:ascii="Arial" w:hAnsi="Arial" w:cs="Arial"/>
          <w:bCs/>
          <w:color w:val="000000"/>
        </w:rPr>
        <w:t xml:space="preserve"> </w:t>
      </w:r>
      <w:r w:rsidRPr="008D7689">
        <w:rPr>
          <w:rFonts w:ascii="Arial" w:hAnsi="Arial" w:cs="Arial"/>
          <w:bCs/>
          <w:color w:val="000000"/>
          <w:lang w:val="en-US"/>
        </w:rPr>
        <w:t>of</w:t>
      </w:r>
      <w:r w:rsidRPr="004008CD">
        <w:rPr>
          <w:rFonts w:ascii="Arial" w:hAnsi="Arial" w:cs="Arial"/>
          <w:bCs/>
          <w:color w:val="000000"/>
        </w:rPr>
        <w:t xml:space="preserve"> </w:t>
      </w:r>
      <w:r w:rsidRPr="008D7689">
        <w:rPr>
          <w:rFonts w:ascii="Arial" w:hAnsi="Arial" w:cs="Arial"/>
          <w:bCs/>
          <w:color w:val="000000"/>
          <w:lang w:val="en-US"/>
        </w:rPr>
        <w:t>fabrics</w:t>
      </w:r>
      <w:r w:rsidRPr="004008CD">
        <w:rPr>
          <w:rFonts w:ascii="Arial" w:hAnsi="Arial" w:cs="Arial"/>
          <w:bCs/>
          <w:color w:val="000000"/>
        </w:rPr>
        <w:t xml:space="preserve"> </w:t>
      </w:r>
      <w:r w:rsidRPr="008D7689">
        <w:rPr>
          <w:rFonts w:ascii="Arial" w:hAnsi="Arial" w:cs="Arial"/>
          <w:bCs/>
          <w:color w:val="000000"/>
          <w:lang w:val="en-US"/>
        </w:rPr>
        <w:t>by</w:t>
      </w:r>
      <w:r w:rsidRPr="004008CD">
        <w:rPr>
          <w:rFonts w:ascii="Arial" w:hAnsi="Arial" w:cs="Arial"/>
          <w:bCs/>
          <w:color w:val="000000"/>
        </w:rPr>
        <w:t xml:space="preserve"> </w:t>
      </w:r>
      <w:r w:rsidRPr="008D7689">
        <w:rPr>
          <w:rFonts w:ascii="Arial" w:hAnsi="Arial" w:cs="Arial"/>
          <w:bCs/>
          <w:color w:val="000000"/>
          <w:lang w:val="en-US"/>
        </w:rPr>
        <w:t>the</w:t>
      </w:r>
      <w:r w:rsidRPr="004008CD">
        <w:rPr>
          <w:rFonts w:ascii="Arial" w:hAnsi="Arial" w:cs="Arial"/>
          <w:bCs/>
          <w:color w:val="000000"/>
        </w:rPr>
        <w:t xml:space="preserve"> </w:t>
      </w:r>
      <w:r w:rsidRPr="008D7689">
        <w:rPr>
          <w:rFonts w:ascii="Arial" w:hAnsi="Arial" w:cs="Arial"/>
          <w:bCs/>
          <w:color w:val="000000"/>
          <w:lang w:val="en-US"/>
        </w:rPr>
        <w:t>Martindale</w:t>
      </w:r>
      <w:r w:rsidRPr="004008CD">
        <w:rPr>
          <w:rFonts w:ascii="Arial" w:hAnsi="Arial" w:cs="Arial"/>
          <w:bCs/>
          <w:color w:val="000000"/>
        </w:rPr>
        <w:t xml:space="preserve"> </w:t>
      </w:r>
      <w:r w:rsidRPr="008D7689">
        <w:rPr>
          <w:rFonts w:ascii="Arial" w:hAnsi="Arial" w:cs="Arial"/>
          <w:bCs/>
          <w:color w:val="000000"/>
          <w:lang w:val="en-US"/>
        </w:rPr>
        <w:t>method</w:t>
      </w:r>
      <w:r w:rsidRPr="004008CD">
        <w:rPr>
          <w:rFonts w:ascii="Arial" w:hAnsi="Arial" w:cs="Arial"/>
          <w:bCs/>
          <w:color w:val="000000"/>
        </w:rPr>
        <w:t xml:space="preserve"> —</w:t>
      </w:r>
      <w:r w:rsidRPr="008D7689">
        <w:rPr>
          <w:rFonts w:ascii="Arial" w:hAnsi="Arial" w:cs="Arial"/>
          <w:bCs/>
          <w:color w:val="000000"/>
          <w:lang w:val="kk-KZ"/>
        </w:rPr>
        <w:t xml:space="preserve"> </w:t>
      </w:r>
      <w:r w:rsidRPr="008D7689">
        <w:rPr>
          <w:rFonts w:ascii="Arial" w:hAnsi="Arial" w:cs="Arial"/>
          <w:bCs/>
          <w:color w:val="000000"/>
          <w:lang w:val="kk-KZ"/>
        </w:rPr>
        <w:br/>
      </w:r>
      <w:r w:rsidRPr="008D7689">
        <w:rPr>
          <w:rFonts w:ascii="Arial" w:hAnsi="Arial" w:cs="Arial"/>
          <w:color w:val="000000"/>
          <w:lang w:val="en-US"/>
        </w:rPr>
        <w:t>Part</w:t>
      </w:r>
      <w:r w:rsidRPr="004008CD">
        <w:rPr>
          <w:rFonts w:ascii="Arial" w:hAnsi="Arial" w:cs="Arial"/>
          <w:color w:val="000000"/>
        </w:rPr>
        <w:t xml:space="preserve"> 2:</w:t>
      </w:r>
      <w:proofErr w:type="gramEnd"/>
      <w:r w:rsidRPr="008D7689">
        <w:rPr>
          <w:rFonts w:ascii="Arial" w:hAnsi="Arial" w:cs="Arial"/>
          <w:bCs/>
          <w:color w:val="000000"/>
          <w:lang w:val="en-US"/>
        </w:rPr>
        <w:t>Determination</w:t>
      </w:r>
      <w:r w:rsidRPr="004008CD">
        <w:rPr>
          <w:rFonts w:ascii="Arial" w:hAnsi="Arial" w:cs="Arial"/>
          <w:bCs/>
          <w:color w:val="000000"/>
        </w:rPr>
        <w:t xml:space="preserve"> </w:t>
      </w:r>
      <w:r w:rsidRPr="008D7689">
        <w:rPr>
          <w:rFonts w:ascii="Arial" w:hAnsi="Arial" w:cs="Arial"/>
          <w:bCs/>
          <w:color w:val="000000"/>
          <w:lang w:val="en-US"/>
        </w:rPr>
        <w:t>of</w:t>
      </w:r>
      <w:r w:rsidRPr="004008CD">
        <w:rPr>
          <w:rFonts w:ascii="Arial" w:hAnsi="Arial" w:cs="Arial"/>
          <w:bCs/>
          <w:color w:val="000000"/>
        </w:rPr>
        <w:t xml:space="preserve"> </w:t>
      </w:r>
      <w:r w:rsidRPr="008D7689">
        <w:rPr>
          <w:rFonts w:ascii="Arial" w:hAnsi="Arial" w:cs="Arial"/>
          <w:bCs/>
          <w:color w:val="000000"/>
          <w:lang w:val="en-US"/>
        </w:rPr>
        <w:t>specimen</w:t>
      </w:r>
      <w:r w:rsidRPr="004008CD">
        <w:rPr>
          <w:rFonts w:ascii="Arial" w:hAnsi="Arial" w:cs="Arial"/>
          <w:bCs/>
          <w:color w:val="000000"/>
        </w:rPr>
        <w:t xml:space="preserve"> </w:t>
      </w:r>
      <w:r w:rsidRPr="008D7689">
        <w:rPr>
          <w:rFonts w:ascii="Arial" w:hAnsi="Arial" w:cs="Arial"/>
          <w:bCs/>
          <w:color w:val="000000"/>
          <w:lang w:val="en-US"/>
        </w:rPr>
        <w:t>breakdown</w:t>
      </w:r>
      <w:r w:rsidRPr="008D7689">
        <w:rPr>
          <w:rFonts w:ascii="Arial" w:hAnsi="Arial" w:cs="Arial"/>
          <w:bCs/>
          <w:color w:val="000000"/>
          <w:lang w:val="kk-KZ"/>
        </w:rPr>
        <w:t xml:space="preserve">, </w:t>
      </w:r>
      <w:r w:rsidRPr="008D7689">
        <w:rPr>
          <w:rFonts w:ascii="Arial" w:hAnsi="Arial" w:cs="Arial"/>
          <w:bCs/>
          <w:color w:val="000000"/>
          <w:lang w:val="en-US"/>
        </w:rPr>
        <w:t>IDT</w:t>
      </w:r>
      <w:r w:rsidRPr="008D7689">
        <w:rPr>
          <w:rFonts w:ascii="Arial" w:eastAsia="Calibri" w:hAnsi="Arial" w:cs="Arial"/>
          <w:bCs/>
          <w:lang w:val="kk-KZ"/>
        </w:rPr>
        <w:t>)</w:t>
      </w:r>
    </w:p>
    <w:p w:rsidR="00B46A94" w:rsidRPr="00B46A94" w:rsidRDefault="00B46A94" w:rsidP="008D7689">
      <w:pPr>
        <w:pStyle w:val="Default"/>
        <w:ind w:firstLine="709"/>
        <w:jc w:val="both"/>
        <w:rPr>
          <w:rFonts w:ascii="Arial" w:hAnsi="Arial" w:cs="Arial"/>
          <w:lang w:val="kk-KZ" w:eastAsia="ru-RU"/>
        </w:rPr>
      </w:pPr>
      <w:r w:rsidRPr="00B46A94">
        <w:rPr>
          <w:rFonts w:ascii="Arial" w:hAnsi="Arial" w:cs="Arial"/>
        </w:rPr>
        <w:t xml:space="preserve">Международный стандарт ISO </w:t>
      </w:r>
      <w:r>
        <w:rPr>
          <w:rFonts w:ascii="Arial" w:hAnsi="Arial" w:cs="Arial"/>
          <w:lang w:val="kk-KZ"/>
        </w:rPr>
        <w:t xml:space="preserve">12947-2:2016 </w:t>
      </w:r>
      <w:r w:rsidRPr="00B46A94">
        <w:rPr>
          <w:rFonts w:ascii="Arial" w:hAnsi="Arial" w:cs="Arial"/>
        </w:rPr>
        <w:t xml:space="preserve">разработан </w:t>
      </w:r>
      <w:r w:rsidRPr="00B46A94">
        <w:rPr>
          <w:rFonts w:ascii="Arial" w:eastAsia="Times New Roman" w:hAnsi="Arial" w:cs="Arial"/>
          <w:lang w:eastAsia="ru-RU"/>
        </w:rPr>
        <w:t xml:space="preserve">Техническим Комитетом </w:t>
      </w:r>
      <w:r w:rsidRPr="00B46A94">
        <w:rPr>
          <w:rFonts w:ascii="Arial" w:eastAsia="Times New Roman" w:hAnsi="Arial" w:cs="Arial"/>
          <w:lang w:val="en-US"/>
        </w:rPr>
        <w:t>ISO</w:t>
      </w:r>
      <w:r w:rsidRPr="00B46A94">
        <w:rPr>
          <w:rFonts w:ascii="Arial" w:eastAsia="Times New Roman" w:hAnsi="Arial" w:cs="Arial"/>
        </w:rPr>
        <w:t>/</w:t>
      </w:r>
      <w:r w:rsidRPr="00B46A94">
        <w:rPr>
          <w:rFonts w:ascii="Arial" w:eastAsia="Times New Roman" w:hAnsi="Arial" w:cs="Arial"/>
          <w:lang w:val="en-US"/>
        </w:rPr>
        <w:t>TC</w:t>
      </w:r>
      <w:r w:rsidRPr="00B46A94">
        <w:rPr>
          <w:rFonts w:ascii="Arial" w:eastAsia="Times New Roman" w:hAnsi="Arial" w:cs="Arial"/>
        </w:rPr>
        <w:t xml:space="preserve"> 38, </w:t>
      </w:r>
      <w:r w:rsidRPr="00B46A94">
        <w:rPr>
          <w:rFonts w:ascii="Arial" w:eastAsia="Times New Roman" w:hAnsi="Arial" w:cs="Arial"/>
          <w:iCs/>
        </w:rPr>
        <w:t>Материалы текстильные</w:t>
      </w:r>
      <w:r w:rsidRPr="00B46A94">
        <w:rPr>
          <w:rFonts w:ascii="Arial" w:eastAsia="Times New Roman" w:hAnsi="Arial" w:cs="Arial"/>
          <w:i/>
          <w:iCs/>
        </w:rPr>
        <w:t xml:space="preserve">, </w:t>
      </w:r>
      <w:r w:rsidRPr="00B46A94">
        <w:rPr>
          <w:rFonts w:ascii="Arial" w:eastAsia="Times New Roman" w:hAnsi="Arial" w:cs="Arial"/>
        </w:rPr>
        <w:t xml:space="preserve">Подкомитет ПК 24, </w:t>
      </w:r>
      <w:r w:rsidRPr="00B46A94">
        <w:rPr>
          <w:rFonts w:ascii="Arial" w:eastAsia="Times New Roman" w:hAnsi="Arial" w:cs="Arial"/>
          <w:iCs/>
        </w:rPr>
        <w:t>Нормальная атмосфера для кондиционирования и физические испытания для текстильных полотен</w:t>
      </w:r>
    </w:p>
    <w:p w:rsidR="00241684" w:rsidRDefault="00241684" w:rsidP="008D7689">
      <w:pPr>
        <w:pStyle w:val="Default"/>
        <w:ind w:firstLine="709"/>
        <w:jc w:val="both"/>
        <w:rPr>
          <w:rFonts w:ascii="Arial" w:hAnsi="Arial" w:cs="Arial"/>
          <w:lang w:val="kk-KZ" w:eastAsia="ru-RU"/>
        </w:rPr>
      </w:pPr>
      <w:r>
        <w:rPr>
          <w:rFonts w:ascii="Arial" w:hAnsi="Arial" w:cs="Arial"/>
          <w:lang w:val="kk-KZ" w:eastAsia="ru-RU"/>
        </w:rPr>
        <w:t xml:space="preserve">Перевод с английского языка </w:t>
      </w:r>
      <w:r w:rsidRPr="00587348">
        <w:rPr>
          <w:rFonts w:ascii="Arial" w:hAnsi="Arial" w:cs="Arial"/>
          <w:lang w:eastAsia="ru-RU"/>
        </w:rPr>
        <w:t>(</w:t>
      </w:r>
      <w:r>
        <w:rPr>
          <w:rFonts w:ascii="Arial" w:hAnsi="Arial" w:cs="Arial"/>
          <w:lang w:val="en-US" w:eastAsia="ru-RU"/>
        </w:rPr>
        <w:t>en</w:t>
      </w:r>
      <w:r w:rsidRPr="00587348">
        <w:rPr>
          <w:rFonts w:ascii="Arial" w:hAnsi="Arial" w:cs="Arial"/>
          <w:lang w:eastAsia="ru-RU"/>
        </w:rPr>
        <w:t>)</w:t>
      </w:r>
    </w:p>
    <w:p w:rsidR="00241684" w:rsidRPr="009A46F6" w:rsidRDefault="00241684" w:rsidP="008D7689">
      <w:pPr>
        <w:pStyle w:val="Default"/>
        <w:ind w:firstLine="709"/>
        <w:jc w:val="both"/>
        <w:rPr>
          <w:rFonts w:ascii="Arial" w:hAnsi="Arial" w:cs="Arial"/>
          <w:lang w:val="kk-KZ" w:eastAsia="ru-RU"/>
        </w:rPr>
      </w:pPr>
      <w:r w:rsidRPr="009A46F6">
        <w:rPr>
          <w:rFonts w:ascii="Arial" w:hAnsi="Arial" w:cs="Arial"/>
        </w:rPr>
        <w:t>Официальные экземпляры международного стандарта, на основе которого подготовлен настоящий межгосударственный стандарт, и международных стандартов, на которые даны ссылки, имеются в национ</w:t>
      </w:r>
      <w:r w:rsidR="009A46F6">
        <w:rPr>
          <w:rFonts w:ascii="Arial" w:hAnsi="Arial" w:cs="Arial"/>
        </w:rPr>
        <w:t>альном органе по стандартизации</w:t>
      </w:r>
    </w:p>
    <w:p w:rsidR="008D7689" w:rsidRDefault="008D7689" w:rsidP="008D7689">
      <w:pPr>
        <w:pStyle w:val="Default"/>
        <w:ind w:firstLine="709"/>
        <w:jc w:val="both"/>
        <w:rPr>
          <w:rFonts w:ascii="Arial" w:hAnsi="Arial" w:cs="Arial"/>
          <w:lang w:val="kk-KZ" w:eastAsia="ru-RU"/>
        </w:rPr>
      </w:pPr>
      <w:r w:rsidRPr="008D7689">
        <w:rPr>
          <w:rFonts w:ascii="Arial" w:hAnsi="Arial" w:cs="Arial"/>
          <w:lang w:val="kk-KZ" w:eastAsia="ru-RU"/>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rsidR="009A46F6" w:rsidRDefault="009A46F6" w:rsidP="008D7689">
      <w:pPr>
        <w:pStyle w:val="Default"/>
        <w:ind w:firstLine="709"/>
        <w:jc w:val="both"/>
        <w:rPr>
          <w:rFonts w:ascii="Arial" w:hAnsi="Arial" w:cs="Arial"/>
          <w:lang w:val="kk-KZ" w:eastAsia="ru-RU"/>
        </w:rPr>
      </w:pPr>
      <w:r>
        <w:rPr>
          <w:rFonts w:ascii="Arial" w:hAnsi="Arial" w:cs="Arial"/>
          <w:lang w:val="kk-KZ" w:eastAsia="ru-RU"/>
        </w:rPr>
        <w:t>В разделе «Нормативные ссылки» и тексте стандарта ссылки на международные стандарты актуализированы</w:t>
      </w:r>
    </w:p>
    <w:p w:rsidR="009A46F6" w:rsidRDefault="009A46F6" w:rsidP="008D7689">
      <w:pPr>
        <w:pStyle w:val="Default"/>
        <w:ind w:firstLine="709"/>
        <w:jc w:val="both"/>
        <w:rPr>
          <w:rFonts w:ascii="Arial" w:hAnsi="Arial" w:cs="Arial"/>
          <w:lang w:val="kk-KZ" w:eastAsia="ru-RU"/>
        </w:rPr>
      </w:pPr>
      <w:r>
        <w:rPr>
          <w:rFonts w:ascii="Arial" w:hAnsi="Arial" w:cs="Arial"/>
          <w:lang w:val="kk-KZ" w:eastAsia="ru-RU"/>
        </w:rPr>
        <w:t>Степень соответствия – идентичная (</w:t>
      </w:r>
      <w:r>
        <w:rPr>
          <w:rFonts w:ascii="Arial" w:hAnsi="Arial" w:cs="Arial"/>
          <w:lang w:val="en-US" w:eastAsia="ru-RU"/>
        </w:rPr>
        <w:t>IDT</w:t>
      </w:r>
      <w:r>
        <w:rPr>
          <w:rFonts w:ascii="Arial" w:hAnsi="Arial" w:cs="Arial"/>
          <w:lang w:val="kk-KZ" w:eastAsia="ru-RU"/>
        </w:rPr>
        <w:t>)</w:t>
      </w:r>
    </w:p>
    <w:p w:rsidR="00FD31CF" w:rsidRPr="00156474" w:rsidRDefault="00E55816" w:rsidP="00E55816">
      <w:pPr>
        <w:pStyle w:val="6"/>
        <w:spacing w:before="0" w:after="0"/>
        <w:ind w:firstLine="567"/>
        <w:rPr>
          <w:rFonts w:ascii="Arial" w:hAnsi="Arial" w:cs="Arial"/>
          <w:b w:val="0"/>
          <w:sz w:val="24"/>
          <w:szCs w:val="24"/>
          <w:lang w:val="kk-KZ"/>
        </w:rPr>
      </w:pPr>
      <w:r w:rsidRPr="00156474">
        <w:rPr>
          <w:rFonts w:ascii="Arial" w:hAnsi="Arial" w:cs="Arial"/>
          <w:b w:val="0"/>
          <w:sz w:val="24"/>
          <w:szCs w:val="24"/>
        </w:rPr>
        <w:lastRenderedPageBreak/>
        <w:t>5</w:t>
      </w:r>
      <w:r w:rsidR="0005394A" w:rsidRPr="00156474">
        <w:rPr>
          <w:rFonts w:ascii="Arial" w:hAnsi="Arial" w:cs="Arial"/>
          <w:b w:val="0"/>
          <w:sz w:val="24"/>
          <w:szCs w:val="24"/>
        </w:rPr>
        <w:t xml:space="preserve"> </w:t>
      </w:r>
      <w:r w:rsidR="002662D7" w:rsidRPr="00156474">
        <w:rPr>
          <w:rFonts w:ascii="Arial" w:hAnsi="Arial" w:cs="Arial"/>
          <w:b w:val="0"/>
          <w:sz w:val="24"/>
          <w:szCs w:val="24"/>
          <w:lang w:val="kk-KZ"/>
        </w:rPr>
        <w:t xml:space="preserve">ВЗАМЕН </w:t>
      </w:r>
      <w:r w:rsidR="007C0A02" w:rsidRPr="00156474">
        <w:rPr>
          <w:rFonts w:ascii="Arial" w:hAnsi="Arial" w:cs="Arial"/>
          <w:b w:val="0"/>
          <w:sz w:val="24"/>
          <w:szCs w:val="24"/>
        </w:rPr>
        <w:t>ГОСТ ISO 12947-2-2014</w:t>
      </w:r>
    </w:p>
    <w:p w:rsidR="00FD31CF" w:rsidRDefault="00FD31CF" w:rsidP="008A6B3D">
      <w:pPr>
        <w:ind w:firstLine="567"/>
        <w:jc w:val="both"/>
        <w:rPr>
          <w:rFonts w:ascii="Arial" w:hAnsi="Arial" w:cs="Arial"/>
          <w:sz w:val="24"/>
          <w:szCs w:val="24"/>
          <w:lang w:val="kk-KZ"/>
        </w:rPr>
      </w:pPr>
    </w:p>
    <w:p w:rsidR="00FD31CF" w:rsidRPr="00156474" w:rsidRDefault="00FD31CF" w:rsidP="008A6B3D">
      <w:pPr>
        <w:ind w:firstLine="567"/>
        <w:jc w:val="both"/>
        <w:rPr>
          <w:rFonts w:ascii="Arial" w:hAnsi="Arial" w:cs="Arial"/>
          <w:i/>
          <w:iCs/>
          <w:sz w:val="24"/>
          <w:szCs w:val="24"/>
        </w:rPr>
      </w:pPr>
      <w:r w:rsidRPr="00156474">
        <w:rPr>
          <w:rFonts w:ascii="Arial" w:hAnsi="Arial" w:cs="Arial"/>
          <w:i/>
          <w:iCs/>
          <w:sz w:val="24"/>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p>
    <w:p w:rsidR="00FD31CF" w:rsidRPr="00156474" w:rsidRDefault="00FD31CF" w:rsidP="008A6B3D">
      <w:pPr>
        <w:ind w:firstLine="567"/>
        <w:jc w:val="both"/>
        <w:rPr>
          <w:rFonts w:ascii="Arial" w:hAnsi="Arial" w:cs="Arial"/>
          <w:i/>
          <w:iCs/>
          <w:sz w:val="24"/>
          <w:szCs w:val="24"/>
        </w:rPr>
      </w:pPr>
      <w:r w:rsidRPr="00156474">
        <w:rPr>
          <w:rFonts w:ascii="Arial" w:hAnsi="Arial" w:cs="Arial"/>
          <w:i/>
          <w:iCs/>
          <w:sz w:val="24"/>
          <w:szCs w:val="24"/>
        </w:rPr>
        <w:t>Информация об изменениях к настоящему стандарту публ</w:t>
      </w:r>
      <w:r w:rsidR="001E37EA" w:rsidRPr="00156474">
        <w:rPr>
          <w:rFonts w:ascii="Arial" w:hAnsi="Arial" w:cs="Arial"/>
          <w:i/>
          <w:iCs/>
          <w:sz w:val="24"/>
          <w:szCs w:val="24"/>
        </w:rPr>
        <w:t>икуется в указателе (каталоге) «Межгосударственные стандарты»</w:t>
      </w:r>
      <w:r w:rsidRPr="00156474">
        <w:rPr>
          <w:rFonts w:ascii="Arial" w:hAnsi="Arial" w:cs="Arial"/>
          <w:i/>
          <w:iCs/>
          <w:sz w:val="24"/>
          <w:szCs w:val="24"/>
        </w:rPr>
        <w:t>, а текст изменений – в информационных указателях "Межгосударственные стандарты". В случае пересмотра или отмены настоящего стандарта соответствующая информация будет опубликов</w:t>
      </w:r>
      <w:r w:rsidR="001E37EA" w:rsidRPr="00156474">
        <w:rPr>
          <w:rFonts w:ascii="Arial" w:hAnsi="Arial" w:cs="Arial"/>
          <w:i/>
          <w:iCs/>
          <w:sz w:val="24"/>
          <w:szCs w:val="24"/>
        </w:rPr>
        <w:t>ана в информационном указателе «Межгосударственные стандарты»</w:t>
      </w:r>
      <w:r w:rsidRPr="00156474">
        <w:rPr>
          <w:rFonts w:ascii="Arial" w:hAnsi="Arial" w:cs="Arial"/>
          <w:i/>
          <w:iCs/>
          <w:sz w:val="24"/>
          <w:szCs w:val="24"/>
        </w:rPr>
        <w:t>.</w:t>
      </w:r>
    </w:p>
    <w:p w:rsidR="008A0238" w:rsidRPr="00156474" w:rsidRDefault="008A0238" w:rsidP="00CA44B9">
      <w:pPr>
        <w:ind w:firstLine="540"/>
        <w:jc w:val="both"/>
        <w:rPr>
          <w:rFonts w:ascii="Arial" w:hAnsi="Arial" w:cs="Arial"/>
          <w:i/>
          <w:iCs/>
          <w:sz w:val="24"/>
          <w:szCs w:val="24"/>
        </w:rPr>
      </w:pPr>
    </w:p>
    <w:p w:rsidR="00E55816" w:rsidRPr="00156474" w:rsidRDefault="00E55816" w:rsidP="00CA44B9">
      <w:pPr>
        <w:spacing w:line="280" w:lineRule="exact"/>
        <w:ind w:firstLine="567"/>
        <w:jc w:val="both"/>
        <w:rPr>
          <w:rFonts w:ascii="Arial" w:hAnsi="Arial" w:cs="Arial"/>
          <w:sz w:val="24"/>
          <w:szCs w:val="24"/>
        </w:rPr>
      </w:pPr>
    </w:p>
    <w:p w:rsidR="00E55816" w:rsidRPr="00156474" w:rsidRDefault="00E55816" w:rsidP="00CA44B9">
      <w:pPr>
        <w:spacing w:line="280" w:lineRule="exact"/>
        <w:ind w:firstLine="567"/>
        <w:jc w:val="both"/>
        <w:rPr>
          <w:rFonts w:ascii="Arial" w:hAnsi="Arial" w:cs="Arial"/>
          <w:sz w:val="24"/>
          <w:szCs w:val="24"/>
        </w:rPr>
      </w:pPr>
    </w:p>
    <w:p w:rsidR="00E55816" w:rsidRPr="00156474" w:rsidRDefault="00E55816" w:rsidP="00CA44B9">
      <w:pPr>
        <w:spacing w:line="280" w:lineRule="exact"/>
        <w:ind w:firstLine="567"/>
        <w:jc w:val="both"/>
        <w:rPr>
          <w:rFonts w:ascii="Arial" w:hAnsi="Arial" w:cs="Arial"/>
          <w:sz w:val="24"/>
          <w:szCs w:val="24"/>
        </w:rPr>
      </w:pPr>
    </w:p>
    <w:p w:rsidR="00E55816" w:rsidRPr="00156474" w:rsidRDefault="00E55816" w:rsidP="00CA44B9">
      <w:pPr>
        <w:spacing w:line="280" w:lineRule="exact"/>
        <w:ind w:firstLine="567"/>
        <w:jc w:val="both"/>
        <w:rPr>
          <w:rFonts w:ascii="Arial" w:hAnsi="Arial" w:cs="Arial"/>
          <w:sz w:val="24"/>
          <w:szCs w:val="24"/>
        </w:rPr>
      </w:pPr>
    </w:p>
    <w:p w:rsidR="00E55816" w:rsidRPr="00156474" w:rsidRDefault="00E55816" w:rsidP="00CA44B9">
      <w:pPr>
        <w:spacing w:line="280" w:lineRule="exact"/>
        <w:ind w:firstLine="567"/>
        <w:jc w:val="both"/>
        <w:rPr>
          <w:rFonts w:ascii="Arial" w:hAnsi="Arial" w:cs="Arial"/>
          <w:sz w:val="24"/>
          <w:szCs w:val="24"/>
        </w:rPr>
      </w:pPr>
    </w:p>
    <w:p w:rsidR="00E55816" w:rsidRPr="00156474" w:rsidRDefault="00E55816" w:rsidP="00CA44B9">
      <w:pPr>
        <w:spacing w:line="280" w:lineRule="exact"/>
        <w:ind w:firstLine="567"/>
        <w:jc w:val="both"/>
        <w:rPr>
          <w:rFonts w:ascii="Arial" w:hAnsi="Arial" w:cs="Arial"/>
          <w:sz w:val="24"/>
          <w:szCs w:val="24"/>
        </w:rPr>
      </w:pPr>
    </w:p>
    <w:p w:rsidR="00E55816" w:rsidRPr="00156474" w:rsidRDefault="00E55816" w:rsidP="00CA44B9">
      <w:pPr>
        <w:spacing w:line="280" w:lineRule="exact"/>
        <w:ind w:firstLine="567"/>
        <w:jc w:val="both"/>
        <w:rPr>
          <w:rFonts w:ascii="Arial" w:hAnsi="Arial" w:cs="Arial"/>
          <w:sz w:val="24"/>
          <w:szCs w:val="24"/>
        </w:rPr>
      </w:pPr>
    </w:p>
    <w:p w:rsidR="00E55816" w:rsidRPr="00156474" w:rsidRDefault="00E55816" w:rsidP="00CA44B9">
      <w:pPr>
        <w:spacing w:line="280" w:lineRule="exact"/>
        <w:ind w:firstLine="567"/>
        <w:jc w:val="both"/>
        <w:rPr>
          <w:rFonts w:ascii="Arial" w:hAnsi="Arial" w:cs="Arial"/>
          <w:sz w:val="24"/>
          <w:szCs w:val="24"/>
        </w:rPr>
      </w:pPr>
    </w:p>
    <w:p w:rsidR="00E55816" w:rsidRPr="00156474" w:rsidRDefault="00E55816" w:rsidP="00CA44B9">
      <w:pPr>
        <w:spacing w:line="280" w:lineRule="exact"/>
        <w:ind w:firstLine="567"/>
        <w:jc w:val="both"/>
        <w:rPr>
          <w:rFonts w:ascii="Arial" w:hAnsi="Arial" w:cs="Arial"/>
          <w:sz w:val="24"/>
          <w:szCs w:val="24"/>
        </w:rPr>
      </w:pPr>
    </w:p>
    <w:p w:rsidR="00E55816" w:rsidRPr="00156474" w:rsidRDefault="00E55816" w:rsidP="00CA44B9">
      <w:pPr>
        <w:spacing w:line="280" w:lineRule="exact"/>
        <w:ind w:firstLine="567"/>
        <w:jc w:val="both"/>
        <w:rPr>
          <w:rFonts w:ascii="Arial" w:hAnsi="Arial" w:cs="Arial"/>
          <w:sz w:val="24"/>
          <w:szCs w:val="24"/>
        </w:rPr>
      </w:pPr>
    </w:p>
    <w:p w:rsidR="00E55816" w:rsidRPr="00156474" w:rsidRDefault="00E55816" w:rsidP="00CA44B9">
      <w:pPr>
        <w:spacing w:line="280" w:lineRule="exact"/>
        <w:ind w:firstLine="567"/>
        <w:jc w:val="both"/>
        <w:rPr>
          <w:rFonts w:ascii="Arial" w:hAnsi="Arial" w:cs="Arial"/>
          <w:sz w:val="24"/>
          <w:szCs w:val="24"/>
        </w:rPr>
      </w:pPr>
    </w:p>
    <w:p w:rsidR="00E55816" w:rsidRPr="00156474" w:rsidRDefault="00E55816" w:rsidP="00CA44B9">
      <w:pPr>
        <w:spacing w:line="280" w:lineRule="exact"/>
        <w:ind w:firstLine="567"/>
        <w:jc w:val="both"/>
        <w:rPr>
          <w:rFonts w:ascii="Arial" w:hAnsi="Arial" w:cs="Arial"/>
          <w:sz w:val="24"/>
          <w:szCs w:val="24"/>
        </w:rPr>
      </w:pPr>
    </w:p>
    <w:p w:rsidR="00E55816" w:rsidRPr="00156474" w:rsidRDefault="00E55816" w:rsidP="00CA44B9">
      <w:pPr>
        <w:spacing w:line="280" w:lineRule="exact"/>
        <w:ind w:firstLine="567"/>
        <w:jc w:val="both"/>
        <w:rPr>
          <w:rFonts w:ascii="Arial" w:hAnsi="Arial" w:cs="Arial"/>
          <w:sz w:val="24"/>
          <w:szCs w:val="24"/>
        </w:rPr>
      </w:pPr>
    </w:p>
    <w:p w:rsidR="00E55816" w:rsidRPr="00156474" w:rsidRDefault="00E55816" w:rsidP="00CA44B9">
      <w:pPr>
        <w:spacing w:line="280" w:lineRule="exact"/>
        <w:ind w:firstLine="567"/>
        <w:jc w:val="both"/>
        <w:rPr>
          <w:rFonts w:ascii="Arial" w:hAnsi="Arial" w:cs="Arial"/>
          <w:sz w:val="24"/>
          <w:szCs w:val="24"/>
        </w:rPr>
      </w:pPr>
    </w:p>
    <w:p w:rsidR="00E55816" w:rsidRPr="00156474" w:rsidRDefault="00E55816" w:rsidP="00CA44B9">
      <w:pPr>
        <w:spacing w:line="280" w:lineRule="exact"/>
        <w:ind w:firstLine="567"/>
        <w:jc w:val="both"/>
        <w:rPr>
          <w:rFonts w:ascii="Arial" w:hAnsi="Arial" w:cs="Arial"/>
          <w:sz w:val="24"/>
          <w:szCs w:val="24"/>
        </w:rPr>
      </w:pPr>
    </w:p>
    <w:p w:rsidR="00E55816" w:rsidRPr="00156474"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lang w:val="kk-KZ"/>
        </w:rPr>
      </w:pPr>
    </w:p>
    <w:p w:rsidR="00587348" w:rsidRPr="00587348" w:rsidRDefault="00587348" w:rsidP="00CA44B9">
      <w:pPr>
        <w:spacing w:line="280" w:lineRule="exact"/>
        <w:ind w:firstLine="567"/>
        <w:jc w:val="both"/>
        <w:rPr>
          <w:rFonts w:ascii="Arial" w:hAnsi="Arial" w:cs="Arial"/>
          <w:sz w:val="24"/>
          <w:szCs w:val="24"/>
          <w:lang w:val="kk-KZ"/>
        </w:rPr>
      </w:pPr>
    </w:p>
    <w:p w:rsidR="00E55816" w:rsidRPr="00156474" w:rsidRDefault="00E55816" w:rsidP="00CA44B9">
      <w:pPr>
        <w:spacing w:line="280" w:lineRule="exact"/>
        <w:ind w:firstLine="567"/>
        <w:jc w:val="both"/>
        <w:rPr>
          <w:rFonts w:ascii="Arial" w:hAnsi="Arial" w:cs="Arial"/>
          <w:sz w:val="24"/>
          <w:szCs w:val="24"/>
        </w:rPr>
      </w:pPr>
    </w:p>
    <w:p w:rsidR="00EE05C5" w:rsidRPr="00156474" w:rsidRDefault="00EE05C5" w:rsidP="00CA44B9">
      <w:pPr>
        <w:spacing w:line="280" w:lineRule="exact"/>
        <w:ind w:firstLine="567"/>
        <w:jc w:val="both"/>
        <w:rPr>
          <w:rFonts w:ascii="Arial" w:hAnsi="Arial" w:cs="Arial"/>
          <w:sz w:val="24"/>
          <w:szCs w:val="24"/>
        </w:rPr>
      </w:pPr>
    </w:p>
    <w:p w:rsidR="00EE05C5" w:rsidRPr="00156474" w:rsidRDefault="00EE05C5" w:rsidP="00CA44B9">
      <w:pPr>
        <w:spacing w:line="280" w:lineRule="exact"/>
        <w:ind w:firstLine="567"/>
        <w:jc w:val="both"/>
        <w:rPr>
          <w:rFonts w:ascii="Arial" w:hAnsi="Arial" w:cs="Arial"/>
          <w:sz w:val="24"/>
          <w:szCs w:val="24"/>
        </w:rPr>
      </w:pPr>
    </w:p>
    <w:p w:rsidR="00EE05C5" w:rsidRPr="00156474" w:rsidRDefault="00EE05C5" w:rsidP="00CA44B9">
      <w:pPr>
        <w:spacing w:line="280" w:lineRule="exact"/>
        <w:ind w:firstLine="567"/>
        <w:jc w:val="both"/>
        <w:rPr>
          <w:rFonts w:ascii="Arial" w:hAnsi="Arial" w:cs="Arial"/>
          <w:sz w:val="24"/>
          <w:szCs w:val="24"/>
        </w:rPr>
      </w:pPr>
    </w:p>
    <w:p w:rsidR="00EE05C5" w:rsidRPr="00156474" w:rsidRDefault="00EE05C5" w:rsidP="00CA44B9">
      <w:pPr>
        <w:spacing w:line="280" w:lineRule="exact"/>
        <w:ind w:firstLine="567"/>
        <w:jc w:val="both"/>
        <w:rPr>
          <w:rFonts w:ascii="Arial" w:hAnsi="Arial" w:cs="Arial"/>
          <w:sz w:val="24"/>
          <w:szCs w:val="24"/>
        </w:rPr>
      </w:pPr>
    </w:p>
    <w:p w:rsidR="00EE05C5" w:rsidRPr="00156474" w:rsidRDefault="00EE05C5" w:rsidP="00CA44B9">
      <w:pPr>
        <w:spacing w:line="280" w:lineRule="exact"/>
        <w:ind w:firstLine="567"/>
        <w:jc w:val="both"/>
        <w:rPr>
          <w:rFonts w:ascii="Arial" w:hAnsi="Arial" w:cs="Arial"/>
          <w:sz w:val="24"/>
          <w:szCs w:val="24"/>
        </w:rPr>
      </w:pPr>
    </w:p>
    <w:p w:rsidR="00EE05C5" w:rsidRPr="00156474" w:rsidRDefault="00EE05C5" w:rsidP="00CA44B9">
      <w:pPr>
        <w:spacing w:line="280" w:lineRule="exact"/>
        <w:ind w:firstLine="567"/>
        <w:jc w:val="both"/>
        <w:rPr>
          <w:rFonts w:ascii="Arial" w:hAnsi="Arial" w:cs="Arial"/>
          <w:sz w:val="24"/>
          <w:szCs w:val="24"/>
        </w:rPr>
      </w:pPr>
    </w:p>
    <w:p w:rsidR="00EE05C5" w:rsidRPr="00156474" w:rsidRDefault="00EE05C5" w:rsidP="00CA44B9">
      <w:pPr>
        <w:spacing w:line="280" w:lineRule="exact"/>
        <w:ind w:firstLine="567"/>
        <w:jc w:val="both"/>
        <w:rPr>
          <w:rFonts w:ascii="Arial" w:hAnsi="Arial" w:cs="Arial"/>
          <w:sz w:val="24"/>
          <w:szCs w:val="24"/>
        </w:rPr>
      </w:pPr>
    </w:p>
    <w:p w:rsidR="00EE05C5" w:rsidRPr="00156474" w:rsidRDefault="00EE05C5" w:rsidP="00CA44B9">
      <w:pPr>
        <w:spacing w:line="280" w:lineRule="exact"/>
        <w:ind w:firstLine="567"/>
        <w:jc w:val="both"/>
        <w:rPr>
          <w:rFonts w:ascii="Arial" w:hAnsi="Arial" w:cs="Arial"/>
          <w:sz w:val="24"/>
          <w:szCs w:val="24"/>
        </w:rPr>
      </w:pPr>
    </w:p>
    <w:p w:rsidR="00EE05C5" w:rsidRPr="00156474" w:rsidRDefault="00EE05C5" w:rsidP="00CA44B9">
      <w:pPr>
        <w:spacing w:line="280" w:lineRule="exact"/>
        <w:ind w:firstLine="567"/>
        <w:jc w:val="both"/>
        <w:rPr>
          <w:rFonts w:ascii="Arial" w:hAnsi="Arial" w:cs="Arial"/>
          <w:sz w:val="24"/>
          <w:szCs w:val="24"/>
        </w:rPr>
      </w:pPr>
    </w:p>
    <w:p w:rsidR="00EE05C5" w:rsidRPr="00156474" w:rsidRDefault="00EE05C5" w:rsidP="00CA44B9">
      <w:pPr>
        <w:spacing w:line="280" w:lineRule="exact"/>
        <w:ind w:firstLine="567"/>
        <w:jc w:val="both"/>
        <w:rPr>
          <w:rFonts w:ascii="Arial" w:hAnsi="Arial" w:cs="Arial"/>
          <w:sz w:val="24"/>
          <w:szCs w:val="24"/>
        </w:rPr>
      </w:pPr>
    </w:p>
    <w:p w:rsidR="00EE05C5" w:rsidRPr="00156474" w:rsidRDefault="00EE05C5" w:rsidP="00CA44B9">
      <w:pPr>
        <w:spacing w:line="280" w:lineRule="exact"/>
        <w:ind w:firstLine="567"/>
        <w:jc w:val="both"/>
        <w:rPr>
          <w:rFonts w:ascii="Arial" w:hAnsi="Arial" w:cs="Arial"/>
          <w:sz w:val="24"/>
          <w:szCs w:val="24"/>
        </w:rPr>
      </w:pPr>
    </w:p>
    <w:p w:rsidR="00EE05C5" w:rsidRPr="00156474" w:rsidRDefault="00EE05C5" w:rsidP="00CA44B9">
      <w:pPr>
        <w:spacing w:line="280" w:lineRule="exact"/>
        <w:ind w:firstLine="567"/>
        <w:jc w:val="both"/>
        <w:rPr>
          <w:rFonts w:ascii="Arial" w:hAnsi="Arial" w:cs="Arial"/>
          <w:sz w:val="24"/>
          <w:szCs w:val="24"/>
          <w:lang w:val="kk-KZ"/>
        </w:rPr>
      </w:pPr>
    </w:p>
    <w:p w:rsidR="0077664E" w:rsidRPr="00156474" w:rsidRDefault="0077664E" w:rsidP="00CA44B9">
      <w:pPr>
        <w:spacing w:line="280" w:lineRule="exact"/>
        <w:ind w:firstLine="567"/>
        <w:jc w:val="both"/>
        <w:rPr>
          <w:rFonts w:ascii="Arial" w:hAnsi="Arial" w:cs="Arial"/>
          <w:sz w:val="24"/>
          <w:szCs w:val="24"/>
          <w:lang w:val="kk-KZ"/>
        </w:rPr>
      </w:pPr>
    </w:p>
    <w:p w:rsidR="00FD31CF" w:rsidRPr="00156474" w:rsidRDefault="00FD31CF" w:rsidP="00CA44B9">
      <w:pPr>
        <w:spacing w:line="280" w:lineRule="exact"/>
        <w:ind w:firstLine="567"/>
        <w:jc w:val="both"/>
        <w:rPr>
          <w:rFonts w:ascii="Arial" w:hAnsi="Arial" w:cs="Arial"/>
          <w:i/>
          <w:iCs/>
          <w:sz w:val="24"/>
          <w:szCs w:val="24"/>
        </w:rPr>
      </w:pPr>
      <w:r w:rsidRPr="00156474">
        <w:rPr>
          <w:rFonts w:ascii="Arial" w:hAnsi="Arial" w:cs="Arial"/>
          <w:sz w:val="24"/>
          <w:szCs w:val="24"/>
        </w:rPr>
        <w:t>Исключительное право официального опубликования настоящего стандар</w:t>
      </w:r>
      <w:r w:rsidR="0077664E" w:rsidRPr="00156474">
        <w:rPr>
          <w:rFonts w:ascii="Arial" w:hAnsi="Arial" w:cs="Arial"/>
          <w:sz w:val="24"/>
          <w:szCs w:val="24"/>
        </w:rPr>
        <w:t>та на территории указанных выше</w:t>
      </w:r>
      <w:r w:rsidR="0077664E" w:rsidRPr="00156474">
        <w:rPr>
          <w:rFonts w:ascii="Arial" w:hAnsi="Arial" w:cs="Arial"/>
          <w:sz w:val="24"/>
          <w:szCs w:val="24"/>
          <w:lang w:val="kk-KZ"/>
        </w:rPr>
        <w:t xml:space="preserve"> </w:t>
      </w:r>
      <w:r w:rsidR="003B6D7F">
        <w:rPr>
          <w:rFonts w:ascii="Arial" w:hAnsi="Arial" w:cs="Arial"/>
          <w:sz w:val="24"/>
          <w:szCs w:val="24"/>
        </w:rPr>
        <w:t>госуда</w:t>
      </w:r>
      <w:proofErr w:type="gramStart"/>
      <w:r w:rsidR="003B6D7F">
        <w:rPr>
          <w:rFonts w:ascii="Arial" w:hAnsi="Arial" w:cs="Arial"/>
          <w:sz w:val="24"/>
          <w:szCs w:val="24"/>
        </w:rPr>
        <w:t xml:space="preserve">рств </w:t>
      </w:r>
      <w:r w:rsidRPr="00156474">
        <w:rPr>
          <w:rFonts w:ascii="Arial" w:hAnsi="Arial" w:cs="Arial"/>
          <w:sz w:val="24"/>
          <w:szCs w:val="24"/>
        </w:rPr>
        <w:t>пр</w:t>
      </w:r>
      <w:proofErr w:type="gramEnd"/>
      <w:r w:rsidRPr="00156474">
        <w:rPr>
          <w:rFonts w:ascii="Arial" w:hAnsi="Arial" w:cs="Arial"/>
          <w:sz w:val="24"/>
          <w:szCs w:val="24"/>
        </w:rPr>
        <w:t>инадлежит национальным (государственным) органам по стандартизации этих государств.</w:t>
      </w:r>
    </w:p>
    <w:p w:rsidR="00B734A8" w:rsidRPr="00156474" w:rsidRDefault="00B734A8" w:rsidP="00CA44B9">
      <w:pPr>
        <w:rPr>
          <w:rFonts w:ascii="Arial" w:hAnsi="Arial" w:cs="Arial"/>
          <w:b/>
          <w:sz w:val="24"/>
          <w:szCs w:val="24"/>
        </w:rPr>
      </w:pPr>
    </w:p>
    <w:p w:rsidR="005D5021" w:rsidRPr="00156474" w:rsidRDefault="005D5021" w:rsidP="00CA44B9">
      <w:pPr>
        <w:pStyle w:val="20"/>
        <w:ind w:left="0" w:right="283"/>
        <w:jc w:val="center"/>
        <w:rPr>
          <w:rFonts w:ascii="Arial" w:hAnsi="Arial" w:cs="Arial"/>
          <w:b/>
          <w:szCs w:val="24"/>
          <w:lang w:val="ru-RU"/>
        </w:rPr>
      </w:pPr>
      <w:r w:rsidRPr="00156474">
        <w:rPr>
          <w:rFonts w:ascii="Arial" w:hAnsi="Arial" w:cs="Arial"/>
          <w:b/>
          <w:szCs w:val="24"/>
          <w:lang w:val="ru-RU"/>
        </w:rPr>
        <w:lastRenderedPageBreak/>
        <w:t>Содержание</w:t>
      </w:r>
    </w:p>
    <w:p w:rsidR="005D5021" w:rsidRPr="00156474" w:rsidRDefault="005D5021" w:rsidP="00CA44B9">
      <w:pPr>
        <w:jc w:val="center"/>
        <w:rPr>
          <w:rFonts w:ascii="Arial" w:hAnsi="Arial" w:cs="Arial"/>
          <w:sz w:val="24"/>
          <w:szCs w:val="24"/>
        </w:rPr>
      </w:pPr>
    </w:p>
    <w:tbl>
      <w:tblPr>
        <w:tblW w:w="9900" w:type="dxa"/>
        <w:tblInd w:w="108" w:type="dxa"/>
        <w:tblLook w:val="01E0"/>
      </w:tblPr>
      <w:tblGrid>
        <w:gridCol w:w="685"/>
        <w:gridCol w:w="8524"/>
        <w:gridCol w:w="691"/>
      </w:tblGrid>
      <w:tr w:rsidR="00E4345A" w:rsidRPr="00156474" w:rsidTr="00B335E1">
        <w:tc>
          <w:tcPr>
            <w:tcW w:w="685" w:type="dxa"/>
          </w:tcPr>
          <w:p w:rsidR="00E4345A" w:rsidRPr="00156474" w:rsidRDefault="00F604E7" w:rsidP="00CA44B9">
            <w:pPr>
              <w:tabs>
                <w:tab w:val="left" w:pos="540"/>
              </w:tabs>
              <w:rPr>
                <w:rFonts w:ascii="Arial" w:hAnsi="Arial" w:cs="Arial"/>
                <w:sz w:val="24"/>
                <w:szCs w:val="24"/>
              </w:rPr>
            </w:pPr>
            <w:r w:rsidRPr="00156474">
              <w:rPr>
                <w:rFonts w:ascii="Arial" w:hAnsi="Arial" w:cs="Arial"/>
                <w:sz w:val="24"/>
                <w:szCs w:val="24"/>
              </w:rPr>
              <w:t>1</w:t>
            </w:r>
          </w:p>
        </w:tc>
        <w:tc>
          <w:tcPr>
            <w:tcW w:w="8524" w:type="dxa"/>
          </w:tcPr>
          <w:p w:rsidR="00E4345A" w:rsidRPr="00156474" w:rsidRDefault="00F604E7" w:rsidP="00AB57A8">
            <w:pPr>
              <w:jc w:val="both"/>
              <w:rPr>
                <w:rFonts w:ascii="Arial" w:hAnsi="Arial" w:cs="Arial"/>
                <w:sz w:val="24"/>
                <w:szCs w:val="24"/>
              </w:rPr>
            </w:pPr>
            <w:r w:rsidRPr="00156474">
              <w:rPr>
                <w:rFonts w:ascii="Arial" w:hAnsi="Arial" w:cs="Arial"/>
                <w:sz w:val="24"/>
                <w:szCs w:val="24"/>
              </w:rPr>
              <w:t>Область применения</w:t>
            </w:r>
          </w:p>
        </w:tc>
        <w:tc>
          <w:tcPr>
            <w:tcW w:w="691" w:type="dxa"/>
          </w:tcPr>
          <w:p w:rsidR="00E4345A" w:rsidRPr="00156474" w:rsidRDefault="0049125F" w:rsidP="00CA44B9">
            <w:pPr>
              <w:tabs>
                <w:tab w:val="left" w:pos="540"/>
              </w:tabs>
              <w:jc w:val="both"/>
              <w:rPr>
                <w:rFonts w:ascii="Arial" w:hAnsi="Arial" w:cs="Arial"/>
                <w:sz w:val="24"/>
                <w:szCs w:val="24"/>
              </w:rPr>
            </w:pPr>
            <w:r w:rsidRPr="00156474">
              <w:rPr>
                <w:rFonts w:ascii="Arial" w:hAnsi="Arial" w:cs="Arial"/>
                <w:sz w:val="24"/>
                <w:szCs w:val="24"/>
              </w:rPr>
              <w:t>1</w:t>
            </w:r>
          </w:p>
        </w:tc>
      </w:tr>
      <w:tr w:rsidR="00147ABE" w:rsidRPr="00156474" w:rsidTr="00B335E1">
        <w:tc>
          <w:tcPr>
            <w:tcW w:w="685" w:type="dxa"/>
          </w:tcPr>
          <w:p w:rsidR="00147ABE" w:rsidRPr="00156474" w:rsidRDefault="00F604E7" w:rsidP="00CA44B9">
            <w:pPr>
              <w:tabs>
                <w:tab w:val="left" w:pos="540"/>
              </w:tabs>
              <w:rPr>
                <w:rFonts w:ascii="Arial" w:hAnsi="Arial" w:cs="Arial"/>
                <w:sz w:val="24"/>
                <w:szCs w:val="24"/>
              </w:rPr>
            </w:pPr>
            <w:r w:rsidRPr="00156474">
              <w:rPr>
                <w:rFonts w:ascii="Arial" w:hAnsi="Arial" w:cs="Arial"/>
                <w:sz w:val="24"/>
                <w:szCs w:val="24"/>
              </w:rPr>
              <w:t>2</w:t>
            </w:r>
          </w:p>
        </w:tc>
        <w:tc>
          <w:tcPr>
            <w:tcW w:w="8524" w:type="dxa"/>
          </w:tcPr>
          <w:p w:rsidR="00147ABE" w:rsidRPr="00156474" w:rsidRDefault="00F604E7" w:rsidP="00AB57A8">
            <w:pPr>
              <w:jc w:val="both"/>
              <w:rPr>
                <w:rFonts w:ascii="Arial" w:hAnsi="Arial" w:cs="Arial"/>
                <w:sz w:val="24"/>
                <w:szCs w:val="24"/>
                <w:lang w:val="kk-KZ"/>
              </w:rPr>
            </w:pPr>
            <w:r w:rsidRPr="00156474">
              <w:rPr>
                <w:rFonts w:ascii="Arial" w:hAnsi="Arial" w:cs="Arial"/>
                <w:sz w:val="24"/>
                <w:szCs w:val="24"/>
                <w:lang w:val="kk-KZ"/>
              </w:rPr>
              <w:t>Нормативные ссылки</w:t>
            </w:r>
          </w:p>
        </w:tc>
        <w:tc>
          <w:tcPr>
            <w:tcW w:w="691" w:type="dxa"/>
          </w:tcPr>
          <w:p w:rsidR="00147ABE" w:rsidRPr="00156474" w:rsidRDefault="0049125F" w:rsidP="00CA44B9">
            <w:pPr>
              <w:tabs>
                <w:tab w:val="left" w:pos="540"/>
              </w:tabs>
              <w:jc w:val="both"/>
              <w:rPr>
                <w:rFonts w:ascii="Arial" w:hAnsi="Arial" w:cs="Arial"/>
                <w:sz w:val="24"/>
                <w:szCs w:val="24"/>
              </w:rPr>
            </w:pPr>
            <w:r w:rsidRPr="00156474">
              <w:rPr>
                <w:rFonts w:ascii="Arial" w:hAnsi="Arial" w:cs="Arial"/>
                <w:sz w:val="24"/>
                <w:szCs w:val="24"/>
              </w:rPr>
              <w:t>1</w:t>
            </w:r>
          </w:p>
        </w:tc>
      </w:tr>
      <w:tr w:rsidR="00E4345A" w:rsidRPr="00156474" w:rsidTr="00B335E1">
        <w:tc>
          <w:tcPr>
            <w:tcW w:w="685" w:type="dxa"/>
          </w:tcPr>
          <w:p w:rsidR="00E4345A" w:rsidRPr="00156474" w:rsidRDefault="00F604E7" w:rsidP="00CA44B9">
            <w:pPr>
              <w:tabs>
                <w:tab w:val="left" w:pos="540"/>
              </w:tabs>
              <w:rPr>
                <w:rFonts w:ascii="Arial" w:hAnsi="Arial" w:cs="Arial"/>
                <w:sz w:val="24"/>
                <w:szCs w:val="24"/>
                <w:lang w:val="kk-KZ"/>
              </w:rPr>
            </w:pPr>
            <w:r w:rsidRPr="00156474">
              <w:rPr>
                <w:rFonts w:ascii="Arial" w:hAnsi="Arial" w:cs="Arial"/>
                <w:sz w:val="24"/>
                <w:szCs w:val="24"/>
              </w:rPr>
              <w:t>3</w:t>
            </w:r>
          </w:p>
          <w:p w:rsidR="0077664E" w:rsidRPr="00156474" w:rsidRDefault="0077664E" w:rsidP="00CA44B9">
            <w:pPr>
              <w:tabs>
                <w:tab w:val="left" w:pos="540"/>
              </w:tabs>
              <w:rPr>
                <w:rFonts w:ascii="Arial" w:hAnsi="Arial" w:cs="Arial"/>
                <w:sz w:val="24"/>
                <w:szCs w:val="24"/>
                <w:lang w:val="kk-KZ"/>
              </w:rPr>
            </w:pPr>
            <w:r w:rsidRPr="00156474">
              <w:rPr>
                <w:rFonts w:ascii="Arial" w:hAnsi="Arial" w:cs="Arial"/>
                <w:sz w:val="24"/>
                <w:szCs w:val="24"/>
                <w:lang w:val="kk-KZ"/>
              </w:rPr>
              <w:t>4</w:t>
            </w:r>
          </w:p>
          <w:p w:rsidR="0077664E" w:rsidRPr="00156474" w:rsidRDefault="0077664E" w:rsidP="00CA44B9">
            <w:pPr>
              <w:tabs>
                <w:tab w:val="left" w:pos="540"/>
              </w:tabs>
              <w:rPr>
                <w:rFonts w:ascii="Arial" w:hAnsi="Arial" w:cs="Arial"/>
                <w:sz w:val="24"/>
                <w:szCs w:val="24"/>
                <w:lang w:val="kk-KZ"/>
              </w:rPr>
            </w:pPr>
            <w:r w:rsidRPr="00156474">
              <w:rPr>
                <w:rFonts w:ascii="Arial" w:hAnsi="Arial" w:cs="Arial"/>
                <w:sz w:val="24"/>
                <w:szCs w:val="24"/>
                <w:lang w:val="kk-KZ"/>
              </w:rPr>
              <w:t>5</w:t>
            </w:r>
          </w:p>
          <w:p w:rsidR="0077664E" w:rsidRPr="00156474" w:rsidRDefault="0077664E" w:rsidP="00CA44B9">
            <w:pPr>
              <w:tabs>
                <w:tab w:val="left" w:pos="540"/>
              </w:tabs>
              <w:rPr>
                <w:rFonts w:ascii="Arial" w:hAnsi="Arial" w:cs="Arial"/>
                <w:sz w:val="24"/>
                <w:szCs w:val="24"/>
                <w:lang w:val="kk-KZ"/>
              </w:rPr>
            </w:pPr>
            <w:r w:rsidRPr="00156474">
              <w:rPr>
                <w:rFonts w:ascii="Arial" w:hAnsi="Arial" w:cs="Arial"/>
                <w:sz w:val="24"/>
                <w:szCs w:val="24"/>
                <w:lang w:val="kk-KZ"/>
              </w:rPr>
              <w:t>6</w:t>
            </w:r>
          </w:p>
          <w:p w:rsidR="0077664E" w:rsidRPr="00156474" w:rsidRDefault="0077664E" w:rsidP="00CA44B9">
            <w:pPr>
              <w:tabs>
                <w:tab w:val="left" w:pos="540"/>
              </w:tabs>
              <w:rPr>
                <w:rFonts w:ascii="Arial" w:hAnsi="Arial" w:cs="Arial"/>
                <w:sz w:val="24"/>
                <w:szCs w:val="24"/>
                <w:lang w:val="kk-KZ"/>
              </w:rPr>
            </w:pPr>
            <w:r w:rsidRPr="00156474">
              <w:rPr>
                <w:rFonts w:ascii="Arial" w:hAnsi="Arial" w:cs="Arial"/>
                <w:sz w:val="24"/>
                <w:szCs w:val="24"/>
                <w:lang w:val="kk-KZ"/>
              </w:rPr>
              <w:t>7</w:t>
            </w:r>
          </w:p>
          <w:p w:rsidR="0077664E" w:rsidRPr="00156474" w:rsidRDefault="0077664E" w:rsidP="00CA44B9">
            <w:pPr>
              <w:tabs>
                <w:tab w:val="left" w:pos="540"/>
              </w:tabs>
              <w:rPr>
                <w:rFonts w:ascii="Arial" w:hAnsi="Arial" w:cs="Arial"/>
                <w:sz w:val="24"/>
                <w:szCs w:val="24"/>
                <w:lang w:val="kk-KZ"/>
              </w:rPr>
            </w:pPr>
          </w:p>
          <w:p w:rsidR="0077664E" w:rsidRPr="00156474" w:rsidRDefault="0077664E" w:rsidP="00CA44B9">
            <w:pPr>
              <w:tabs>
                <w:tab w:val="left" w:pos="540"/>
              </w:tabs>
              <w:rPr>
                <w:rFonts w:ascii="Arial" w:hAnsi="Arial" w:cs="Arial"/>
                <w:sz w:val="24"/>
                <w:szCs w:val="24"/>
                <w:lang w:val="kk-KZ"/>
              </w:rPr>
            </w:pPr>
          </w:p>
          <w:p w:rsidR="00800B33" w:rsidRPr="00156474" w:rsidRDefault="00800B33" w:rsidP="00CA44B9">
            <w:pPr>
              <w:tabs>
                <w:tab w:val="left" w:pos="540"/>
              </w:tabs>
              <w:rPr>
                <w:rFonts w:ascii="Arial" w:hAnsi="Arial" w:cs="Arial"/>
                <w:sz w:val="24"/>
                <w:szCs w:val="24"/>
                <w:lang w:val="kk-KZ"/>
              </w:rPr>
            </w:pPr>
          </w:p>
          <w:p w:rsidR="00800B33" w:rsidRPr="00156474" w:rsidRDefault="00800B33" w:rsidP="00CA44B9">
            <w:pPr>
              <w:tabs>
                <w:tab w:val="left" w:pos="540"/>
              </w:tabs>
              <w:rPr>
                <w:rFonts w:ascii="Arial" w:hAnsi="Arial" w:cs="Arial"/>
                <w:sz w:val="24"/>
                <w:szCs w:val="24"/>
                <w:lang w:val="kk-KZ"/>
              </w:rPr>
            </w:pPr>
          </w:p>
          <w:p w:rsidR="00800B33" w:rsidRPr="00156474" w:rsidRDefault="00800B33" w:rsidP="00CA44B9">
            <w:pPr>
              <w:tabs>
                <w:tab w:val="left" w:pos="540"/>
              </w:tabs>
              <w:rPr>
                <w:rFonts w:ascii="Arial" w:hAnsi="Arial" w:cs="Arial"/>
                <w:sz w:val="24"/>
                <w:szCs w:val="24"/>
                <w:lang w:val="kk-KZ"/>
              </w:rPr>
            </w:pPr>
          </w:p>
          <w:p w:rsidR="00800B33" w:rsidRPr="00156474" w:rsidRDefault="00800B33" w:rsidP="00CA44B9">
            <w:pPr>
              <w:tabs>
                <w:tab w:val="left" w:pos="540"/>
              </w:tabs>
              <w:rPr>
                <w:rFonts w:ascii="Arial" w:hAnsi="Arial" w:cs="Arial"/>
                <w:sz w:val="24"/>
                <w:szCs w:val="24"/>
                <w:lang w:val="kk-KZ"/>
              </w:rPr>
            </w:pPr>
          </w:p>
          <w:p w:rsidR="00800B33" w:rsidRPr="00156474" w:rsidRDefault="00800B33" w:rsidP="00CA44B9">
            <w:pPr>
              <w:tabs>
                <w:tab w:val="left" w:pos="540"/>
              </w:tabs>
              <w:rPr>
                <w:rFonts w:ascii="Arial" w:hAnsi="Arial" w:cs="Arial"/>
                <w:sz w:val="24"/>
                <w:szCs w:val="24"/>
                <w:lang w:val="kk-KZ"/>
              </w:rPr>
            </w:pPr>
          </w:p>
          <w:p w:rsidR="00800B33" w:rsidRPr="00156474" w:rsidRDefault="00800B33" w:rsidP="00CA44B9">
            <w:pPr>
              <w:tabs>
                <w:tab w:val="left" w:pos="540"/>
              </w:tabs>
              <w:rPr>
                <w:rFonts w:ascii="Arial" w:hAnsi="Arial" w:cs="Arial"/>
                <w:sz w:val="24"/>
                <w:szCs w:val="24"/>
                <w:lang w:val="kk-KZ"/>
              </w:rPr>
            </w:pPr>
          </w:p>
          <w:p w:rsidR="00800B33" w:rsidRPr="00156474" w:rsidRDefault="00800B33" w:rsidP="00CA44B9">
            <w:pPr>
              <w:tabs>
                <w:tab w:val="left" w:pos="540"/>
              </w:tabs>
              <w:rPr>
                <w:rFonts w:ascii="Arial" w:hAnsi="Arial" w:cs="Arial"/>
                <w:sz w:val="24"/>
                <w:szCs w:val="24"/>
                <w:lang w:val="kk-KZ"/>
              </w:rPr>
            </w:pPr>
          </w:p>
          <w:p w:rsidR="00800B33" w:rsidRPr="00156474" w:rsidRDefault="00800B33" w:rsidP="00CA44B9">
            <w:pPr>
              <w:tabs>
                <w:tab w:val="left" w:pos="540"/>
              </w:tabs>
              <w:rPr>
                <w:rFonts w:ascii="Arial" w:hAnsi="Arial" w:cs="Arial"/>
                <w:sz w:val="24"/>
                <w:szCs w:val="24"/>
                <w:lang w:val="kk-KZ"/>
              </w:rPr>
            </w:pPr>
          </w:p>
          <w:p w:rsidR="00800B33" w:rsidRPr="00156474" w:rsidRDefault="00800B33" w:rsidP="00CA44B9">
            <w:pPr>
              <w:tabs>
                <w:tab w:val="left" w:pos="540"/>
              </w:tabs>
              <w:rPr>
                <w:rFonts w:ascii="Arial" w:hAnsi="Arial" w:cs="Arial"/>
                <w:sz w:val="24"/>
                <w:szCs w:val="24"/>
                <w:lang w:val="kk-KZ"/>
              </w:rPr>
            </w:pPr>
          </w:p>
          <w:p w:rsidR="00800B33" w:rsidRPr="00156474" w:rsidRDefault="00800B33" w:rsidP="00CA44B9">
            <w:pPr>
              <w:tabs>
                <w:tab w:val="left" w:pos="540"/>
              </w:tabs>
              <w:rPr>
                <w:rFonts w:ascii="Arial" w:hAnsi="Arial" w:cs="Arial"/>
                <w:sz w:val="24"/>
                <w:szCs w:val="24"/>
                <w:lang w:val="kk-KZ"/>
              </w:rPr>
            </w:pPr>
          </w:p>
          <w:p w:rsidR="00800B33" w:rsidRPr="00156474" w:rsidRDefault="00800B33" w:rsidP="00CA44B9">
            <w:pPr>
              <w:tabs>
                <w:tab w:val="left" w:pos="540"/>
              </w:tabs>
              <w:rPr>
                <w:rFonts w:ascii="Arial" w:hAnsi="Arial" w:cs="Arial"/>
                <w:sz w:val="24"/>
                <w:szCs w:val="24"/>
                <w:lang w:val="kk-KZ"/>
              </w:rPr>
            </w:pPr>
          </w:p>
          <w:p w:rsidR="00800B33" w:rsidRPr="00156474" w:rsidRDefault="00800B33" w:rsidP="00CA44B9">
            <w:pPr>
              <w:tabs>
                <w:tab w:val="left" w:pos="540"/>
              </w:tabs>
              <w:rPr>
                <w:rFonts w:ascii="Arial" w:hAnsi="Arial" w:cs="Arial"/>
                <w:sz w:val="24"/>
                <w:szCs w:val="24"/>
                <w:lang w:val="kk-KZ"/>
              </w:rPr>
            </w:pPr>
          </w:p>
          <w:p w:rsidR="00800B33" w:rsidRPr="00156474" w:rsidRDefault="00800B33" w:rsidP="00CA44B9">
            <w:pPr>
              <w:tabs>
                <w:tab w:val="left" w:pos="540"/>
              </w:tabs>
              <w:rPr>
                <w:rFonts w:ascii="Arial" w:hAnsi="Arial" w:cs="Arial"/>
                <w:sz w:val="24"/>
                <w:szCs w:val="24"/>
                <w:lang w:val="kk-KZ"/>
              </w:rPr>
            </w:pPr>
          </w:p>
          <w:p w:rsidR="00800B33" w:rsidRPr="00156474" w:rsidRDefault="00800B33" w:rsidP="00CA44B9">
            <w:pPr>
              <w:tabs>
                <w:tab w:val="left" w:pos="540"/>
              </w:tabs>
              <w:rPr>
                <w:rFonts w:ascii="Arial" w:hAnsi="Arial" w:cs="Arial"/>
                <w:sz w:val="24"/>
                <w:szCs w:val="24"/>
                <w:lang w:val="kk-KZ"/>
              </w:rPr>
            </w:pPr>
          </w:p>
          <w:p w:rsidR="00800B33" w:rsidRPr="00156474" w:rsidRDefault="00800B33" w:rsidP="00CA44B9">
            <w:pPr>
              <w:tabs>
                <w:tab w:val="left" w:pos="540"/>
              </w:tabs>
              <w:rPr>
                <w:rFonts w:ascii="Arial" w:hAnsi="Arial" w:cs="Arial"/>
                <w:sz w:val="24"/>
                <w:szCs w:val="24"/>
                <w:lang w:val="kk-KZ"/>
              </w:rPr>
            </w:pPr>
          </w:p>
          <w:p w:rsidR="00800B33" w:rsidRPr="00156474" w:rsidRDefault="00800B33" w:rsidP="00CA44B9">
            <w:pPr>
              <w:tabs>
                <w:tab w:val="left" w:pos="540"/>
              </w:tabs>
              <w:rPr>
                <w:rFonts w:ascii="Arial" w:hAnsi="Arial" w:cs="Arial"/>
                <w:sz w:val="24"/>
                <w:szCs w:val="24"/>
                <w:lang w:val="kk-KZ"/>
              </w:rPr>
            </w:pPr>
          </w:p>
          <w:p w:rsidR="00800B33" w:rsidRPr="00156474" w:rsidRDefault="00800B33" w:rsidP="00CA44B9">
            <w:pPr>
              <w:tabs>
                <w:tab w:val="left" w:pos="540"/>
              </w:tabs>
              <w:rPr>
                <w:rFonts w:ascii="Arial" w:hAnsi="Arial" w:cs="Arial"/>
                <w:sz w:val="24"/>
                <w:szCs w:val="24"/>
                <w:lang w:val="kk-KZ"/>
              </w:rPr>
            </w:pPr>
            <w:r w:rsidRPr="00156474">
              <w:rPr>
                <w:rFonts w:ascii="Arial" w:hAnsi="Arial" w:cs="Arial"/>
                <w:sz w:val="24"/>
                <w:szCs w:val="24"/>
                <w:lang w:val="kk-KZ"/>
              </w:rPr>
              <w:t>8</w:t>
            </w:r>
          </w:p>
          <w:p w:rsidR="00800B33" w:rsidRPr="00156474" w:rsidRDefault="00800B33" w:rsidP="00CA44B9">
            <w:pPr>
              <w:tabs>
                <w:tab w:val="left" w:pos="540"/>
              </w:tabs>
              <w:rPr>
                <w:rFonts w:ascii="Arial" w:hAnsi="Arial" w:cs="Arial"/>
                <w:sz w:val="24"/>
                <w:szCs w:val="24"/>
                <w:lang w:val="kk-KZ"/>
              </w:rPr>
            </w:pPr>
          </w:p>
          <w:p w:rsidR="00800B33" w:rsidRPr="00156474" w:rsidRDefault="00800B33" w:rsidP="00CA44B9">
            <w:pPr>
              <w:tabs>
                <w:tab w:val="left" w:pos="540"/>
              </w:tabs>
              <w:rPr>
                <w:rFonts w:ascii="Arial" w:hAnsi="Arial" w:cs="Arial"/>
                <w:sz w:val="24"/>
                <w:szCs w:val="24"/>
                <w:lang w:val="kk-KZ"/>
              </w:rPr>
            </w:pPr>
            <w:r w:rsidRPr="00156474">
              <w:rPr>
                <w:rFonts w:ascii="Arial" w:hAnsi="Arial" w:cs="Arial"/>
                <w:sz w:val="24"/>
                <w:szCs w:val="24"/>
                <w:lang w:val="kk-KZ"/>
              </w:rPr>
              <w:t>9</w:t>
            </w:r>
          </w:p>
          <w:p w:rsidR="00800B33" w:rsidRPr="00156474" w:rsidRDefault="00800B33" w:rsidP="00CA44B9">
            <w:pPr>
              <w:tabs>
                <w:tab w:val="left" w:pos="540"/>
              </w:tabs>
              <w:rPr>
                <w:rFonts w:ascii="Arial" w:hAnsi="Arial" w:cs="Arial"/>
                <w:sz w:val="24"/>
                <w:szCs w:val="24"/>
                <w:lang w:val="kk-KZ"/>
              </w:rPr>
            </w:pPr>
            <w:r w:rsidRPr="00156474">
              <w:rPr>
                <w:rFonts w:ascii="Arial" w:hAnsi="Arial" w:cs="Arial"/>
                <w:sz w:val="24"/>
                <w:szCs w:val="24"/>
                <w:lang w:val="kk-KZ"/>
              </w:rPr>
              <w:t>10</w:t>
            </w:r>
          </w:p>
        </w:tc>
        <w:tc>
          <w:tcPr>
            <w:tcW w:w="8524" w:type="dxa"/>
          </w:tcPr>
          <w:p w:rsidR="00E4345A" w:rsidRPr="00156474" w:rsidRDefault="00F604E7" w:rsidP="00AB57A8">
            <w:pPr>
              <w:jc w:val="both"/>
              <w:rPr>
                <w:rFonts w:ascii="Arial" w:hAnsi="Arial" w:cs="Arial"/>
                <w:sz w:val="24"/>
                <w:szCs w:val="24"/>
                <w:lang w:val="kk-KZ"/>
              </w:rPr>
            </w:pPr>
            <w:r w:rsidRPr="00156474">
              <w:rPr>
                <w:rFonts w:ascii="Arial" w:hAnsi="Arial" w:cs="Arial"/>
                <w:sz w:val="24"/>
                <w:szCs w:val="24"/>
              </w:rPr>
              <w:t>Термины и определения</w:t>
            </w:r>
          </w:p>
          <w:p w:rsidR="0077664E" w:rsidRPr="00156474" w:rsidRDefault="0077664E" w:rsidP="00AB57A8">
            <w:pPr>
              <w:jc w:val="both"/>
              <w:rPr>
                <w:rFonts w:ascii="Arial" w:hAnsi="Arial" w:cs="Arial"/>
                <w:bCs/>
                <w:sz w:val="24"/>
                <w:szCs w:val="24"/>
                <w:lang w:val="kk-KZ"/>
              </w:rPr>
            </w:pPr>
            <w:r w:rsidRPr="00156474">
              <w:rPr>
                <w:rFonts w:ascii="Arial" w:hAnsi="Arial" w:cs="Arial"/>
                <w:bCs/>
                <w:sz w:val="24"/>
                <w:szCs w:val="24"/>
                <w:lang w:val="kk-KZ"/>
              </w:rPr>
              <w:t>Сущность метода</w:t>
            </w:r>
          </w:p>
          <w:p w:rsidR="0077664E" w:rsidRPr="00156474" w:rsidRDefault="0077664E" w:rsidP="00AB57A8">
            <w:pPr>
              <w:jc w:val="both"/>
              <w:rPr>
                <w:rFonts w:ascii="Arial" w:hAnsi="Arial" w:cs="Arial"/>
                <w:bCs/>
                <w:sz w:val="24"/>
                <w:szCs w:val="24"/>
                <w:lang w:val="kk-KZ"/>
              </w:rPr>
            </w:pPr>
            <w:r w:rsidRPr="00156474">
              <w:rPr>
                <w:rFonts w:ascii="Arial" w:hAnsi="Arial" w:cs="Arial"/>
                <w:bCs/>
                <w:sz w:val="24"/>
                <w:szCs w:val="24"/>
                <w:lang w:val="kk-KZ"/>
              </w:rPr>
              <w:t>Оборудование и материалы</w:t>
            </w:r>
          </w:p>
          <w:p w:rsidR="0077664E" w:rsidRPr="00156474" w:rsidRDefault="0077664E" w:rsidP="00AB57A8">
            <w:pPr>
              <w:jc w:val="both"/>
              <w:rPr>
                <w:rFonts w:ascii="Arial" w:hAnsi="Arial" w:cs="Arial"/>
                <w:bCs/>
                <w:sz w:val="24"/>
                <w:szCs w:val="24"/>
                <w:lang w:val="kk-KZ"/>
              </w:rPr>
            </w:pPr>
            <w:r w:rsidRPr="00156474">
              <w:rPr>
                <w:rFonts w:ascii="Arial" w:hAnsi="Arial" w:cs="Arial"/>
                <w:bCs/>
                <w:sz w:val="24"/>
                <w:szCs w:val="24"/>
              </w:rPr>
              <w:t>Кондиционирование воздуха и стандартные условия испытаний</w:t>
            </w:r>
          </w:p>
          <w:p w:rsidR="0077664E" w:rsidRPr="00156474" w:rsidRDefault="0077664E" w:rsidP="00AB57A8">
            <w:pPr>
              <w:jc w:val="both"/>
              <w:rPr>
                <w:rFonts w:ascii="Arial" w:hAnsi="Arial" w:cs="Arial"/>
                <w:bCs/>
                <w:sz w:val="24"/>
                <w:szCs w:val="24"/>
                <w:lang w:val="kk-KZ"/>
              </w:rPr>
            </w:pPr>
            <w:r w:rsidRPr="00156474">
              <w:rPr>
                <w:rFonts w:ascii="Arial" w:hAnsi="Arial" w:cs="Arial"/>
                <w:bCs/>
                <w:sz w:val="24"/>
                <w:szCs w:val="24"/>
                <w:lang w:val="kk-KZ"/>
              </w:rPr>
              <w:t>Отбор проб и подготовка образцов для испытаний</w:t>
            </w:r>
          </w:p>
          <w:p w:rsidR="0077664E" w:rsidRPr="00156474" w:rsidRDefault="0077664E" w:rsidP="00AB57A8">
            <w:pPr>
              <w:jc w:val="both"/>
              <w:rPr>
                <w:rFonts w:ascii="Arial" w:hAnsi="Arial" w:cs="Arial"/>
                <w:sz w:val="24"/>
                <w:szCs w:val="24"/>
                <w:lang w:val="kk-KZ"/>
              </w:rPr>
            </w:pPr>
            <w:r w:rsidRPr="00156474">
              <w:rPr>
                <w:rFonts w:ascii="Arial" w:hAnsi="Arial" w:cs="Arial"/>
                <w:sz w:val="24"/>
                <w:szCs w:val="24"/>
                <w:lang w:val="kk-KZ"/>
              </w:rPr>
              <w:t>7.1 Общие положения</w:t>
            </w:r>
          </w:p>
          <w:p w:rsidR="0077664E" w:rsidRPr="00156474" w:rsidRDefault="0077664E" w:rsidP="00AB57A8">
            <w:pPr>
              <w:jc w:val="both"/>
              <w:rPr>
                <w:rFonts w:ascii="Arial" w:hAnsi="Arial" w:cs="Arial"/>
                <w:sz w:val="24"/>
                <w:szCs w:val="24"/>
                <w:lang w:val="kk-KZ"/>
              </w:rPr>
            </w:pPr>
            <w:r w:rsidRPr="00156474">
              <w:rPr>
                <w:rFonts w:ascii="Arial" w:hAnsi="Arial" w:cs="Arial"/>
                <w:sz w:val="24"/>
                <w:szCs w:val="24"/>
                <w:lang w:val="kk-KZ"/>
              </w:rPr>
              <w:t>7.2 Выбора лабораторной пробы</w:t>
            </w:r>
          </w:p>
          <w:p w:rsidR="0077664E" w:rsidRPr="00156474" w:rsidRDefault="0077664E" w:rsidP="00AB57A8">
            <w:pPr>
              <w:jc w:val="both"/>
              <w:rPr>
                <w:rFonts w:ascii="Arial" w:hAnsi="Arial" w:cs="Arial"/>
                <w:sz w:val="24"/>
                <w:szCs w:val="24"/>
                <w:lang w:val="kk-KZ"/>
              </w:rPr>
            </w:pPr>
            <w:r w:rsidRPr="00156474">
              <w:rPr>
                <w:rFonts w:ascii="Arial" w:hAnsi="Arial" w:cs="Arial"/>
                <w:sz w:val="24"/>
                <w:szCs w:val="24"/>
                <w:lang w:val="kk-KZ"/>
              </w:rPr>
              <w:t>7.3 Отбор образцов для испытаний из лабораторной пробы</w:t>
            </w:r>
          </w:p>
          <w:p w:rsidR="0077664E" w:rsidRPr="00156474" w:rsidRDefault="0077664E" w:rsidP="00AB57A8">
            <w:pPr>
              <w:jc w:val="both"/>
              <w:rPr>
                <w:rFonts w:ascii="Arial" w:hAnsi="Arial" w:cs="Arial"/>
                <w:sz w:val="24"/>
                <w:szCs w:val="24"/>
                <w:lang w:val="kk-KZ"/>
              </w:rPr>
            </w:pPr>
            <w:r w:rsidRPr="00156474">
              <w:rPr>
                <w:rFonts w:ascii="Arial" w:hAnsi="Arial" w:cs="Arial"/>
                <w:sz w:val="24"/>
                <w:szCs w:val="24"/>
                <w:lang w:val="kk-KZ"/>
              </w:rPr>
              <w:t>7.4 Размеры образцов и вспомогательные материалы</w:t>
            </w:r>
          </w:p>
          <w:p w:rsidR="0077664E" w:rsidRPr="00156474" w:rsidRDefault="0077664E" w:rsidP="00AB57A8">
            <w:pPr>
              <w:jc w:val="both"/>
              <w:rPr>
                <w:rFonts w:ascii="Arial" w:hAnsi="Arial" w:cs="Arial"/>
                <w:sz w:val="24"/>
                <w:szCs w:val="24"/>
                <w:lang w:val="kk-KZ"/>
              </w:rPr>
            </w:pPr>
            <w:r w:rsidRPr="00156474">
              <w:rPr>
                <w:rFonts w:ascii="Arial" w:hAnsi="Arial" w:cs="Arial"/>
                <w:sz w:val="24"/>
                <w:szCs w:val="24"/>
                <w:lang w:val="kk-KZ"/>
              </w:rPr>
              <w:t xml:space="preserve">      7.4.1 Размеры образцов для испытаний</w:t>
            </w:r>
          </w:p>
          <w:p w:rsidR="0077664E" w:rsidRPr="00156474" w:rsidRDefault="0077664E" w:rsidP="00AB57A8">
            <w:pPr>
              <w:jc w:val="both"/>
              <w:rPr>
                <w:rFonts w:ascii="Arial" w:hAnsi="Arial" w:cs="Arial"/>
                <w:sz w:val="24"/>
                <w:szCs w:val="24"/>
                <w:lang w:val="kk-KZ"/>
              </w:rPr>
            </w:pPr>
            <w:r w:rsidRPr="00156474">
              <w:rPr>
                <w:rFonts w:ascii="Arial" w:hAnsi="Arial" w:cs="Arial"/>
                <w:sz w:val="24"/>
                <w:szCs w:val="24"/>
                <w:lang w:val="kk-KZ"/>
              </w:rPr>
              <w:t xml:space="preserve">      7.4.2 Размеры истирающего приспособления</w:t>
            </w:r>
          </w:p>
          <w:p w:rsidR="0077664E" w:rsidRPr="00156474" w:rsidRDefault="0077664E" w:rsidP="00AB57A8">
            <w:pPr>
              <w:jc w:val="both"/>
              <w:rPr>
                <w:rFonts w:ascii="Arial" w:hAnsi="Arial" w:cs="Arial"/>
                <w:sz w:val="24"/>
                <w:szCs w:val="24"/>
                <w:lang w:val="kk-KZ"/>
              </w:rPr>
            </w:pPr>
            <w:r w:rsidRPr="00156474">
              <w:rPr>
                <w:rFonts w:ascii="Arial" w:hAnsi="Arial" w:cs="Arial"/>
                <w:sz w:val="24"/>
                <w:szCs w:val="24"/>
                <w:lang w:val="kk-KZ"/>
              </w:rPr>
              <w:t xml:space="preserve">      7.4.3 Размеры истирающей войлочной подкладки</w:t>
            </w:r>
          </w:p>
          <w:p w:rsidR="0077664E" w:rsidRPr="00156474" w:rsidRDefault="0077664E" w:rsidP="00AB57A8">
            <w:pPr>
              <w:jc w:val="both"/>
              <w:rPr>
                <w:rFonts w:ascii="Arial" w:hAnsi="Arial" w:cs="Arial"/>
                <w:sz w:val="24"/>
                <w:szCs w:val="24"/>
                <w:lang w:val="kk-KZ"/>
              </w:rPr>
            </w:pPr>
            <w:r w:rsidRPr="00156474">
              <w:rPr>
                <w:rFonts w:ascii="Arial" w:hAnsi="Arial" w:cs="Arial"/>
                <w:sz w:val="24"/>
                <w:szCs w:val="24"/>
                <w:lang w:val="kk-KZ"/>
              </w:rPr>
              <w:t xml:space="preserve">      7.4.4 Размеры пенопластовой подложки для держателя пробы</w:t>
            </w:r>
          </w:p>
          <w:p w:rsidR="0077664E" w:rsidRPr="00156474" w:rsidRDefault="00E13282" w:rsidP="00AB57A8">
            <w:pPr>
              <w:jc w:val="both"/>
              <w:rPr>
                <w:rFonts w:ascii="Arial" w:hAnsi="Arial" w:cs="Arial"/>
                <w:sz w:val="24"/>
                <w:szCs w:val="24"/>
                <w:lang w:val="kk-KZ"/>
              </w:rPr>
            </w:pPr>
            <w:r w:rsidRPr="00156474">
              <w:rPr>
                <w:rFonts w:ascii="Arial" w:hAnsi="Arial" w:cs="Arial"/>
                <w:sz w:val="24"/>
                <w:szCs w:val="24"/>
                <w:lang w:val="kk-KZ"/>
              </w:rPr>
              <w:t>7.5 Подготовка проб специальных полотен</w:t>
            </w:r>
          </w:p>
          <w:p w:rsidR="00E13282" w:rsidRPr="00156474" w:rsidRDefault="00E13282" w:rsidP="00AB57A8">
            <w:pPr>
              <w:jc w:val="both"/>
              <w:rPr>
                <w:rFonts w:ascii="Arial" w:hAnsi="Arial" w:cs="Arial"/>
                <w:sz w:val="24"/>
                <w:szCs w:val="24"/>
                <w:lang w:val="kk-KZ"/>
              </w:rPr>
            </w:pPr>
            <w:r w:rsidRPr="00156474">
              <w:rPr>
                <w:rFonts w:ascii="Arial" w:hAnsi="Arial" w:cs="Arial"/>
                <w:sz w:val="24"/>
                <w:szCs w:val="24"/>
                <w:lang w:val="kk-KZ"/>
              </w:rPr>
              <w:t xml:space="preserve">      7.5.1 Эластичные полотна</w:t>
            </w:r>
          </w:p>
          <w:p w:rsidR="00E13282" w:rsidRPr="00156474" w:rsidRDefault="00E13282" w:rsidP="00AB57A8">
            <w:pPr>
              <w:jc w:val="both"/>
              <w:rPr>
                <w:rFonts w:ascii="Arial" w:hAnsi="Arial" w:cs="Arial"/>
                <w:sz w:val="24"/>
                <w:szCs w:val="24"/>
                <w:lang w:val="kk-KZ"/>
              </w:rPr>
            </w:pPr>
            <w:r w:rsidRPr="00156474">
              <w:rPr>
                <w:rFonts w:ascii="Arial" w:hAnsi="Arial" w:cs="Arial"/>
                <w:sz w:val="24"/>
                <w:szCs w:val="24"/>
                <w:lang w:val="kk-KZ"/>
              </w:rPr>
              <w:t xml:space="preserve">      7.5.2 Ворсовые полотна, превышающие 500 г/м</w:t>
            </w:r>
            <w:r w:rsidRPr="00156474">
              <w:rPr>
                <w:rFonts w:ascii="Arial" w:hAnsi="Arial" w:cs="Arial"/>
                <w:sz w:val="24"/>
                <w:szCs w:val="24"/>
                <w:vertAlign w:val="superscript"/>
                <w:lang w:val="kk-KZ"/>
              </w:rPr>
              <w:t>2</w:t>
            </w:r>
          </w:p>
          <w:p w:rsidR="00E13282" w:rsidRPr="00156474" w:rsidRDefault="00E13282" w:rsidP="00AB57A8">
            <w:pPr>
              <w:jc w:val="both"/>
              <w:rPr>
                <w:rFonts w:ascii="Arial" w:hAnsi="Arial" w:cs="Arial"/>
                <w:bCs/>
                <w:sz w:val="24"/>
                <w:szCs w:val="24"/>
                <w:lang w:val="kk-KZ"/>
              </w:rPr>
            </w:pPr>
            <w:r w:rsidRPr="00156474">
              <w:rPr>
                <w:rFonts w:ascii="Arial" w:hAnsi="Arial" w:cs="Arial"/>
                <w:sz w:val="24"/>
                <w:szCs w:val="24"/>
                <w:lang w:val="kk-KZ"/>
              </w:rPr>
              <w:t>7.6</w:t>
            </w:r>
            <w:r w:rsidR="00800B33" w:rsidRPr="00156474">
              <w:rPr>
                <w:rFonts w:ascii="Arial" w:hAnsi="Arial" w:cs="Arial"/>
                <w:bCs/>
                <w:sz w:val="24"/>
                <w:szCs w:val="24"/>
              </w:rPr>
              <w:t xml:space="preserve"> Подготовка и установка образцов для испытаний, вырезание и установка вспомогательных материалов</w:t>
            </w:r>
          </w:p>
          <w:p w:rsidR="00800B33" w:rsidRPr="00156474" w:rsidRDefault="00800B33" w:rsidP="00AB57A8">
            <w:pPr>
              <w:jc w:val="both"/>
              <w:rPr>
                <w:rFonts w:ascii="Arial" w:hAnsi="Arial" w:cs="Arial"/>
                <w:bCs/>
                <w:sz w:val="24"/>
                <w:szCs w:val="24"/>
                <w:lang w:val="kk-KZ"/>
              </w:rPr>
            </w:pPr>
            <w:r w:rsidRPr="00156474">
              <w:rPr>
                <w:rFonts w:ascii="Arial" w:hAnsi="Arial" w:cs="Arial"/>
                <w:bCs/>
                <w:sz w:val="24"/>
                <w:szCs w:val="24"/>
                <w:lang w:val="kk-KZ"/>
              </w:rPr>
              <w:t xml:space="preserve">       7.6.1 Подготовка</w:t>
            </w:r>
          </w:p>
          <w:p w:rsidR="00800B33" w:rsidRPr="00156474" w:rsidRDefault="00800B33" w:rsidP="00AB57A8">
            <w:pPr>
              <w:jc w:val="both"/>
              <w:rPr>
                <w:rFonts w:ascii="Arial" w:hAnsi="Arial" w:cs="Arial"/>
                <w:bCs/>
                <w:sz w:val="24"/>
                <w:szCs w:val="24"/>
                <w:lang w:val="kk-KZ"/>
              </w:rPr>
            </w:pPr>
            <w:r w:rsidRPr="00156474">
              <w:rPr>
                <w:rFonts w:ascii="Arial" w:hAnsi="Arial" w:cs="Arial"/>
                <w:bCs/>
                <w:sz w:val="24"/>
                <w:szCs w:val="24"/>
                <w:lang w:val="kk-KZ"/>
              </w:rPr>
              <w:t xml:space="preserve">       7.6.2 </w:t>
            </w:r>
            <w:r w:rsidRPr="00156474">
              <w:rPr>
                <w:rFonts w:ascii="Arial" w:hAnsi="Arial" w:cs="Arial"/>
                <w:bCs/>
                <w:sz w:val="24"/>
                <w:szCs w:val="24"/>
              </w:rPr>
              <w:t>Установка образцов для испытаний</w:t>
            </w:r>
          </w:p>
          <w:p w:rsidR="00800B33" w:rsidRPr="00156474" w:rsidRDefault="00800B33" w:rsidP="00AB57A8">
            <w:pPr>
              <w:jc w:val="both"/>
              <w:rPr>
                <w:rFonts w:ascii="Arial" w:hAnsi="Arial" w:cs="Arial"/>
                <w:bCs/>
                <w:sz w:val="24"/>
                <w:szCs w:val="24"/>
                <w:lang w:val="kk-KZ"/>
              </w:rPr>
            </w:pPr>
            <w:r w:rsidRPr="00156474">
              <w:rPr>
                <w:rFonts w:ascii="Arial" w:hAnsi="Arial" w:cs="Arial"/>
                <w:bCs/>
                <w:sz w:val="24"/>
                <w:szCs w:val="24"/>
                <w:lang w:val="kk-KZ"/>
              </w:rPr>
              <w:t xml:space="preserve">       7.6.3 </w:t>
            </w:r>
            <w:r w:rsidRPr="00156474">
              <w:rPr>
                <w:rFonts w:ascii="Arial" w:hAnsi="Arial" w:cs="Arial"/>
                <w:bCs/>
                <w:sz w:val="24"/>
                <w:szCs w:val="24"/>
              </w:rPr>
              <w:t>Установка истирающего приспособления</w:t>
            </w:r>
          </w:p>
          <w:p w:rsidR="00800B33" w:rsidRPr="00156474" w:rsidRDefault="00800B33" w:rsidP="00AB57A8">
            <w:pPr>
              <w:jc w:val="both"/>
              <w:rPr>
                <w:rFonts w:ascii="Arial" w:hAnsi="Arial" w:cs="Arial"/>
                <w:bCs/>
                <w:sz w:val="24"/>
                <w:szCs w:val="24"/>
                <w:lang w:val="kk-KZ"/>
              </w:rPr>
            </w:pPr>
            <w:r w:rsidRPr="00156474">
              <w:rPr>
                <w:rFonts w:ascii="Arial" w:hAnsi="Arial" w:cs="Arial"/>
                <w:bCs/>
                <w:sz w:val="24"/>
                <w:szCs w:val="24"/>
                <w:lang w:val="kk-KZ"/>
              </w:rPr>
              <w:t xml:space="preserve">7.7 </w:t>
            </w:r>
            <w:r w:rsidRPr="00156474">
              <w:rPr>
                <w:rFonts w:ascii="Arial" w:hAnsi="Arial" w:cs="Arial"/>
                <w:bCs/>
                <w:sz w:val="24"/>
                <w:szCs w:val="24"/>
              </w:rPr>
              <w:t>Эксплуатационный срок службы вспомогательных материалов</w:t>
            </w:r>
          </w:p>
          <w:p w:rsidR="00800B33" w:rsidRPr="00156474" w:rsidRDefault="00800B33" w:rsidP="00AB57A8">
            <w:pPr>
              <w:jc w:val="both"/>
              <w:rPr>
                <w:rFonts w:ascii="Arial" w:hAnsi="Arial" w:cs="Arial"/>
                <w:bCs/>
                <w:sz w:val="24"/>
                <w:szCs w:val="24"/>
                <w:lang w:val="kk-KZ"/>
              </w:rPr>
            </w:pPr>
            <w:r w:rsidRPr="00156474">
              <w:rPr>
                <w:rFonts w:ascii="Arial" w:hAnsi="Arial" w:cs="Arial"/>
                <w:bCs/>
                <w:sz w:val="24"/>
                <w:szCs w:val="24"/>
                <w:lang w:val="kk-KZ"/>
              </w:rPr>
              <w:t xml:space="preserve">7.8 </w:t>
            </w:r>
            <w:r w:rsidRPr="00156474">
              <w:rPr>
                <w:rFonts w:ascii="Arial" w:hAnsi="Arial" w:cs="Arial"/>
                <w:bCs/>
                <w:sz w:val="24"/>
                <w:szCs w:val="24"/>
              </w:rPr>
              <w:t>Подготовка машины для определения прочности тканей на истирание</w:t>
            </w:r>
          </w:p>
          <w:p w:rsidR="00800B33" w:rsidRPr="00156474" w:rsidRDefault="00800B33" w:rsidP="00AB57A8">
            <w:pPr>
              <w:jc w:val="both"/>
              <w:rPr>
                <w:rFonts w:ascii="Arial" w:hAnsi="Arial" w:cs="Arial"/>
                <w:bCs/>
                <w:sz w:val="24"/>
                <w:szCs w:val="24"/>
                <w:lang w:val="kk-KZ"/>
              </w:rPr>
            </w:pPr>
            <w:r w:rsidRPr="00156474">
              <w:rPr>
                <w:rFonts w:ascii="Arial" w:hAnsi="Arial" w:cs="Arial"/>
                <w:bCs/>
                <w:sz w:val="24"/>
                <w:szCs w:val="24"/>
              </w:rPr>
              <w:t>Порядок проведения испытания прочности на истирание: определение физической конечной точки</w:t>
            </w:r>
          </w:p>
          <w:p w:rsidR="00800B33" w:rsidRPr="00156474" w:rsidRDefault="00800B33" w:rsidP="00AB57A8">
            <w:pPr>
              <w:jc w:val="both"/>
              <w:rPr>
                <w:rFonts w:ascii="Arial" w:hAnsi="Arial" w:cs="Arial"/>
                <w:bCs/>
                <w:sz w:val="24"/>
                <w:szCs w:val="24"/>
                <w:lang w:val="kk-KZ"/>
              </w:rPr>
            </w:pPr>
            <w:r w:rsidRPr="00156474">
              <w:rPr>
                <w:rFonts w:ascii="Arial" w:hAnsi="Arial" w:cs="Arial"/>
                <w:bCs/>
                <w:sz w:val="24"/>
                <w:szCs w:val="24"/>
              </w:rPr>
              <w:t>Результаты</w:t>
            </w:r>
          </w:p>
          <w:p w:rsidR="00800B33" w:rsidRPr="00156474" w:rsidRDefault="00800B33" w:rsidP="00AB57A8">
            <w:pPr>
              <w:jc w:val="both"/>
              <w:rPr>
                <w:rFonts w:ascii="Arial" w:hAnsi="Arial" w:cs="Arial"/>
                <w:sz w:val="24"/>
                <w:szCs w:val="24"/>
                <w:lang w:val="kk-KZ"/>
              </w:rPr>
            </w:pPr>
            <w:r w:rsidRPr="00156474">
              <w:rPr>
                <w:rFonts w:ascii="Arial" w:hAnsi="Arial" w:cs="Arial"/>
                <w:bCs/>
                <w:sz w:val="24"/>
                <w:szCs w:val="24"/>
              </w:rPr>
              <w:t>Протокол испытаний</w:t>
            </w:r>
          </w:p>
        </w:tc>
        <w:tc>
          <w:tcPr>
            <w:tcW w:w="691" w:type="dxa"/>
          </w:tcPr>
          <w:p w:rsidR="00E4345A" w:rsidRDefault="0049125F" w:rsidP="00CA44B9">
            <w:pPr>
              <w:tabs>
                <w:tab w:val="left" w:pos="540"/>
              </w:tabs>
              <w:jc w:val="both"/>
              <w:rPr>
                <w:rFonts w:ascii="Arial" w:hAnsi="Arial" w:cs="Arial"/>
                <w:sz w:val="24"/>
                <w:szCs w:val="24"/>
                <w:lang w:val="kk-KZ"/>
              </w:rPr>
            </w:pPr>
            <w:r w:rsidRPr="00156474">
              <w:rPr>
                <w:rFonts w:ascii="Arial" w:hAnsi="Arial" w:cs="Arial"/>
                <w:sz w:val="24"/>
                <w:szCs w:val="24"/>
              </w:rPr>
              <w:t>2</w:t>
            </w: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3</w:t>
            </w: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4</w:t>
            </w: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6</w:t>
            </w: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6</w:t>
            </w: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6</w:t>
            </w: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6</w:t>
            </w: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6</w:t>
            </w: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7</w:t>
            </w: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7</w:t>
            </w: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7</w:t>
            </w: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7</w:t>
            </w: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7</w:t>
            </w: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8</w:t>
            </w: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8</w:t>
            </w: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9</w:t>
            </w:r>
          </w:p>
          <w:p w:rsidR="002D0F63" w:rsidRDefault="002D0F63" w:rsidP="00CA44B9">
            <w:pPr>
              <w:tabs>
                <w:tab w:val="left" w:pos="540"/>
              </w:tabs>
              <w:jc w:val="both"/>
              <w:rPr>
                <w:rFonts w:ascii="Arial" w:hAnsi="Arial" w:cs="Arial"/>
                <w:sz w:val="24"/>
                <w:szCs w:val="24"/>
                <w:lang w:val="kk-KZ"/>
              </w:rPr>
            </w:pP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9</w:t>
            </w: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9</w:t>
            </w: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10</w:t>
            </w: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10</w:t>
            </w: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11</w:t>
            </w: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11</w:t>
            </w:r>
          </w:p>
          <w:p w:rsidR="002D0F63" w:rsidRDefault="002D0F63" w:rsidP="00CA44B9">
            <w:pPr>
              <w:tabs>
                <w:tab w:val="left" w:pos="540"/>
              </w:tabs>
              <w:jc w:val="both"/>
              <w:rPr>
                <w:rFonts w:ascii="Arial" w:hAnsi="Arial" w:cs="Arial"/>
                <w:sz w:val="24"/>
                <w:szCs w:val="24"/>
                <w:lang w:val="kk-KZ"/>
              </w:rPr>
            </w:pP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11</w:t>
            </w: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13</w:t>
            </w:r>
          </w:p>
          <w:p w:rsidR="002D0F63" w:rsidRPr="002D0F63" w:rsidRDefault="002D0F63" w:rsidP="002D0F63">
            <w:pPr>
              <w:tabs>
                <w:tab w:val="left" w:pos="540"/>
              </w:tabs>
              <w:jc w:val="both"/>
              <w:rPr>
                <w:rFonts w:ascii="Arial" w:hAnsi="Arial" w:cs="Arial"/>
                <w:sz w:val="24"/>
                <w:szCs w:val="24"/>
                <w:lang w:val="kk-KZ"/>
              </w:rPr>
            </w:pPr>
            <w:r>
              <w:rPr>
                <w:rFonts w:ascii="Arial" w:hAnsi="Arial" w:cs="Arial"/>
                <w:sz w:val="24"/>
                <w:szCs w:val="24"/>
                <w:lang w:val="kk-KZ"/>
              </w:rPr>
              <w:t>13</w:t>
            </w:r>
          </w:p>
        </w:tc>
      </w:tr>
      <w:tr w:rsidR="00D65AC4" w:rsidRPr="00156474" w:rsidTr="00FE3685">
        <w:tc>
          <w:tcPr>
            <w:tcW w:w="9209" w:type="dxa"/>
            <w:gridSpan w:val="2"/>
          </w:tcPr>
          <w:p w:rsidR="00D65AC4" w:rsidRPr="00156474" w:rsidRDefault="00D65AC4" w:rsidP="00AB57A8">
            <w:pPr>
              <w:jc w:val="both"/>
              <w:rPr>
                <w:rFonts w:ascii="Arial" w:hAnsi="Arial" w:cs="Arial"/>
                <w:bCs/>
                <w:sz w:val="24"/>
                <w:szCs w:val="24"/>
                <w:lang w:val="kk-KZ"/>
              </w:rPr>
            </w:pPr>
            <w:r w:rsidRPr="00156474">
              <w:rPr>
                <w:rFonts w:ascii="Arial" w:hAnsi="Arial" w:cs="Arial"/>
                <w:bCs/>
                <w:sz w:val="24"/>
                <w:szCs w:val="24"/>
              </w:rPr>
              <w:t>Приложение</w:t>
            </w:r>
            <w:proofErr w:type="gramStart"/>
            <w:r w:rsidRPr="00156474">
              <w:rPr>
                <w:rFonts w:ascii="Arial" w:hAnsi="Arial" w:cs="Arial"/>
                <w:bCs/>
                <w:sz w:val="24"/>
                <w:szCs w:val="24"/>
              </w:rPr>
              <w:t xml:space="preserve"> А</w:t>
            </w:r>
            <w:proofErr w:type="gramEnd"/>
            <w:r w:rsidRPr="00156474">
              <w:rPr>
                <w:rFonts w:ascii="Arial" w:hAnsi="Arial" w:cs="Arial"/>
                <w:bCs/>
                <w:sz w:val="24"/>
                <w:szCs w:val="24"/>
              </w:rPr>
              <w:t xml:space="preserve"> </w:t>
            </w:r>
            <w:r w:rsidRPr="00500AEE">
              <w:rPr>
                <w:rFonts w:ascii="Arial" w:hAnsi="Arial" w:cs="Arial"/>
                <w:bCs/>
                <w:i/>
                <w:sz w:val="24"/>
                <w:szCs w:val="24"/>
              </w:rPr>
              <w:t>(информационное)</w:t>
            </w:r>
            <w:r w:rsidRPr="00156474">
              <w:rPr>
                <w:rFonts w:ascii="Arial" w:hAnsi="Arial" w:cs="Arial"/>
                <w:bCs/>
                <w:sz w:val="24"/>
                <w:szCs w:val="24"/>
              </w:rPr>
              <w:t xml:space="preserve"> Темы дальнейших исследований</w:t>
            </w:r>
          </w:p>
          <w:p w:rsidR="00D65AC4" w:rsidRPr="00D706B6" w:rsidRDefault="00D65AC4" w:rsidP="00AB57A8">
            <w:pPr>
              <w:jc w:val="both"/>
              <w:rPr>
                <w:rFonts w:ascii="Arial" w:hAnsi="Arial" w:cs="Arial"/>
                <w:bCs/>
                <w:sz w:val="24"/>
                <w:szCs w:val="24"/>
              </w:rPr>
            </w:pPr>
            <w:r w:rsidRPr="00156474">
              <w:rPr>
                <w:rFonts w:ascii="Arial" w:hAnsi="Arial" w:cs="Arial"/>
                <w:bCs/>
                <w:sz w:val="24"/>
                <w:szCs w:val="24"/>
                <w:lang w:val="kk-KZ"/>
              </w:rPr>
              <w:t>Библиография</w:t>
            </w:r>
          </w:p>
          <w:p w:rsidR="00AC10B0" w:rsidRPr="00AC10B0" w:rsidRDefault="00AC10B0" w:rsidP="00AB57A8">
            <w:pPr>
              <w:jc w:val="both"/>
              <w:rPr>
                <w:rFonts w:ascii="Arial" w:hAnsi="Arial" w:cs="Arial"/>
                <w:sz w:val="24"/>
                <w:szCs w:val="24"/>
                <w:lang w:val="kk-KZ"/>
              </w:rPr>
            </w:pPr>
            <w:r>
              <w:rPr>
                <w:rFonts w:ascii="Arial" w:hAnsi="Arial" w:cs="Arial"/>
                <w:bCs/>
                <w:sz w:val="24"/>
                <w:szCs w:val="24"/>
                <w:lang w:val="kk-KZ"/>
              </w:rPr>
              <w:t xml:space="preserve">Приложение ДА </w:t>
            </w:r>
            <w:r w:rsidRPr="00500AEE">
              <w:rPr>
                <w:rFonts w:ascii="Arial" w:hAnsi="Arial" w:cs="Arial"/>
                <w:bCs/>
                <w:i/>
                <w:sz w:val="24"/>
                <w:szCs w:val="24"/>
                <w:lang w:val="kk-KZ"/>
              </w:rPr>
              <w:t>(справочное)</w:t>
            </w:r>
            <w:r>
              <w:rPr>
                <w:rFonts w:ascii="Arial" w:hAnsi="Arial" w:cs="Arial"/>
                <w:bCs/>
                <w:sz w:val="24"/>
                <w:szCs w:val="24"/>
                <w:lang w:val="kk-KZ"/>
              </w:rPr>
              <w:t xml:space="preserve"> </w:t>
            </w:r>
            <w:r w:rsidRPr="00AC10B0">
              <w:rPr>
                <w:rFonts w:ascii="Arial" w:hAnsi="Arial" w:cs="Arial"/>
                <w:bCs/>
                <w:sz w:val="24"/>
                <w:szCs w:val="24"/>
                <w:lang w:val="kk-KZ"/>
              </w:rPr>
              <w:t>Сведения о соответствии ссылочных международных документов межгосударственным стандартам</w:t>
            </w:r>
          </w:p>
        </w:tc>
        <w:tc>
          <w:tcPr>
            <w:tcW w:w="691" w:type="dxa"/>
          </w:tcPr>
          <w:p w:rsidR="00D65AC4"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15</w:t>
            </w:r>
          </w:p>
          <w:p w:rsid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18</w:t>
            </w:r>
          </w:p>
          <w:p w:rsidR="002D0F63" w:rsidRPr="002D0F63" w:rsidRDefault="002D0F63" w:rsidP="00CA44B9">
            <w:pPr>
              <w:tabs>
                <w:tab w:val="left" w:pos="540"/>
              </w:tabs>
              <w:jc w:val="both"/>
              <w:rPr>
                <w:rFonts w:ascii="Arial" w:hAnsi="Arial" w:cs="Arial"/>
                <w:sz w:val="24"/>
                <w:szCs w:val="24"/>
                <w:lang w:val="kk-KZ"/>
              </w:rPr>
            </w:pPr>
            <w:r>
              <w:rPr>
                <w:rFonts w:ascii="Arial" w:hAnsi="Arial" w:cs="Arial"/>
                <w:sz w:val="24"/>
                <w:szCs w:val="24"/>
                <w:lang w:val="kk-KZ"/>
              </w:rPr>
              <w:t>19</w:t>
            </w:r>
          </w:p>
        </w:tc>
      </w:tr>
      <w:tr w:rsidR="00E4345A" w:rsidRPr="00156474" w:rsidTr="00B335E1">
        <w:tc>
          <w:tcPr>
            <w:tcW w:w="685" w:type="dxa"/>
          </w:tcPr>
          <w:p w:rsidR="00E4345A" w:rsidRPr="00156474" w:rsidRDefault="00E4345A" w:rsidP="00CA44B9">
            <w:pPr>
              <w:tabs>
                <w:tab w:val="left" w:pos="540"/>
              </w:tabs>
              <w:rPr>
                <w:rFonts w:ascii="Arial" w:hAnsi="Arial" w:cs="Arial"/>
                <w:sz w:val="24"/>
                <w:szCs w:val="24"/>
              </w:rPr>
            </w:pPr>
          </w:p>
        </w:tc>
        <w:tc>
          <w:tcPr>
            <w:tcW w:w="8524" w:type="dxa"/>
          </w:tcPr>
          <w:p w:rsidR="00E4345A" w:rsidRPr="00156474" w:rsidRDefault="00E4345A" w:rsidP="00CA44B9">
            <w:pPr>
              <w:rPr>
                <w:rFonts w:ascii="Arial" w:hAnsi="Arial" w:cs="Arial"/>
                <w:sz w:val="24"/>
                <w:szCs w:val="24"/>
              </w:rPr>
            </w:pPr>
          </w:p>
        </w:tc>
        <w:tc>
          <w:tcPr>
            <w:tcW w:w="691" w:type="dxa"/>
          </w:tcPr>
          <w:p w:rsidR="00E4345A" w:rsidRPr="00156474" w:rsidRDefault="00E4345A" w:rsidP="00CA44B9">
            <w:pPr>
              <w:tabs>
                <w:tab w:val="left" w:pos="540"/>
              </w:tabs>
              <w:jc w:val="both"/>
              <w:rPr>
                <w:rFonts w:ascii="Arial" w:hAnsi="Arial" w:cs="Arial"/>
                <w:sz w:val="24"/>
                <w:szCs w:val="24"/>
              </w:rPr>
            </w:pPr>
          </w:p>
        </w:tc>
      </w:tr>
      <w:tr w:rsidR="00E4345A" w:rsidRPr="00156474" w:rsidTr="00B335E1">
        <w:tc>
          <w:tcPr>
            <w:tcW w:w="685" w:type="dxa"/>
          </w:tcPr>
          <w:p w:rsidR="00E4345A" w:rsidRPr="00156474" w:rsidRDefault="00E4345A" w:rsidP="00CA44B9">
            <w:pPr>
              <w:tabs>
                <w:tab w:val="left" w:pos="540"/>
              </w:tabs>
              <w:rPr>
                <w:rFonts w:ascii="Arial" w:hAnsi="Arial" w:cs="Arial"/>
                <w:sz w:val="24"/>
                <w:szCs w:val="24"/>
              </w:rPr>
            </w:pPr>
          </w:p>
        </w:tc>
        <w:tc>
          <w:tcPr>
            <w:tcW w:w="8524" w:type="dxa"/>
          </w:tcPr>
          <w:p w:rsidR="00E4345A" w:rsidRPr="00156474" w:rsidRDefault="00E4345A" w:rsidP="00CA44B9">
            <w:pPr>
              <w:rPr>
                <w:rFonts w:ascii="Arial" w:hAnsi="Arial" w:cs="Arial"/>
                <w:sz w:val="24"/>
                <w:szCs w:val="24"/>
              </w:rPr>
            </w:pPr>
          </w:p>
        </w:tc>
        <w:tc>
          <w:tcPr>
            <w:tcW w:w="691" w:type="dxa"/>
          </w:tcPr>
          <w:p w:rsidR="00E4345A" w:rsidRPr="00156474" w:rsidRDefault="00E4345A" w:rsidP="00CA44B9">
            <w:pPr>
              <w:tabs>
                <w:tab w:val="left" w:pos="540"/>
              </w:tabs>
              <w:jc w:val="both"/>
              <w:rPr>
                <w:rFonts w:ascii="Arial" w:hAnsi="Arial" w:cs="Arial"/>
                <w:sz w:val="24"/>
                <w:szCs w:val="24"/>
              </w:rPr>
            </w:pPr>
          </w:p>
        </w:tc>
      </w:tr>
      <w:tr w:rsidR="00F604E7" w:rsidRPr="00156474" w:rsidTr="00B335E1">
        <w:tc>
          <w:tcPr>
            <w:tcW w:w="685" w:type="dxa"/>
          </w:tcPr>
          <w:p w:rsidR="00F604E7" w:rsidRPr="00156474" w:rsidRDefault="00F604E7" w:rsidP="00CA44B9">
            <w:pPr>
              <w:tabs>
                <w:tab w:val="left" w:pos="540"/>
              </w:tabs>
              <w:rPr>
                <w:rFonts w:ascii="Arial" w:hAnsi="Arial" w:cs="Arial"/>
                <w:sz w:val="24"/>
                <w:szCs w:val="24"/>
              </w:rPr>
            </w:pPr>
          </w:p>
        </w:tc>
        <w:tc>
          <w:tcPr>
            <w:tcW w:w="8524" w:type="dxa"/>
          </w:tcPr>
          <w:p w:rsidR="00F604E7" w:rsidRPr="00156474" w:rsidRDefault="00F604E7" w:rsidP="00CA44B9">
            <w:pPr>
              <w:rPr>
                <w:rFonts w:ascii="Arial" w:hAnsi="Arial" w:cs="Arial"/>
                <w:bCs/>
                <w:sz w:val="24"/>
                <w:szCs w:val="24"/>
              </w:rPr>
            </w:pPr>
          </w:p>
        </w:tc>
        <w:tc>
          <w:tcPr>
            <w:tcW w:w="691" w:type="dxa"/>
          </w:tcPr>
          <w:p w:rsidR="00F604E7" w:rsidRPr="00156474" w:rsidRDefault="00F604E7" w:rsidP="00CA44B9">
            <w:pPr>
              <w:tabs>
                <w:tab w:val="left" w:pos="540"/>
              </w:tabs>
              <w:jc w:val="both"/>
              <w:rPr>
                <w:rFonts w:ascii="Arial" w:hAnsi="Arial" w:cs="Arial"/>
                <w:sz w:val="24"/>
                <w:szCs w:val="24"/>
              </w:rPr>
            </w:pPr>
          </w:p>
        </w:tc>
      </w:tr>
      <w:tr w:rsidR="00F604E7" w:rsidRPr="00156474" w:rsidTr="00B335E1">
        <w:tc>
          <w:tcPr>
            <w:tcW w:w="685" w:type="dxa"/>
          </w:tcPr>
          <w:p w:rsidR="00F604E7" w:rsidRPr="00156474" w:rsidRDefault="00F604E7" w:rsidP="00CA44B9">
            <w:pPr>
              <w:tabs>
                <w:tab w:val="left" w:pos="540"/>
              </w:tabs>
              <w:rPr>
                <w:rFonts w:ascii="Arial" w:hAnsi="Arial" w:cs="Arial"/>
                <w:sz w:val="24"/>
                <w:szCs w:val="24"/>
              </w:rPr>
            </w:pPr>
          </w:p>
        </w:tc>
        <w:tc>
          <w:tcPr>
            <w:tcW w:w="8524" w:type="dxa"/>
          </w:tcPr>
          <w:p w:rsidR="00F604E7" w:rsidRPr="00156474" w:rsidRDefault="00F604E7" w:rsidP="00CA44B9">
            <w:pPr>
              <w:rPr>
                <w:rFonts w:ascii="Arial" w:hAnsi="Arial" w:cs="Arial"/>
                <w:bCs/>
                <w:sz w:val="24"/>
                <w:szCs w:val="24"/>
              </w:rPr>
            </w:pPr>
          </w:p>
        </w:tc>
        <w:tc>
          <w:tcPr>
            <w:tcW w:w="691" w:type="dxa"/>
          </w:tcPr>
          <w:p w:rsidR="00F604E7" w:rsidRPr="00156474" w:rsidRDefault="00F604E7" w:rsidP="00CA44B9">
            <w:pPr>
              <w:tabs>
                <w:tab w:val="left" w:pos="540"/>
              </w:tabs>
              <w:jc w:val="both"/>
              <w:rPr>
                <w:rFonts w:ascii="Arial" w:hAnsi="Arial" w:cs="Arial"/>
                <w:sz w:val="24"/>
                <w:szCs w:val="24"/>
              </w:rPr>
            </w:pPr>
          </w:p>
        </w:tc>
      </w:tr>
      <w:tr w:rsidR="00F604E7" w:rsidRPr="00156474" w:rsidTr="00B335E1">
        <w:tc>
          <w:tcPr>
            <w:tcW w:w="685" w:type="dxa"/>
          </w:tcPr>
          <w:p w:rsidR="00F604E7" w:rsidRPr="00156474" w:rsidRDefault="00F604E7" w:rsidP="00CA44B9">
            <w:pPr>
              <w:tabs>
                <w:tab w:val="left" w:pos="540"/>
              </w:tabs>
              <w:rPr>
                <w:rFonts w:ascii="Arial" w:hAnsi="Arial" w:cs="Arial"/>
                <w:sz w:val="24"/>
                <w:szCs w:val="24"/>
              </w:rPr>
            </w:pPr>
          </w:p>
        </w:tc>
        <w:tc>
          <w:tcPr>
            <w:tcW w:w="8524" w:type="dxa"/>
          </w:tcPr>
          <w:p w:rsidR="00F604E7" w:rsidRPr="00156474" w:rsidRDefault="00F604E7" w:rsidP="00CA44B9">
            <w:pPr>
              <w:rPr>
                <w:rFonts w:ascii="Arial" w:hAnsi="Arial" w:cs="Arial"/>
                <w:bCs/>
                <w:sz w:val="24"/>
                <w:szCs w:val="24"/>
              </w:rPr>
            </w:pPr>
          </w:p>
        </w:tc>
        <w:tc>
          <w:tcPr>
            <w:tcW w:w="691" w:type="dxa"/>
          </w:tcPr>
          <w:p w:rsidR="00F604E7" w:rsidRPr="00156474" w:rsidRDefault="00F604E7" w:rsidP="00CA44B9">
            <w:pPr>
              <w:tabs>
                <w:tab w:val="left" w:pos="540"/>
              </w:tabs>
              <w:jc w:val="both"/>
              <w:rPr>
                <w:rFonts w:ascii="Arial" w:hAnsi="Arial" w:cs="Arial"/>
                <w:sz w:val="24"/>
                <w:szCs w:val="24"/>
              </w:rPr>
            </w:pPr>
          </w:p>
        </w:tc>
      </w:tr>
      <w:tr w:rsidR="00F604E7" w:rsidRPr="00156474" w:rsidTr="00B335E1">
        <w:tc>
          <w:tcPr>
            <w:tcW w:w="685" w:type="dxa"/>
          </w:tcPr>
          <w:p w:rsidR="00F604E7" w:rsidRPr="00156474" w:rsidRDefault="00F604E7" w:rsidP="00CA44B9">
            <w:pPr>
              <w:tabs>
                <w:tab w:val="left" w:pos="540"/>
              </w:tabs>
              <w:rPr>
                <w:rFonts w:ascii="Arial" w:hAnsi="Arial" w:cs="Arial"/>
                <w:sz w:val="24"/>
                <w:szCs w:val="24"/>
              </w:rPr>
            </w:pPr>
          </w:p>
        </w:tc>
        <w:tc>
          <w:tcPr>
            <w:tcW w:w="8524" w:type="dxa"/>
          </w:tcPr>
          <w:p w:rsidR="00F604E7" w:rsidRPr="00156474" w:rsidRDefault="00F604E7" w:rsidP="00CA44B9">
            <w:pPr>
              <w:rPr>
                <w:rFonts w:ascii="Arial" w:hAnsi="Arial" w:cs="Arial"/>
                <w:bCs/>
                <w:sz w:val="24"/>
                <w:szCs w:val="24"/>
              </w:rPr>
            </w:pPr>
          </w:p>
        </w:tc>
        <w:tc>
          <w:tcPr>
            <w:tcW w:w="691" w:type="dxa"/>
          </w:tcPr>
          <w:p w:rsidR="00F604E7" w:rsidRPr="00156474" w:rsidRDefault="00F604E7" w:rsidP="00CA44B9">
            <w:pPr>
              <w:tabs>
                <w:tab w:val="left" w:pos="540"/>
              </w:tabs>
              <w:jc w:val="both"/>
              <w:rPr>
                <w:rFonts w:ascii="Arial" w:hAnsi="Arial" w:cs="Arial"/>
                <w:sz w:val="24"/>
                <w:szCs w:val="24"/>
              </w:rPr>
            </w:pPr>
          </w:p>
        </w:tc>
      </w:tr>
      <w:tr w:rsidR="00F604E7" w:rsidRPr="00156474" w:rsidTr="00B335E1">
        <w:tc>
          <w:tcPr>
            <w:tcW w:w="685" w:type="dxa"/>
          </w:tcPr>
          <w:p w:rsidR="00F604E7" w:rsidRPr="00156474" w:rsidRDefault="00F604E7" w:rsidP="00CA44B9">
            <w:pPr>
              <w:tabs>
                <w:tab w:val="left" w:pos="540"/>
              </w:tabs>
              <w:rPr>
                <w:rFonts w:ascii="Arial" w:hAnsi="Arial" w:cs="Arial"/>
                <w:sz w:val="24"/>
                <w:szCs w:val="24"/>
              </w:rPr>
            </w:pPr>
          </w:p>
        </w:tc>
        <w:tc>
          <w:tcPr>
            <w:tcW w:w="8524" w:type="dxa"/>
          </w:tcPr>
          <w:p w:rsidR="00F604E7" w:rsidRPr="00156474" w:rsidRDefault="00F604E7" w:rsidP="00CA44B9">
            <w:pPr>
              <w:rPr>
                <w:rFonts w:ascii="Arial" w:hAnsi="Arial" w:cs="Arial"/>
                <w:bCs/>
                <w:sz w:val="24"/>
                <w:szCs w:val="24"/>
              </w:rPr>
            </w:pPr>
          </w:p>
        </w:tc>
        <w:tc>
          <w:tcPr>
            <w:tcW w:w="691" w:type="dxa"/>
          </w:tcPr>
          <w:p w:rsidR="00F604E7" w:rsidRPr="00156474" w:rsidRDefault="00F604E7" w:rsidP="00CA44B9">
            <w:pPr>
              <w:tabs>
                <w:tab w:val="left" w:pos="540"/>
              </w:tabs>
              <w:jc w:val="both"/>
              <w:rPr>
                <w:rFonts w:ascii="Arial" w:hAnsi="Arial" w:cs="Arial"/>
                <w:sz w:val="24"/>
                <w:szCs w:val="24"/>
              </w:rPr>
            </w:pPr>
          </w:p>
        </w:tc>
      </w:tr>
      <w:tr w:rsidR="00F604E7" w:rsidRPr="00156474" w:rsidTr="00B335E1">
        <w:tc>
          <w:tcPr>
            <w:tcW w:w="685" w:type="dxa"/>
          </w:tcPr>
          <w:p w:rsidR="00F604E7" w:rsidRPr="00156474" w:rsidRDefault="00F604E7" w:rsidP="00CA44B9">
            <w:pPr>
              <w:tabs>
                <w:tab w:val="left" w:pos="540"/>
              </w:tabs>
              <w:rPr>
                <w:rFonts w:ascii="Arial" w:hAnsi="Arial" w:cs="Arial"/>
                <w:sz w:val="24"/>
                <w:szCs w:val="24"/>
              </w:rPr>
            </w:pPr>
          </w:p>
        </w:tc>
        <w:tc>
          <w:tcPr>
            <w:tcW w:w="8524" w:type="dxa"/>
          </w:tcPr>
          <w:p w:rsidR="00F604E7" w:rsidRPr="00156474" w:rsidRDefault="00F604E7" w:rsidP="00CA44B9">
            <w:pPr>
              <w:rPr>
                <w:rFonts w:ascii="Arial" w:hAnsi="Arial" w:cs="Arial"/>
                <w:bCs/>
                <w:sz w:val="24"/>
                <w:szCs w:val="24"/>
              </w:rPr>
            </w:pPr>
          </w:p>
        </w:tc>
        <w:tc>
          <w:tcPr>
            <w:tcW w:w="691" w:type="dxa"/>
          </w:tcPr>
          <w:p w:rsidR="00F604E7" w:rsidRPr="00156474" w:rsidRDefault="00F604E7" w:rsidP="00CA44B9">
            <w:pPr>
              <w:tabs>
                <w:tab w:val="left" w:pos="540"/>
              </w:tabs>
              <w:jc w:val="both"/>
              <w:rPr>
                <w:rFonts w:ascii="Arial" w:hAnsi="Arial" w:cs="Arial"/>
                <w:sz w:val="24"/>
                <w:szCs w:val="24"/>
              </w:rPr>
            </w:pPr>
          </w:p>
        </w:tc>
      </w:tr>
      <w:tr w:rsidR="00F604E7" w:rsidRPr="00156474" w:rsidTr="00B335E1">
        <w:tc>
          <w:tcPr>
            <w:tcW w:w="685" w:type="dxa"/>
          </w:tcPr>
          <w:p w:rsidR="00F604E7" w:rsidRPr="00156474" w:rsidRDefault="00F604E7" w:rsidP="00CA44B9">
            <w:pPr>
              <w:tabs>
                <w:tab w:val="left" w:pos="540"/>
              </w:tabs>
              <w:rPr>
                <w:rFonts w:ascii="Arial" w:hAnsi="Arial" w:cs="Arial"/>
                <w:sz w:val="24"/>
                <w:szCs w:val="24"/>
              </w:rPr>
            </w:pPr>
          </w:p>
        </w:tc>
        <w:tc>
          <w:tcPr>
            <w:tcW w:w="8524" w:type="dxa"/>
          </w:tcPr>
          <w:p w:rsidR="00F604E7" w:rsidRPr="00156474" w:rsidRDefault="00F604E7" w:rsidP="003C559E">
            <w:pPr>
              <w:jc w:val="both"/>
              <w:rPr>
                <w:rFonts w:ascii="Arial" w:hAnsi="Arial" w:cs="Arial"/>
                <w:bCs/>
                <w:sz w:val="24"/>
                <w:szCs w:val="24"/>
              </w:rPr>
            </w:pPr>
          </w:p>
        </w:tc>
        <w:tc>
          <w:tcPr>
            <w:tcW w:w="691" w:type="dxa"/>
          </w:tcPr>
          <w:p w:rsidR="003C559E" w:rsidRPr="00156474" w:rsidRDefault="003C559E" w:rsidP="00CA44B9">
            <w:pPr>
              <w:tabs>
                <w:tab w:val="left" w:pos="540"/>
              </w:tabs>
              <w:jc w:val="both"/>
              <w:rPr>
                <w:rFonts w:ascii="Arial" w:hAnsi="Arial" w:cs="Arial"/>
                <w:sz w:val="24"/>
                <w:szCs w:val="24"/>
              </w:rPr>
            </w:pPr>
          </w:p>
        </w:tc>
      </w:tr>
      <w:tr w:rsidR="00F604E7" w:rsidRPr="00156474" w:rsidTr="00B335E1">
        <w:tc>
          <w:tcPr>
            <w:tcW w:w="685" w:type="dxa"/>
          </w:tcPr>
          <w:p w:rsidR="00F604E7" w:rsidRPr="00156474" w:rsidRDefault="00F604E7" w:rsidP="00CA44B9">
            <w:pPr>
              <w:tabs>
                <w:tab w:val="left" w:pos="540"/>
              </w:tabs>
              <w:rPr>
                <w:rFonts w:ascii="Arial" w:hAnsi="Arial" w:cs="Arial"/>
                <w:sz w:val="24"/>
                <w:szCs w:val="24"/>
              </w:rPr>
            </w:pPr>
          </w:p>
        </w:tc>
        <w:tc>
          <w:tcPr>
            <w:tcW w:w="8524" w:type="dxa"/>
          </w:tcPr>
          <w:p w:rsidR="00F604E7" w:rsidRPr="00156474" w:rsidRDefault="00F604E7" w:rsidP="00CA44B9">
            <w:pPr>
              <w:rPr>
                <w:rFonts w:ascii="Arial" w:hAnsi="Arial" w:cs="Arial"/>
                <w:bCs/>
                <w:sz w:val="24"/>
                <w:szCs w:val="24"/>
              </w:rPr>
            </w:pPr>
          </w:p>
        </w:tc>
        <w:tc>
          <w:tcPr>
            <w:tcW w:w="691" w:type="dxa"/>
          </w:tcPr>
          <w:p w:rsidR="00F604E7" w:rsidRPr="00156474" w:rsidRDefault="00F604E7" w:rsidP="00CA44B9">
            <w:pPr>
              <w:tabs>
                <w:tab w:val="left" w:pos="540"/>
              </w:tabs>
              <w:jc w:val="both"/>
              <w:rPr>
                <w:rFonts w:ascii="Arial" w:hAnsi="Arial" w:cs="Arial"/>
                <w:sz w:val="24"/>
                <w:szCs w:val="24"/>
              </w:rPr>
            </w:pPr>
          </w:p>
        </w:tc>
      </w:tr>
      <w:tr w:rsidR="00F604E7" w:rsidRPr="00156474" w:rsidTr="00B335E1">
        <w:tc>
          <w:tcPr>
            <w:tcW w:w="685" w:type="dxa"/>
          </w:tcPr>
          <w:p w:rsidR="00F604E7" w:rsidRPr="00156474" w:rsidRDefault="00F604E7" w:rsidP="00CA44B9">
            <w:pPr>
              <w:tabs>
                <w:tab w:val="left" w:pos="540"/>
              </w:tabs>
              <w:rPr>
                <w:rFonts w:ascii="Arial" w:hAnsi="Arial" w:cs="Arial"/>
                <w:sz w:val="24"/>
                <w:szCs w:val="24"/>
              </w:rPr>
            </w:pPr>
          </w:p>
        </w:tc>
        <w:tc>
          <w:tcPr>
            <w:tcW w:w="8524" w:type="dxa"/>
          </w:tcPr>
          <w:p w:rsidR="00F604E7" w:rsidRPr="00156474" w:rsidRDefault="00F604E7" w:rsidP="00CA44B9">
            <w:pPr>
              <w:rPr>
                <w:rFonts w:ascii="Arial" w:hAnsi="Arial" w:cs="Arial"/>
                <w:bCs/>
                <w:sz w:val="24"/>
                <w:szCs w:val="24"/>
              </w:rPr>
            </w:pPr>
          </w:p>
        </w:tc>
        <w:tc>
          <w:tcPr>
            <w:tcW w:w="691" w:type="dxa"/>
          </w:tcPr>
          <w:p w:rsidR="00F604E7" w:rsidRPr="00156474" w:rsidRDefault="00F604E7" w:rsidP="00CA44B9">
            <w:pPr>
              <w:tabs>
                <w:tab w:val="left" w:pos="540"/>
              </w:tabs>
              <w:jc w:val="both"/>
              <w:rPr>
                <w:rFonts w:ascii="Arial" w:hAnsi="Arial" w:cs="Arial"/>
                <w:sz w:val="24"/>
                <w:szCs w:val="24"/>
              </w:rPr>
            </w:pPr>
          </w:p>
        </w:tc>
      </w:tr>
      <w:tr w:rsidR="00F604E7" w:rsidRPr="00156474" w:rsidTr="00B335E1">
        <w:tc>
          <w:tcPr>
            <w:tcW w:w="685" w:type="dxa"/>
          </w:tcPr>
          <w:p w:rsidR="00F604E7" w:rsidRPr="00156474" w:rsidRDefault="00F604E7" w:rsidP="00CA44B9">
            <w:pPr>
              <w:tabs>
                <w:tab w:val="left" w:pos="540"/>
              </w:tabs>
              <w:rPr>
                <w:rFonts w:ascii="Arial" w:hAnsi="Arial" w:cs="Arial"/>
                <w:sz w:val="24"/>
                <w:szCs w:val="24"/>
              </w:rPr>
            </w:pPr>
          </w:p>
        </w:tc>
        <w:tc>
          <w:tcPr>
            <w:tcW w:w="8524" w:type="dxa"/>
          </w:tcPr>
          <w:p w:rsidR="00F604E7" w:rsidRPr="00156474" w:rsidRDefault="00F604E7" w:rsidP="00CA44B9">
            <w:pPr>
              <w:rPr>
                <w:rFonts w:ascii="Arial" w:hAnsi="Arial" w:cs="Arial"/>
                <w:bCs/>
                <w:sz w:val="24"/>
                <w:szCs w:val="24"/>
              </w:rPr>
            </w:pPr>
          </w:p>
        </w:tc>
        <w:tc>
          <w:tcPr>
            <w:tcW w:w="691" w:type="dxa"/>
          </w:tcPr>
          <w:p w:rsidR="00F604E7" w:rsidRPr="00156474" w:rsidRDefault="00F604E7" w:rsidP="00CA44B9">
            <w:pPr>
              <w:tabs>
                <w:tab w:val="left" w:pos="540"/>
              </w:tabs>
              <w:jc w:val="both"/>
              <w:rPr>
                <w:rFonts w:ascii="Arial" w:hAnsi="Arial" w:cs="Arial"/>
                <w:sz w:val="24"/>
                <w:szCs w:val="24"/>
              </w:rPr>
            </w:pPr>
          </w:p>
        </w:tc>
      </w:tr>
      <w:tr w:rsidR="00F604E7" w:rsidRPr="00156474" w:rsidTr="00B335E1">
        <w:tc>
          <w:tcPr>
            <w:tcW w:w="685" w:type="dxa"/>
          </w:tcPr>
          <w:p w:rsidR="00F604E7" w:rsidRDefault="00F604E7" w:rsidP="00CA44B9">
            <w:pPr>
              <w:tabs>
                <w:tab w:val="left" w:pos="540"/>
              </w:tabs>
              <w:rPr>
                <w:rFonts w:ascii="Arial" w:hAnsi="Arial" w:cs="Arial"/>
                <w:sz w:val="24"/>
                <w:szCs w:val="24"/>
              </w:rPr>
            </w:pPr>
          </w:p>
          <w:p w:rsidR="00AB7DE8" w:rsidRDefault="00AB7DE8" w:rsidP="00CA44B9">
            <w:pPr>
              <w:tabs>
                <w:tab w:val="left" w:pos="540"/>
              </w:tabs>
              <w:rPr>
                <w:rFonts w:ascii="Arial" w:hAnsi="Arial" w:cs="Arial"/>
                <w:sz w:val="24"/>
                <w:szCs w:val="24"/>
              </w:rPr>
            </w:pPr>
          </w:p>
          <w:p w:rsidR="00AB7DE8" w:rsidRPr="00156474" w:rsidRDefault="00AB7DE8" w:rsidP="00CA44B9">
            <w:pPr>
              <w:tabs>
                <w:tab w:val="left" w:pos="540"/>
              </w:tabs>
              <w:rPr>
                <w:rFonts w:ascii="Arial" w:hAnsi="Arial" w:cs="Arial"/>
                <w:sz w:val="24"/>
                <w:szCs w:val="24"/>
              </w:rPr>
            </w:pPr>
          </w:p>
        </w:tc>
        <w:tc>
          <w:tcPr>
            <w:tcW w:w="8524" w:type="dxa"/>
          </w:tcPr>
          <w:p w:rsidR="00F604E7" w:rsidRPr="00156474" w:rsidRDefault="00F604E7" w:rsidP="00CA44B9">
            <w:pPr>
              <w:rPr>
                <w:rFonts w:ascii="Arial" w:hAnsi="Arial" w:cs="Arial"/>
                <w:bCs/>
                <w:sz w:val="24"/>
                <w:szCs w:val="24"/>
              </w:rPr>
            </w:pPr>
          </w:p>
        </w:tc>
        <w:tc>
          <w:tcPr>
            <w:tcW w:w="691" w:type="dxa"/>
          </w:tcPr>
          <w:p w:rsidR="00F604E7" w:rsidRPr="00156474" w:rsidRDefault="00F604E7" w:rsidP="00CA44B9">
            <w:pPr>
              <w:tabs>
                <w:tab w:val="left" w:pos="540"/>
              </w:tabs>
              <w:jc w:val="both"/>
              <w:rPr>
                <w:rFonts w:ascii="Arial" w:hAnsi="Arial" w:cs="Arial"/>
                <w:sz w:val="24"/>
                <w:szCs w:val="24"/>
              </w:rPr>
            </w:pPr>
          </w:p>
        </w:tc>
      </w:tr>
    </w:tbl>
    <w:p w:rsidR="004A7CD7" w:rsidRPr="00156474" w:rsidRDefault="004A7CD7" w:rsidP="00CA44B9">
      <w:pPr>
        <w:rPr>
          <w:rFonts w:ascii="Arial" w:hAnsi="Arial" w:cs="Arial"/>
          <w:sz w:val="24"/>
          <w:szCs w:val="24"/>
        </w:rPr>
        <w:sectPr w:rsidR="004A7CD7" w:rsidRPr="00156474" w:rsidSect="006E4355">
          <w:headerReference w:type="even" r:id="rId9"/>
          <w:headerReference w:type="default" r:id="rId10"/>
          <w:footerReference w:type="even" r:id="rId11"/>
          <w:footerReference w:type="default" r:id="rId12"/>
          <w:pgSz w:w="11906" w:h="16838" w:code="9"/>
          <w:pgMar w:top="1418" w:right="1418" w:bottom="1418" w:left="1134" w:header="720" w:footer="720" w:gutter="0"/>
          <w:pgNumType w:fmt="upperRoman" w:start="1"/>
          <w:cols w:space="720"/>
          <w:titlePg/>
        </w:sectPr>
      </w:pPr>
    </w:p>
    <w:tbl>
      <w:tblPr>
        <w:tblW w:w="0" w:type="auto"/>
        <w:tblLook w:val="01E0"/>
      </w:tblPr>
      <w:tblGrid>
        <w:gridCol w:w="9853"/>
      </w:tblGrid>
      <w:tr w:rsidR="00AB5BF9" w:rsidRPr="00156474">
        <w:tc>
          <w:tcPr>
            <w:tcW w:w="9853" w:type="dxa"/>
            <w:tcBorders>
              <w:bottom w:val="single" w:sz="24" w:space="0" w:color="auto"/>
            </w:tcBorders>
          </w:tcPr>
          <w:p w:rsidR="00AB5BF9" w:rsidRPr="00156474" w:rsidRDefault="00FD31CF" w:rsidP="00687940">
            <w:pPr>
              <w:pStyle w:val="5"/>
              <w:rPr>
                <w:rFonts w:ascii="Arial" w:hAnsi="Arial" w:cs="Arial"/>
                <w:b/>
                <w:spacing w:val="148"/>
                <w:szCs w:val="24"/>
                <w:lang w:val="ru-RU"/>
              </w:rPr>
            </w:pPr>
            <w:r w:rsidRPr="00156474">
              <w:rPr>
                <w:rFonts w:ascii="Arial" w:hAnsi="Arial" w:cs="Arial"/>
                <w:b/>
                <w:spacing w:val="148"/>
                <w:szCs w:val="24"/>
                <w:lang w:val="ru-RU"/>
              </w:rPr>
              <w:lastRenderedPageBreak/>
              <w:t xml:space="preserve">МЕЖГОСУДАРСТВЕННЫЙ </w:t>
            </w:r>
            <w:r w:rsidR="00AB5BF9" w:rsidRPr="00156474">
              <w:rPr>
                <w:rFonts w:ascii="Arial" w:hAnsi="Arial" w:cs="Arial"/>
                <w:b/>
                <w:spacing w:val="148"/>
                <w:szCs w:val="24"/>
                <w:lang w:val="ru-RU"/>
              </w:rPr>
              <w:t>СТАНДАРТ</w:t>
            </w:r>
          </w:p>
        </w:tc>
      </w:tr>
      <w:tr w:rsidR="00015057" w:rsidRPr="002B4DAD" w:rsidTr="00F32BF5">
        <w:trPr>
          <w:trHeight w:val="1896"/>
        </w:trPr>
        <w:tc>
          <w:tcPr>
            <w:tcW w:w="9853" w:type="dxa"/>
            <w:vAlign w:val="center"/>
          </w:tcPr>
          <w:p w:rsidR="00C56F07" w:rsidRPr="00156474" w:rsidRDefault="00C56F07" w:rsidP="00217270">
            <w:pPr>
              <w:jc w:val="center"/>
              <w:rPr>
                <w:rFonts w:ascii="Arial" w:hAnsi="Arial" w:cs="Arial"/>
                <w:b/>
                <w:sz w:val="24"/>
                <w:szCs w:val="24"/>
                <w:lang w:val="kk-KZ"/>
              </w:rPr>
            </w:pPr>
            <w:r w:rsidRPr="00156474">
              <w:rPr>
                <w:rFonts w:ascii="Arial" w:hAnsi="Arial" w:cs="Arial"/>
                <w:b/>
                <w:sz w:val="24"/>
                <w:szCs w:val="24"/>
              </w:rPr>
              <w:t>Материалы текстильные</w:t>
            </w:r>
          </w:p>
          <w:p w:rsidR="00C56F07" w:rsidRPr="00156474" w:rsidRDefault="00C56F07" w:rsidP="00217270">
            <w:pPr>
              <w:jc w:val="center"/>
              <w:rPr>
                <w:rFonts w:ascii="Arial" w:hAnsi="Arial" w:cs="Arial"/>
                <w:b/>
                <w:sz w:val="24"/>
                <w:szCs w:val="24"/>
                <w:lang w:val="kk-KZ"/>
              </w:rPr>
            </w:pPr>
          </w:p>
          <w:p w:rsidR="00C56F07" w:rsidRPr="00156474" w:rsidRDefault="00AB7DE8" w:rsidP="00217270">
            <w:pPr>
              <w:jc w:val="center"/>
              <w:rPr>
                <w:rFonts w:ascii="Arial" w:hAnsi="Arial" w:cs="Arial"/>
                <w:b/>
                <w:sz w:val="24"/>
                <w:szCs w:val="24"/>
                <w:lang w:val="kk-KZ"/>
              </w:rPr>
            </w:pPr>
            <w:r w:rsidRPr="00156474">
              <w:rPr>
                <w:rFonts w:ascii="Arial" w:hAnsi="Arial" w:cs="Arial"/>
                <w:b/>
                <w:sz w:val="24"/>
                <w:szCs w:val="24"/>
              </w:rPr>
              <w:t>ОПРЕДЕЛЕНИЕ УСТОЙЧИВОСТИ ТКАНИ К ИСТИРАНИЮ ПО МЕТОДУ МАРТИНДЕЙЛА</w:t>
            </w:r>
          </w:p>
          <w:p w:rsidR="00C56F07" w:rsidRPr="00156474" w:rsidRDefault="00C56F07" w:rsidP="00217270">
            <w:pPr>
              <w:jc w:val="center"/>
              <w:rPr>
                <w:rFonts w:ascii="Arial" w:hAnsi="Arial" w:cs="Arial"/>
                <w:b/>
                <w:sz w:val="24"/>
                <w:szCs w:val="24"/>
                <w:lang w:val="kk-KZ"/>
              </w:rPr>
            </w:pPr>
          </w:p>
          <w:p w:rsidR="00C56F07" w:rsidRPr="00156474" w:rsidRDefault="00C56F07" w:rsidP="00217270">
            <w:pPr>
              <w:jc w:val="center"/>
              <w:rPr>
                <w:rFonts w:ascii="Arial" w:hAnsi="Arial" w:cs="Arial"/>
                <w:b/>
                <w:sz w:val="24"/>
                <w:szCs w:val="24"/>
                <w:lang w:val="kk-KZ"/>
              </w:rPr>
            </w:pPr>
            <w:r w:rsidRPr="00156474">
              <w:rPr>
                <w:rFonts w:ascii="Arial" w:hAnsi="Arial" w:cs="Arial"/>
                <w:b/>
                <w:sz w:val="24"/>
                <w:szCs w:val="24"/>
              </w:rPr>
              <w:t>Часть</w:t>
            </w:r>
            <w:r w:rsidRPr="00156474">
              <w:rPr>
                <w:rFonts w:ascii="Arial" w:hAnsi="Arial" w:cs="Arial"/>
                <w:b/>
                <w:sz w:val="24"/>
                <w:szCs w:val="24"/>
                <w:lang w:val="en-US"/>
              </w:rPr>
              <w:t xml:space="preserve"> 2</w:t>
            </w:r>
          </w:p>
          <w:p w:rsidR="00C56F07" w:rsidRPr="00156474" w:rsidRDefault="00C56F07" w:rsidP="00217270">
            <w:pPr>
              <w:jc w:val="center"/>
              <w:rPr>
                <w:rFonts w:ascii="Arial" w:hAnsi="Arial" w:cs="Arial"/>
                <w:b/>
                <w:sz w:val="24"/>
                <w:szCs w:val="24"/>
                <w:lang w:val="kk-KZ"/>
              </w:rPr>
            </w:pPr>
          </w:p>
          <w:p w:rsidR="00EE05C5" w:rsidRPr="00156474" w:rsidRDefault="00C56F07" w:rsidP="00217270">
            <w:pPr>
              <w:jc w:val="center"/>
              <w:rPr>
                <w:rFonts w:ascii="Arial" w:hAnsi="Arial" w:cs="Arial"/>
                <w:b/>
                <w:sz w:val="24"/>
                <w:szCs w:val="24"/>
                <w:lang w:val="en-US"/>
              </w:rPr>
            </w:pPr>
            <w:r w:rsidRPr="00156474">
              <w:rPr>
                <w:rFonts w:ascii="Arial" w:hAnsi="Arial" w:cs="Arial"/>
                <w:b/>
                <w:sz w:val="24"/>
                <w:szCs w:val="24"/>
              </w:rPr>
              <w:t>О</w:t>
            </w:r>
            <w:r w:rsidR="00AB7DE8" w:rsidRPr="00156474">
              <w:rPr>
                <w:rFonts w:ascii="Arial" w:hAnsi="Arial" w:cs="Arial"/>
                <w:b/>
                <w:sz w:val="24"/>
                <w:szCs w:val="24"/>
              </w:rPr>
              <w:t>пределение</w:t>
            </w:r>
            <w:r w:rsidR="00AB7DE8" w:rsidRPr="00156474">
              <w:rPr>
                <w:rFonts w:ascii="Arial" w:hAnsi="Arial" w:cs="Arial"/>
                <w:b/>
                <w:sz w:val="24"/>
                <w:szCs w:val="24"/>
                <w:lang w:val="en-US"/>
              </w:rPr>
              <w:t xml:space="preserve"> </w:t>
            </w:r>
            <w:r w:rsidR="00AB7DE8" w:rsidRPr="00156474">
              <w:rPr>
                <w:rFonts w:ascii="Arial" w:hAnsi="Arial" w:cs="Arial"/>
                <w:b/>
                <w:sz w:val="24"/>
                <w:szCs w:val="24"/>
              </w:rPr>
              <w:t>момента</w:t>
            </w:r>
            <w:r w:rsidR="00AB7DE8" w:rsidRPr="00156474">
              <w:rPr>
                <w:rFonts w:ascii="Arial" w:hAnsi="Arial" w:cs="Arial"/>
                <w:b/>
                <w:sz w:val="24"/>
                <w:szCs w:val="24"/>
                <w:lang w:val="en-US"/>
              </w:rPr>
              <w:t xml:space="preserve"> </w:t>
            </w:r>
            <w:r w:rsidR="00AB7DE8" w:rsidRPr="00156474">
              <w:rPr>
                <w:rFonts w:ascii="Arial" w:hAnsi="Arial" w:cs="Arial"/>
                <w:b/>
                <w:sz w:val="24"/>
                <w:szCs w:val="24"/>
              </w:rPr>
              <w:t>разрушения</w:t>
            </w:r>
            <w:r w:rsidR="00AB7DE8" w:rsidRPr="00156474">
              <w:rPr>
                <w:rFonts w:ascii="Arial" w:hAnsi="Arial" w:cs="Arial"/>
                <w:b/>
                <w:sz w:val="24"/>
                <w:szCs w:val="24"/>
                <w:lang w:val="en-US"/>
              </w:rPr>
              <w:t xml:space="preserve"> </w:t>
            </w:r>
            <w:r w:rsidR="00AB7DE8" w:rsidRPr="00156474">
              <w:rPr>
                <w:rFonts w:ascii="Arial" w:hAnsi="Arial" w:cs="Arial"/>
                <w:b/>
                <w:sz w:val="24"/>
                <w:szCs w:val="24"/>
              </w:rPr>
              <w:t>образца</w:t>
            </w:r>
          </w:p>
          <w:p w:rsidR="00913A7F" w:rsidRPr="00156474" w:rsidRDefault="00913A7F" w:rsidP="00217270">
            <w:pPr>
              <w:jc w:val="center"/>
              <w:rPr>
                <w:rFonts w:ascii="Arial" w:hAnsi="Arial" w:cs="Arial"/>
                <w:b/>
                <w:sz w:val="24"/>
                <w:szCs w:val="24"/>
                <w:lang w:val="en-US"/>
              </w:rPr>
            </w:pPr>
          </w:p>
          <w:p w:rsidR="00015057" w:rsidRPr="00156474" w:rsidRDefault="009F04E0" w:rsidP="00217270">
            <w:pPr>
              <w:pStyle w:val="16"/>
              <w:keepNext/>
              <w:keepLines/>
              <w:spacing w:before="0" w:after="0" w:line="240" w:lineRule="auto"/>
              <w:jc w:val="center"/>
              <w:rPr>
                <w:b w:val="0"/>
                <w:sz w:val="24"/>
                <w:szCs w:val="24"/>
                <w:lang w:val="en-US"/>
              </w:rPr>
            </w:pPr>
            <w:r w:rsidRPr="00156474">
              <w:rPr>
                <w:rFonts w:eastAsia="Calibri"/>
                <w:b w:val="0"/>
                <w:sz w:val="28"/>
                <w:szCs w:val="28"/>
                <w:lang w:val="en-US"/>
              </w:rPr>
              <w:t xml:space="preserve">Textiles — Determination of the abrasion resistance of fabrics by the </w:t>
            </w:r>
            <w:proofErr w:type="spellStart"/>
            <w:r w:rsidRPr="00156474">
              <w:rPr>
                <w:rFonts w:eastAsia="Calibri"/>
                <w:b w:val="0"/>
                <w:sz w:val="28"/>
                <w:szCs w:val="28"/>
                <w:lang w:val="en-US"/>
              </w:rPr>
              <w:t>martindale</w:t>
            </w:r>
            <w:proofErr w:type="spellEnd"/>
            <w:r w:rsidRPr="00156474">
              <w:rPr>
                <w:rFonts w:eastAsia="Calibri"/>
                <w:b w:val="0"/>
                <w:sz w:val="28"/>
                <w:szCs w:val="28"/>
                <w:lang w:val="en-US"/>
              </w:rPr>
              <w:t xml:space="preserve"> method — Part 2: Determination of specimen breakdown</w:t>
            </w:r>
          </w:p>
        </w:tc>
      </w:tr>
      <w:tr w:rsidR="00AB5BF9" w:rsidRPr="002B4DAD" w:rsidTr="00687940">
        <w:trPr>
          <w:trHeight w:val="93"/>
        </w:trPr>
        <w:tc>
          <w:tcPr>
            <w:tcW w:w="9853" w:type="dxa"/>
            <w:tcBorders>
              <w:bottom w:val="single" w:sz="18" w:space="0" w:color="auto"/>
            </w:tcBorders>
            <w:vAlign w:val="center"/>
          </w:tcPr>
          <w:p w:rsidR="00AB5BF9" w:rsidRPr="00156474" w:rsidRDefault="00AB5BF9" w:rsidP="00CA44B9">
            <w:pPr>
              <w:pStyle w:val="5"/>
              <w:jc w:val="left"/>
              <w:rPr>
                <w:rFonts w:ascii="Arial" w:hAnsi="Arial" w:cs="Arial"/>
                <w:szCs w:val="24"/>
              </w:rPr>
            </w:pPr>
          </w:p>
        </w:tc>
      </w:tr>
    </w:tbl>
    <w:p w:rsidR="00AB5BF9" w:rsidRPr="00156474" w:rsidRDefault="00AB5BF9" w:rsidP="00CA44B9">
      <w:pPr>
        <w:pStyle w:val="21"/>
        <w:ind w:left="0" w:firstLine="709"/>
        <w:rPr>
          <w:rFonts w:ascii="Arial" w:hAnsi="Arial" w:cs="Arial"/>
          <w:szCs w:val="24"/>
        </w:rPr>
      </w:pPr>
    </w:p>
    <w:p w:rsidR="00F32BF5" w:rsidRPr="00156474" w:rsidRDefault="00F32BF5" w:rsidP="002F4925">
      <w:pPr>
        <w:ind w:firstLine="709"/>
        <w:jc w:val="both"/>
        <w:rPr>
          <w:rFonts w:ascii="Arial" w:eastAsia="Calibri" w:hAnsi="Arial" w:cs="Arial"/>
          <w:b/>
          <w:sz w:val="24"/>
          <w:szCs w:val="24"/>
          <w:lang w:val="kk-KZ" w:eastAsia="en-US"/>
        </w:rPr>
      </w:pPr>
      <w:r w:rsidRPr="00156474">
        <w:rPr>
          <w:rFonts w:ascii="Arial" w:eastAsia="Calibri" w:hAnsi="Arial" w:cs="Arial"/>
          <w:b/>
          <w:sz w:val="24"/>
          <w:szCs w:val="24"/>
          <w:lang w:val="kk-KZ" w:eastAsia="en-US"/>
        </w:rPr>
        <w:t>1</w:t>
      </w:r>
      <w:r w:rsidR="00F604E7" w:rsidRPr="00156474">
        <w:rPr>
          <w:rFonts w:ascii="Arial" w:eastAsia="Calibri" w:hAnsi="Arial" w:cs="Arial"/>
          <w:b/>
          <w:sz w:val="24"/>
          <w:szCs w:val="24"/>
          <w:lang w:val="kk-KZ" w:eastAsia="en-US"/>
        </w:rPr>
        <w:t xml:space="preserve"> </w:t>
      </w:r>
      <w:r w:rsidRPr="00156474">
        <w:rPr>
          <w:rFonts w:ascii="Arial" w:eastAsia="Calibri" w:hAnsi="Arial" w:cs="Arial"/>
          <w:b/>
          <w:sz w:val="24"/>
          <w:szCs w:val="24"/>
          <w:lang w:val="kk-KZ" w:eastAsia="en-US"/>
        </w:rPr>
        <w:t>Область применения</w:t>
      </w:r>
    </w:p>
    <w:p w:rsidR="00F32BF5" w:rsidRPr="00156474" w:rsidRDefault="00F32BF5" w:rsidP="002F4925">
      <w:pPr>
        <w:ind w:firstLine="709"/>
        <w:jc w:val="both"/>
        <w:rPr>
          <w:rFonts w:ascii="Arial" w:eastAsia="Calibri" w:hAnsi="Arial" w:cs="Arial"/>
          <w:sz w:val="24"/>
          <w:szCs w:val="24"/>
          <w:lang w:val="kk-KZ" w:eastAsia="en-US"/>
        </w:rPr>
      </w:pPr>
    </w:p>
    <w:p w:rsidR="0050487B" w:rsidRPr="002C7AC6" w:rsidRDefault="00A8025D" w:rsidP="002C7AC6">
      <w:pPr>
        <w:ind w:firstLine="709"/>
        <w:jc w:val="both"/>
        <w:rPr>
          <w:rFonts w:ascii="Arial" w:hAnsi="Arial" w:cs="Arial"/>
          <w:sz w:val="24"/>
          <w:szCs w:val="24"/>
        </w:rPr>
      </w:pPr>
      <w:r w:rsidRPr="002C7AC6">
        <w:rPr>
          <w:rFonts w:ascii="Arial" w:hAnsi="Arial" w:cs="Arial"/>
          <w:sz w:val="24"/>
          <w:szCs w:val="24"/>
        </w:rPr>
        <w:t>Настоящий</w:t>
      </w:r>
      <w:r w:rsidR="0050487B" w:rsidRPr="002C7AC6">
        <w:rPr>
          <w:rFonts w:ascii="Arial" w:hAnsi="Arial" w:cs="Arial"/>
          <w:sz w:val="24"/>
          <w:szCs w:val="24"/>
        </w:rPr>
        <w:t xml:space="preserve"> </w:t>
      </w:r>
      <w:r w:rsidRPr="002C7AC6">
        <w:rPr>
          <w:rFonts w:ascii="Arial" w:hAnsi="Arial" w:cs="Arial"/>
          <w:sz w:val="24"/>
          <w:szCs w:val="24"/>
        </w:rPr>
        <w:t xml:space="preserve">стандарт </w:t>
      </w:r>
      <w:r w:rsidR="00174F6E" w:rsidRPr="002C7AC6">
        <w:rPr>
          <w:rFonts w:ascii="Arial" w:hAnsi="Arial" w:cs="Arial"/>
          <w:sz w:val="24"/>
          <w:szCs w:val="24"/>
        </w:rPr>
        <w:t xml:space="preserve">устанавливает </w:t>
      </w:r>
      <w:r w:rsidR="0050487B" w:rsidRPr="002C7AC6">
        <w:rPr>
          <w:rFonts w:ascii="Arial" w:hAnsi="Arial" w:cs="Arial"/>
          <w:sz w:val="24"/>
          <w:szCs w:val="24"/>
        </w:rPr>
        <w:t xml:space="preserve">процедуру определения разрушения образца (конечной точки испытания) путем проверки через фиксированные интервалы и </w:t>
      </w:r>
      <w:r w:rsidRPr="002C7AC6">
        <w:rPr>
          <w:rFonts w:ascii="Arial" w:hAnsi="Arial" w:cs="Arial"/>
          <w:sz w:val="24"/>
          <w:szCs w:val="24"/>
        </w:rPr>
        <w:t>распространяется на все виды текстильных материалов, включая нетканые материалы, за исключением материалов, эксплуатационной характеристикой которых (в случае указания изготовителем) является низкая устойчивость к истиранию</w:t>
      </w:r>
      <w:r w:rsidR="0050487B" w:rsidRPr="002C7AC6">
        <w:rPr>
          <w:rFonts w:ascii="Arial" w:hAnsi="Arial" w:cs="Arial"/>
          <w:sz w:val="24"/>
          <w:szCs w:val="24"/>
        </w:rPr>
        <w:t>.</w:t>
      </w:r>
    </w:p>
    <w:p w:rsidR="0050487B" w:rsidRPr="002C7AC6" w:rsidRDefault="00174F6E" w:rsidP="002C7AC6">
      <w:pPr>
        <w:ind w:firstLine="709"/>
        <w:jc w:val="both"/>
        <w:rPr>
          <w:rFonts w:ascii="Arial" w:hAnsi="Arial" w:cs="Arial"/>
          <w:sz w:val="24"/>
          <w:szCs w:val="24"/>
        </w:rPr>
      </w:pPr>
      <w:r w:rsidRPr="002C7AC6">
        <w:rPr>
          <w:rFonts w:ascii="Arial" w:hAnsi="Arial" w:cs="Arial"/>
          <w:sz w:val="24"/>
          <w:szCs w:val="24"/>
        </w:rPr>
        <w:t>Настоящий стандарт</w:t>
      </w:r>
      <w:r w:rsidR="0050487B" w:rsidRPr="002C7AC6">
        <w:rPr>
          <w:rFonts w:ascii="Arial" w:hAnsi="Arial" w:cs="Arial"/>
          <w:sz w:val="24"/>
          <w:szCs w:val="24"/>
        </w:rPr>
        <w:t xml:space="preserve"> не распространяется на ткани с покрытием (включая ламинированные ткани). </w:t>
      </w:r>
      <w:r w:rsidR="00DB00ED">
        <w:rPr>
          <w:rFonts w:ascii="Arial" w:hAnsi="Arial" w:cs="Arial"/>
          <w:sz w:val="24"/>
          <w:szCs w:val="24"/>
          <w:lang w:val="kk-KZ"/>
        </w:rPr>
        <w:t>Для</w:t>
      </w:r>
      <w:r w:rsidR="00DB00ED">
        <w:rPr>
          <w:rFonts w:ascii="Arial" w:hAnsi="Arial" w:cs="Arial"/>
          <w:sz w:val="24"/>
          <w:szCs w:val="24"/>
        </w:rPr>
        <w:t xml:space="preserve"> </w:t>
      </w:r>
      <w:proofErr w:type="spellStart"/>
      <w:r w:rsidR="00DB00ED">
        <w:rPr>
          <w:rFonts w:ascii="Arial" w:hAnsi="Arial" w:cs="Arial"/>
          <w:sz w:val="24"/>
          <w:szCs w:val="24"/>
        </w:rPr>
        <w:t>определ</w:t>
      </w:r>
      <w:proofErr w:type="spellEnd"/>
      <w:r w:rsidR="00DB00ED">
        <w:rPr>
          <w:rFonts w:ascii="Arial" w:hAnsi="Arial" w:cs="Arial"/>
          <w:sz w:val="24"/>
          <w:szCs w:val="24"/>
          <w:lang w:val="kk-KZ"/>
        </w:rPr>
        <w:t>ения</w:t>
      </w:r>
      <w:r w:rsidR="0050487B" w:rsidRPr="002C7AC6">
        <w:rPr>
          <w:rFonts w:ascii="Arial" w:hAnsi="Arial" w:cs="Arial"/>
          <w:sz w:val="24"/>
          <w:szCs w:val="24"/>
        </w:rPr>
        <w:t xml:space="preserve"> характеристики истирания покрытой поверхности покрытой ткани</w:t>
      </w:r>
      <w:r w:rsidR="00DB00ED">
        <w:rPr>
          <w:rFonts w:ascii="Arial" w:hAnsi="Arial" w:cs="Arial"/>
          <w:sz w:val="24"/>
          <w:szCs w:val="24"/>
          <w:lang w:val="kk-KZ"/>
        </w:rPr>
        <w:t xml:space="preserve"> используются </w:t>
      </w:r>
      <w:r w:rsidR="0050487B" w:rsidRPr="002C7AC6">
        <w:rPr>
          <w:rFonts w:ascii="Arial" w:hAnsi="Arial" w:cs="Arial"/>
          <w:sz w:val="24"/>
          <w:szCs w:val="24"/>
        </w:rPr>
        <w:t>методы, описанные в различных частях ISO 5470.</w:t>
      </w:r>
    </w:p>
    <w:p w:rsidR="0050487B" w:rsidRDefault="0050487B" w:rsidP="002F4925">
      <w:pPr>
        <w:ind w:firstLine="709"/>
        <w:jc w:val="both"/>
        <w:rPr>
          <w:rFonts w:ascii="Arial" w:hAnsi="Arial" w:cs="Arial"/>
          <w:b/>
          <w:bCs/>
          <w:color w:val="FF0000"/>
          <w:sz w:val="24"/>
          <w:szCs w:val="24"/>
          <w:lang w:val="kk-KZ"/>
        </w:rPr>
      </w:pPr>
    </w:p>
    <w:p w:rsidR="006559F1" w:rsidRPr="00156474" w:rsidRDefault="00F604E7" w:rsidP="002F4925">
      <w:pPr>
        <w:ind w:firstLine="709"/>
        <w:jc w:val="both"/>
        <w:rPr>
          <w:rFonts w:ascii="Arial" w:hAnsi="Arial" w:cs="Arial"/>
          <w:b/>
          <w:bCs/>
          <w:sz w:val="24"/>
          <w:szCs w:val="24"/>
        </w:rPr>
      </w:pPr>
      <w:r w:rsidRPr="00156474">
        <w:rPr>
          <w:rFonts w:ascii="Arial" w:hAnsi="Arial" w:cs="Arial"/>
          <w:b/>
          <w:bCs/>
          <w:sz w:val="24"/>
          <w:szCs w:val="24"/>
        </w:rPr>
        <w:t>2 Нормативные ссылки</w:t>
      </w:r>
    </w:p>
    <w:p w:rsidR="00F604E7" w:rsidRPr="00156474" w:rsidRDefault="00F604E7" w:rsidP="002F4925">
      <w:pPr>
        <w:ind w:firstLine="709"/>
        <w:jc w:val="both"/>
        <w:rPr>
          <w:rFonts w:ascii="Arial" w:hAnsi="Arial" w:cs="Arial"/>
          <w:b/>
          <w:bCs/>
          <w:sz w:val="24"/>
          <w:szCs w:val="24"/>
        </w:rPr>
      </w:pPr>
    </w:p>
    <w:p w:rsidR="003002AA" w:rsidRPr="003002AA" w:rsidRDefault="003002AA" w:rsidP="0052488E">
      <w:pPr>
        <w:pStyle w:val="1"/>
        <w:shd w:val="clear" w:color="auto" w:fill="FFFFFF"/>
        <w:spacing w:before="0"/>
        <w:ind w:firstLine="709"/>
        <w:jc w:val="both"/>
        <w:rPr>
          <w:rFonts w:ascii="Arial" w:hAnsi="Arial" w:cs="Arial"/>
          <w:b w:val="0"/>
          <w:color w:val="auto"/>
          <w:sz w:val="24"/>
          <w:szCs w:val="24"/>
          <w:lang w:val="kk-KZ"/>
        </w:rPr>
      </w:pPr>
      <w:r w:rsidRPr="003002AA">
        <w:rPr>
          <w:rFonts w:ascii="Arial" w:hAnsi="Arial" w:cs="Arial"/>
          <w:b w:val="0"/>
          <w:color w:val="000000"/>
          <w:sz w:val="24"/>
          <w:szCs w:val="24"/>
        </w:rPr>
        <w:t xml:space="preserve">Для применения настоящего стандарта необходимы следующие ссылочные </w:t>
      </w:r>
      <w:r w:rsidR="00626B4C">
        <w:rPr>
          <w:rFonts w:ascii="Arial" w:hAnsi="Arial" w:cs="Arial"/>
          <w:b w:val="0"/>
          <w:color w:val="000000"/>
          <w:sz w:val="24"/>
          <w:szCs w:val="24"/>
          <w:lang w:val="kk-KZ"/>
        </w:rPr>
        <w:t xml:space="preserve">нормативные </w:t>
      </w:r>
      <w:r w:rsidRPr="003002AA">
        <w:rPr>
          <w:rFonts w:ascii="Arial" w:hAnsi="Arial" w:cs="Arial"/>
          <w:b w:val="0"/>
          <w:color w:val="000000"/>
          <w:sz w:val="24"/>
          <w:szCs w:val="24"/>
        </w:rPr>
        <w:t xml:space="preserve">документы. Для датированных ссылок применяют только указанное издание </w:t>
      </w:r>
      <w:r w:rsidR="002B4DAD">
        <w:rPr>
          <w:rFonts w:ascii="Arial" w:hAnsi="Arial" w:cs="Arial"/>
          <w:b w:val="0"/>
          <w:color w:val="000000"/>
          <w:sz w:val="24"/>
          <w:szCs w:val="24"/>
        </w:rPr>
        <w:t>ссы</w:t>
      </w:r>
      <w:r w:rsidRPr="003002AA">
        <w:rPr>
          <w:rFonts w:ascii="Arial" w:hAnsi="Arial" w:cs="Arial"/>
          <w:b w:val="0"/>
          <w:color w:val="000000"/>
          <w:sz w:val="24"/>
          <w:szCs w:val="24"/>
        </w:rPr>
        <w:t xml:space="preserve">лочного </w:t>
      </w:r>
      <w:r w:rsidR="00626B4C">
        <w:rPr>
          <w:rFonts w:ascii="Arial" w:hAnsi="Arial" w:cs="Arial"/>
          <w:b w:val="0"/>
          <w:color w:val="000000"/>
          <w:sz w:val="24"/>
          <w:szCs w:val="24"/>
          <w:lang w:val="kk-KZ"/>
        </w:rPr>
        <w:t xml:space="preserve">нормативного </w:t>
      </w:r>
      <w:r w:rsidRPr="003002AA">
        <w:rPr>
          <w:rFonts w:ascii="Arial" w:hAnsi="Arial" w:cs="Arial"/>
          <w:b w:val="0"/>
          <w:color w:val="000000"/>
          <w:sz w:val="24"/>
          <w:szCs w:val="24"/>
        </w:rPr>
        <w:t>документа, для недатированных ссылок применяют последнее издание ссылочного документа (включая все его изменения).</w:t>
      </w:r>
    </w:p>
    <w:p w:rsidR="00913A7F" w:rsidRPr="00D03208" w:rsidRDefault="004A3914" w:rsidP="0052488E">
      <w:pPr>
        <w:pStyle w:val="1"/>
        <w:shd w:val="clear" w:color="auto" w:fill="FFFFFF"/>
        <w:spacing w:before="0"/>
        <w:ind w:firstLine="709"/>
        <w:jc w:val="both"/>
        <w:rPr>
          <w:rFonts w:ascii="Arial" w:hAnsi="Arial" w:cs="Arial"/>
          <w:b w:val="0"/>
          <w:caps/>
          <w:color w:val="auto"/>
          <w:sz w:val="24"/>
          <w:szCs w:val="24"/>
          <w:lang w:val="kk-KZ"/>
        </w:rPr>
      </w:pPr>
      <w:r w:rsidRPr="004E1AE5">
        <w:rPr>
          <w:rFonts w:ascii="Arial" w:hAnsi="Arial" w:cs="Arial"/>
          <w:b w:val="0"/>
          <w:color w:val="auto"/>
          <w:sz w:val="24"/>
          <w:szCs w:val="24"/>
          <w:lang w:val="en-US"/>
        </w:rPr>
        <w:t>ISO</w:t>
      </w:r>
      <w:r w:rsidRPr="00D03208">
        <w:rPr>
          <w:rFonts w:ascii="Arial" w:hAnsi="Arial" w:cs="Arial"/>
          <w:b w:val="0"/>
          <w:color w:val="auto"/>
          <w:sz w:val="24"/>
          <w:szCs w:val="24"/>
          <w:lang w:val="en-US"/>
        </w:rPr>
        <w:t xml:space="preserve"> 105-</w:t>
      </w:r>
      <w:r w:rsidRPr="004E1AE5">
        <w:rPr>
          <w:rFonts w:ascii="Arial" w:hAnsi="Arial" w:cs="Arial"/>
          <w:b w:val="0"/>
          <w:color w:val="auto"/>
          <w:sz w:val="24"/>
          <w:szCs w:val="24"/>
          <w:lang w:val="en-US"/>
        </w:rPr>
        <w:t>A</w:t>
      </w:r>
      <w:r w:rsidRPr="00D03208">
        <w:rPr>
          <w:rFonts w:ascii="Arial" w:hAnsi="Arial" w:cs="Arial"/>
          <w:b w:val="0"/>
          <w:color w:val="auto"/>
          <w:sz w:val="24"/>
          <w:szCs w:val="24"/>
          <w:lang w:val="en-US"/>
        </w:rPr>
        <w:t>02</w:t>
      </w:r>
      <w:r w:rsidR="004E1AE5" w:rsidRPr="00D03208">
        <w:rPr>
          <w:rFonts w:ascii="Arial" w:hAnsi="Arial" w:cs="Arial"/>
          <w:b w:val="0"/>
          <w:caps/>
          <w:color w:val="auto"/>
          <w:sz w:val="24"/>
          <w:szCs w:val="24"/>
          <w:lang w:val="en-US"/>
        </w:rPr>
        <w:t>:1993</w:t>
      </w:r>
      <w:r w:rsidR="00D03208" w:rsidRPr="00D03208">
        <w:rPr>
          <w:rFonts w:ascii="Arial" w:hAnsi="Arial" w:cs="Arial"/>
          <w:b w:val="0"/>
          <w:caps/>
          <w:color w:val="auto"/>
          <w:sz w:val="24"/>
          <w:szCs w:val="24"/>
          <w:lang w:val="kk-KZ"/>
        </w:rPr>
        <w:t>,</w:t>
      </w:r>
      <w:r w:rsidRPr="00D03208">
        <w:rPr>
          <w:rFonts w:ascii="Arial" w:hAnsi="Arial" w:cs="Arial"/>
          <w:b w:val="0"/>
          <w:color w:val="auto"/>
          <w:sz w:val="24"/>
          <w:szCs w:val="24"/>
          <w:lang w:val="en-US"/>
        </w:rPr>
        <w:t xml:space="preserve"> </w:t>
      </w:r>
      <w:r w:rsidR="00D03208" w:rsidRPr="00D03208">
        <w:rPr>
          <w:rFonts w:ascii="Arial" w:hAnsi="Arial" w:cs="Arial"/>
          <w:b w:val="0"/>
          <w:iCs/>
          <w:color w:val="auto"/>
          <w:sz w:val="24"/>
          <w:szCs w:val="24"/>
          <w:lang w:val="en-US"/>
        </w:rPr>
        <w:t xml:space="preserve">Textiles — Tests for </w:t>
      </w:r>
      <w:proofErr w:type="spellStart"/>
      <w:r w:rsidR="00D03208" w:rsidRPr="00D03208">
        <w:rPr>
          <w:rFonts w:ascii="Arial" w:hAnsi="Arial" w:cs="Arial"/>
          <w:b w:val="0"/>
          <w:iCs/>
          <w:color w:val="auto"/>
          <w:sz w:val="24"/>
          <w:szCs w:val="24"/>
          <w:lang w:val="en-US"/>
        </w:rPr>
        <w:t>colour</w:t>
      </w:r>
      <w:proofErr w:type="spellEnd"/>
      <w:r w:rsidR="00D03208" w:rsidRPr="00D03208">
        <w:rPr>
          <w:rFonts w:ascii="Arial" w:hAnsi="Arial" w:cs="Arial"/>
          <w:b w:val="0"/>
          <w:iCs/>
          <w:color w:val="auto"/>
          <w:sz w:val="24"/>
          <w:szCs w:val="24"/>
          <w:lang w:val="en-US"/>
        </w:rPr>
        <w:t xml:space="preserve"> fastness — Part A02: Grey scale for assessing change in </w:t>
      </w:r>
      <w:proofErr w:type="spellStart"/>
      <w:r w:rsidR="00D03208" w:rsidRPr="00D03208">
        <w:rPr>
          <w:rFonts w:ascii="Arial" w:hAnsi="Arial" w:cs="Arial"/>
          <w:b w:val="0"/>
          <w:iCs/>
          <w:color w:val="auto"/>
          <w:sz w:val="24"/>
          <w:szCs w:val="24"/>
          <w:lang w:val="en-US"/>
        </w:rPr>
        <w:t>colour</w:t>
      </w:r>
      <w:proofErr w:type="spellEnd"/>
      <w:r w:rsidR="00D03208" w:rsidRPr="00D03208">
        <w:rPr>
          <w:rFonts w:ascii="Arial" w:hAnsi="Arial" w:cs="Arial"/>
          <w:b w:val="0"/>
          <w:iCs/>
          <w:color w:val="auto"/>
          <w:sz w:val="24"/>
          <w:szCs w:val="24"/>
          <w:lang w:val="kk-KZ"/>
        </w:rPr>
        <w:t xml:space="preserve"> (</w:t>
      </w:r>
      <w:r w:rsidRPr="00D03208">
        <w:rPr>
          <w:rFonts w:ascii="Arial" w:hAnsi="Arial" w:cs="Arial"/>
          <w:b w:val="0"/>
          <w:color w:val="auto"/>
          <w:sz w:val="24"/>
          <w:szCs w:val="24"/>
        </w:rPr>
        <w:t>Текстиль</w:t>
      </w:r>
      <w:r w:rsidRPr="00D03208">
        <w:rPr>
          <w:rFonts w:ascii="Arial" w:hAnsi="Arial" w:cs="Arial"/>
          <w:b w:val="0"/>
          <w:color w:val="auto"/>
          <w:sz w:val="24"/>
          <w:szCs w:val="24"/>
          <w:lang w:val="en-US"/>
        </w:rPr>
        <w:t xml:space="preserve">. </w:t>
      </w:r>
      <w:r w:rsidRPr="00D03208">
        <w:rPr>
          <w:rFonts w:ascii="Arial" w:hAnsi="Arial" w:cs="Arial"/>
          <w:b w:val="0"/>
          <w:color w:val="auto"/>
          <w:sz w:val="24"/>
          <w:szCs w:val="24"/>
        </w:rPr>
        <w:t>Испытания</w:t>
      </w:r>
      <w:r w:rsidRPr="00D03208">
        <w:rPr>
          <w:rFonts w:ascii="Arial" w:hAnsi="Arial" w:cs="Arial"/>
          <w:b w:val="0"/>
          <w:color w:val="auto"/>
          <w:sz w:val="24"/>
          <w:szCs w:val="24"/>
          <w:lang w:val="en-US"/>
        </w:rPr>
        <w:t xml:space="preserve"> </w:t>
      </w:r>
      <w:r w:rsidRPr="00D03208">
        <w:rPr>
          <w:rFonts w:ascii="Arial" w:hAnsi="Arial" w:cs="Arial"/>
          <w:b w:val="0"/>
          <w:color w:val="auto"/>
          <w:sz w:val="24"/>
          <w:szCs w:val="24"/>
        </w:rPr>
        <w:t>на</w:t>
      </w:r>
      <w:r w:rsidRPr="00D03208">
        <w:rPr>
          <w:rFonts w:ascii="Arial" w:hAnsi="Arial" w:cs="Arial"/>
          <w:b w:val="0"/>
          <w:color w:val="auto"/>
          <w:sz w:val="24"/>
          <w:szCs w:val="24"/>
          <w:lang w:val="en-US"/>
        </w:rPr>
        <w:t xml:space="preserve"> </w:t>
      </w:r>
      <w:r w:rsidRPr="00D03208">
        <w:rPr>
          <w:rFonts w:ascii="Arial" w:hAnsi="Arial" w:cs="Arial"/>
          <w:b w:val="0"/>
          <w:color w:val="auto"/>
          <w:sz w:val="24"/>
          <w:szCs w:val="24"/>
        </w:rPr>
        <w:t>устойчивость</w:t>
      </w:r>
      <w:r w:rsidRPr="00D03208">
        <w:rPr>
          <w:rFonts w:ascii="Arial" w:hAnsi="Arial" w:cs="Arial"/>
          <w:b w:val="0"/>
          <w:color w:val="auto"/>
          <w:sz w:val="24"/>
          <w:szCs w:val="24"/>
          <w:lang w:val="en-US"/>
        </w:rPr>
        <w:t xml:space="preserve"> </w:t>
      </w:r>
      <w:r w:rsidRPr="00D03208">
        <w:rPr>
          <w:rFonts w:ascii="Arial" w:hAnsi="Arial" w:cs="Arial"/>
          <w:b w:val="0"/>
          <w:color w:val="auto"/>
          <w:sz w:val="24"/>
          <w:szCs w:val="24"/>
        </w:rPr>
        <w:t>окраски</w:t>
      </w:r>
      <w:r w:rsidRPr="00D03208">
        <w:rPr>
          <w:rFonts w:ascii="Arial" w:hAnsi="Arial" w:cs="Arial"/>
          <w:b w:val="0"/>
          <w:color w:val="auto"/>
          <w:sz w:val="24"/>
          <w:szCs w:val="24"/>
          <w:lang w:val="en-US"/>
        </w:rPr>
        <w:t xml:space="preserve">. </w:t>
      </w:r>
      <w:r w:rsidRPr="00D03208">
        <w:rPr>
          <w:rFonts w:ascii="Arial" w:hAnsi="Arial" w:cs="Arial"/>
          <w:b w:val="0"/>
          <w:color w:val="auto"/>
          <w:sz w:val="24"/>
          <w:szCs w:val="24"/>
        </w:rPr>
        <w:t>Часть</w:t>
      </w:r>
      <w:r w:rsidRPr="004008CD">
        <w:rPr>
          <w:rFonts w:ascii="Arial" w:hAnsi="Arial" w:cs="Arial"/>
          <w:b w:val="0"/>
          <w:color w:val="auto"/>
          <w:sz w:val="24"/>
          <w:szCs w:val="24"/>
          <w:lang w:val="en-US"/>
        </w:rPr>
        <w:t xml:space="preserve"> </w:t>
      </w:r>
      <w:r w:rsidRPr="00D03208">
        <w:rPr>
          <w:rFonts w:ascii="Arial" w:hAnsi="Arial" w:cs="Arial"/>
          <w:b w:val="0"/>
          <w:color w:val="auto"/>
          <w:sz w:val="24"/>
          <w:szCs w:val="24"/>
        </w:rPr>
        <w:t>А</w:t>
      </w:r>
      <w:r w:rsidRPr="004008CD">
        <w:rPr>
          <w:rFonts w:ascii="Arial" w:hAnsi="Arial" w:cs="Arial"/>
          <w:b w:val="0"/>
          <w:color w:val="auto"/>
          <w:sz w:val="24"/>
          <w:szCs w:val="24"/>
          <w:lang w:val="en-US"/>
        </w:rPr>
        <w:t xml:space="preserve">02. </w:t>
      </w:r>
      <w:proofErr w:type="gramStart"/>
      <w:r w:rsidRPr="00D03208">
        <w:rPr>
          <w:rFonts w:ascii="Arial" w:hAnsi="Arial" w:cs="Arial"/>
          <w:b w:val="0"/>
          <w:color w:val="auto"/>
          <w:sz w:val="24"/>
          <w:szCs w:val="24"/>
        </w:rPr>
        <w:t>Серая</w:t>
      </w:r>
      <w:r w:rsidRPr="004008CD">
        <w:rPr>
          <w:rFonts w:ascii="Arial" w:hAnsi="Arial" w:cs="Arial"/>
          <w:b w:val="0"/>
          <w:color w:val="auto"/>
          <w:sz w:val="24"/>
          <w:szCs w:val="24"/>
          <w:lang w:val="en-US"/>
        </w:rPr>
        <w:t xml:space="preserve"> </w:t>
      </w:r>
      <w:r w:rsidRPr="00D03208">
        <w:rPr>
          <w:rFonts w:ascii="Arial" w:hAnsi="Arial" w:cs="Arial"/>
          <w:b w:val="0"/>
          <w:color w:val="auto"/>
          <w:sz w:val="24"/>
          <w:szCs w:val="24"/>
        </w:rPr>
        <w:t>шкала</w:t>
      </w:r>
      <w:r w:rsidRPr="004008CD">
        <w:rPr>
          <w:rFonts w:ascii="Arial" w:hAnsi="Arial" w:cs="Arial"/>
          <w:b w:val="0"/>
          <w:color w:val="auto"/>
          <w:sz w:val="24"/>
          <w:szCs w:val="24"/>
          <w:lang w:val="en-US"/>
        </w:rPr>
        <w:t xml:space="preserve"> </w:t>
      </w:r>
      <w:r w:rsidRPr="00D03208">
        <w:rPr>
          <w:rFonts w:ascii="Arial" w:hAnsi="Arial" w:cs="Arial"/>
          <w:b w:val="0"/>
          <w:color w:val="auto"/>
          <w:sz w:val="24"/>
          <w:szCs w:val="24"/>
        </w:rPr>
        <w:t>для</w:t>
      </w:r>
      <w:r w:rsidRPr="004008CD">
        <w:rPr>
          <w:rFonts w:ascii="Arial" w:hAnsi="Arial" w:cs="Arial"/>
          <w:b w:val="0"/>
          <w:color w:val="auto"/>
          <w:sz w:val="24"/>
          <w:szCs w:val="24"/>
          <w:lang w:val="en-US"/>
        </w:rPr>
        <w:t xml:space="preserve"> </w:t>
      </w:r>
      <w:r w:rsidRPr="00D03208">
        <w:rPr>
          <w:rFonts w:ascii="Arial" w:hAnsi="Arial" w:cs="Arial"/>
          <w:b w:val="0"/>
          <w:color w:val="auto"/>
          <w:sz w:val="24"/>
          <w:szCs w:val="24"/>
        </w:rPr>
        <w:t>оценки</w:t>
      </w:r>
      <w:r w:rsidRPr="004008CD">
        <w:rPr>
          <w:rFonts w:ascii="Arial" w:hAnsi="Arial" w:cs="Arial"/>
          <w:b w:val="0"/>
          <w:color w:val="auto"/>
          <w:sz w:val="24"/>
          <w:szCs w:val="24"/>
          <w:lang w:val="en-US"/>
        </w:rPr>
        <w:t xml:space="preserve"> </w:t>
      </w:r>
      <w:r w:rsidRPr="00D03208">
        <w:rPr>
          <w:rFonts w:ascii="Arial" w:hAnsi="Arial" w:cs="Arial"/>
          <w:b w:val="0"/>
          <w:color w:val="auto"/>
          <w:sz w:val="24"/>
          <w:szCs w:val="24"/>
        </w:rPr>
        <w:t>изменения</w:t>
      </w:r>
      <w:r w:rsidRPr="004008CD">
        <w:rPr>
          <w:rFonts w:ascii="Arial" w:hAnsi="Arial" w:cs="Arial"/>
          <w:b w:val="0"/>
          <w:color w:val="auto"/>
          <w:sz w:val="24"/>
          <w:szCs w:val="24"/>
          <w:lang w:val="en-US"/>
        </w:rPr>
        <w:t xml:space="preserve"> </w:t>
      </w:r>
      <w:r w:rsidRPr="00D03208">
        <w:rPr>
          <w:rFonts w:ascii="Arial" w:hAnsi="Arial" w:cs="Arial"/>
          <w:b w:val="0"/>
          <w:color w:val="auto"/>
          <w:sz w:val="24"/>
          <w:szCs w:val="24"/>
        </w:rPr>
        <w:t>окраски</w:t>
      </w:r>
      <w:r w:rsidR="00D03208" w:rsidRPr="00D03208">
        <w:rPr>
          <w:rFonts w:ascii="Arial" w:hAnsi="Arial" w:cs="Arial"/>
          <w:b w:val="0"/>
          <w:color w:val="auto"/>
          <w:sz w:val="24"/>
          <w:szCs w:val="24"/>
          <w:lang w:val="kk-KZ"/>
        </w:rPr>
        <w:t>)</w:t>
      </w:r>
      <w:proofErr w:type="gramEnd"/>
    </w:p>
    <w:p w:rsidR="00913A7F" w:rsidRPr="00D03208" w:rsidRDefault="004A3914" w:rsidP="0052488E">
      <w:pPr>
        <w:ind w:firstLine="709"/>
        <w:jc w:val="both"/>
        <w:rPr>
          <w:rFonts w:ascii="Arial" w:hAnsi="Arial" w:cs="Arial"/>
          <w:bCs/>
          <w:sz w:val="24"/>
          <w:szCs w:val="24"/>
          <w:lang w:val="kk-KZ"/>
        </w:rPr>
      </w:pPr>
      <w:proofErr w:type="gramStart"/>
      <w:r w:rsidRPr="00D03208">
        <w:rPr>
          <w:rFonts w:ascii="Arial" w:hAnsi="Arial" w:cs="Arial"/>
          <w:sz w:val="24"/>
          <w:szCs w:val="24"/>
          <w:lang w:val="en-US"/>
        </w:rPr>
        <w:t>ISO 139</w:t>
      </w:r>
      <w:r w:rsidR="004E1AE5" w:rsidRPr="00D03208">
        <w:rPr>
          <w:rFonts w:ascii="Arial" w:hAnsi="Arial" w:cs="Arial"/>
          <w:sz w:val="24"/>
          <w:szCs w:val="24"/>
          <w:lang w:val="kk-KZ"/>
        </w:rPr>
        <w:t>:</w:t>
      </w:r>
      <w:r w:rsidR="00982731" w:rsidRPr="00D03208">
        <w:rPr>
          <w:rFonts w:ascii="Arial" w:hAnsi="Arial" w:cs="Arial"/>
          <w:sz w:val="24"/>
          <w:szCs w:val="24"/>
          <w:lang w:val="kk-KZ"/>
        </w:rPr>
        <w:t>2005</w:t>
      </w:r>
      <w:r w:rsidR="00D03208" w:rsidRPr="00D03208">
        <w:rPr>
          <w:rFonts w:ascii="Arial" w:hAnsi="Arial" w:cs="Arial"/>
          <w:sz w:val="24"/>
          <w:szCs w:val="24"/>
          <w:lang w:val="kk-KZ"/>
        </w:rPr>
        <w:t xml:space="preserve">, </w:t>
      </w:r>
      <w:r w:rsidR="00D03208" w:rsidRPr="00D03208">
        <w:rPr>
          <w:rFonts w:ascii="Arial" w:hAnsi="Arial" w:cs="Arial"/>
          <w:iCs/>
          <w:sz w:val="24"/>
          <w:szCs w:val="24"/>
          <w:lang w:val="en-US"/>
        </w:rPr>
        <w:t>Textiles — Standard atmospheres for conditioning and testing</w:t>
      </w:r>
      <w:r w:rsidRPr="00D03208">
        <w:rPr>
          <w:rFonts w:ascii="Arial" w:hAnsi="Arial" w:cs="Arial"/>
          <w:sz w:val="24"/>
          <w:szCs w:val="24"/>
          <w:lang w:val="kk-KZ"/>
        </w:rPr>
        <w:t xml:space="preserve"> </w:t>
      </w:r>
      <w:r w:rsidR="00D03208" w:rsidRPr="00D03208">
        <w:rPr>
          <w:rFonts w:ascii="Arial" w:hAnsi="Arial" w:cs="Arial"/>
          <w:sz w:val="24"/>
          <w:szCs w:val="24"/>
          <w:lang w:val="kk-KZ"/>
        </w:rPr>
        <w:t>(</w:t>
      </w:r>
      <w:r w:rsidRPr="00D03208">
        <w:rPr>
          <w:rFonts w:ascii="Arial" w:hAnsi="Arial" w:cs="Arial"/>
          <w:sz w:val="24"/>
          <w:szCs w:val="24"/>
        </w:rPr>
        <w:t>Изделия</w:t>
      </w:r>
      <w:r w:rsidRPr="00D03208">
        <w:rPr>
          <w:rFonts w:ascii="Arial" w:hAnsi="Arial" w:cs="Arial"/>
          <w:sz w:val="24"/>
          <w:szCs w:val="24"/>
          <w:lang w:val="en-US"/>
        </w:rPr>
        <w:t xml:space="preserve"> </w:t>
      </w:r>
      <w:r w:rsidRPr="00D03208">
        <w:rPr>
          <w:rFonts w:ascii="Arial" w:hAnsi="Arial" w:cs="Arial"/>
          <w:sz w:val="24"/>
          <w:szCs w:val="24"/>
        </w:rPr>
        <w:t>текстильные</w:t>
      </w:r>
      <w:r w:rsidRPr="00D03208">
        <w:rPr>
          <w:rFonts w:ascii="Arial" w:hAnsi="Arial" w:cs="Arial"/>
          <w:sz w:val="24"/>
          <w:szCs w:val="24"/>
          <w:lang w:val="en-US"/>
        </w:rPr>
        <w:t>.</w:t>
      </w:r>
      <w:proofErr w:type="gramEnd"/>
      <w:r w:rsidRPr="00D03208">
        <w:rPr>
          <w:rFonts w:ascii="Arial" w:hAnsi="Arial" w:cs="Arial"/>
          <w:sz w:val="24"/>
          <w:szCs w:val="24"/>
          <w:lang w:val="en-US"/>
        </w:rPr>
        <w:t xml:space="preserve"> </w:t>
      </w:r>
      <w:proofErr w:type="gramStart"/>
      <w:r w:rsidRPr="00D03208">
        <w:rPr>
          <w:rFonts w:ascii="Arial" w:hAnsi="Arial" w:cs="Arial"/>
          <w:sz w:val="24"/>
          <w:szCs w:val="24"/>
        </w:rPr>
        <w:t>Стандартные</w:t>
      </w:r>
      <w:r w:rsidRPr="00D03208">
        <w:rPr>
          <w:rFonts w:ascii="Arial" w:hAnsi="Arial" w:cs="Arial"/>
          <w:sz w:val="24"/>
          <w:szCs w:val="24"/>
          <w:lang w:val="en-US"/>
        </w:rPr>
        <w:t xml:space="preserve"> </w:t>
      </w:r>
      <w:r w:rsidRPr="00D03208">
        <w:rPr>
          <w:rFonts w:ascii="Arial" w:hAnsi="Arial" w:cs="Arial"/>
          <w:sz w:val="24"/>
          <w:szCs w:val="24"/>
        </w:rPr>
        <w:t>атмосферные</w:t>
      </w:r>
      <w:r w:rsidRPr="00D03208">
        <w:rPr>
          <w:rFonts w:ascii="Arial" w:hAnsi="Arial" w:cs="Arial"/>
          <w:sz w:val="24"/>
          <w:szCs w:val="24"/>
          <w:lang w:val="en-US"/>
        </w:rPr>
        <w:t xml:space="preserve"> </w:t>
      </w:r>
      <w:r w:rsidRPr="00D03208">
        <w:rPr>
          <w:rFonts w:ascii="Arial" w:hAnsi="Arial" w:cs="Arial"/>
          <w:sz w:val="24"/>
          <w:szCs w:val="24"/>
        </w:rPr>
        <w:t>условия</w:t>
      </w:r>
      <w:r w:rsidRPr="00D03208">
        <w:rPr>
          <w:rFonts w:ascii="Arial" w:hAnsi="Arial" w:cs="Arial"/>
          <w:sz w:val="24"/>
          <w:szCs w:val="24"/>
          <w:lang w:val="en-US"/>
        </w:rPr>
        <w:t xml:space="preserve"> </w:t>
      </w:r>
      <w:r w:rsidRPr="00D03208">
        <w:rPr>
          <w:rFonts w:ascii="Arial" w:hAnsi="Arial" w:cs="Arial"/>
          <w:sz w:val="24"/>
          <w:szCs w:val="24"/>
        </w:rPr>
        <w:t>для</w:t>
      </w:r>
      <w:r w:rsidRPr="00D03208">
        <w:rPr>
          <w:rFonts w:ascii="Arial" w:hAnsi="Arial" w:cs="Arial"/>
          <w:sz w:val="24"/>
          <w:szCs w:val="24"/>
          <w:lang w:val="en-US"/>
        </w:rPr>
        <w:t xml:space="preserve"> </w:t>
      </w:r>
      <w:r w:rsidRPr="00D03208">
        <w:rPr>
          <w:rFonts w:ascii="Arial" w:hAnsi="Arial" w:cs="Arial"/>
          <w:sz w:val="24"/>
          <w:szCs w:val="24"/>
        </w:rPr>
        <w:t>проведения</w:t>
      </w:r>
      <w:r w:rsidRPr="00D03208">
        <w:rPr>
          <w:rFonts w:ascii="Arial" w:hAnsi="Arial" w:cs="Arial"/>
          <w:sz w:val="24"/>
          <w:szCs w:val="24"/>
          <w:lang w:val="en-US"/>
        </w:rPr>
        <w:t xml:space="preserve"> </w:t>
      </w:r>
      <w:r w:rsidRPr="00D03208">
        <w:rPr>
          <w:rFonts w:ascii="Arial" w:hAnsi="Arial" w:cs="Arial"/>
          <w:sz w:val="24"/>
          <w:szCs w:val="24"/>
        </w:rPr>
        <w:t>кондиционирования</w:t>
      </w:r>
      <w:r w:rsidRPr="00D03208">
        <w:rPr>
          <w:rFonts w:ascii="Arial" w:hAnsi="Arial" w:cs="Arial"/>
          <w:sz w:val="24"/>
          <w:szCs w:val="24"/>
          <w:lang w:val="en-US"/>
        </w:rPr>
        <w:t xml:space="preserve"> </w:t>
      </w:r>
      <w:r w:rsidRPr="00D03208">
        <w:rPr>
          <w:rFonts w:ascii="Arial" w:hAnsi="Arial" w:cs="Arial"/>
          <w:sz w:val="24"/>
          <w:szCs w:val="24"/>
        </w:rPr>
        <w:t>и</w:t>
      </w:r>
      <w:r w:rsidRPr="00D03208">
        <w:rPr>
          <w:rFonts w:ascii="Arial" w:hAnsi="Arial" w:cs="Arial"/>
          <w:sz w:val="24"/>
          <w:szCs w:val="24"/>
          <w:lang w:val="en-US"/>
        </w:rPr>
        <w:t xml:space="preserve"> </w:t>
      </w:r>
      <w:r w:rsidRPr="00D03208">
        <w:rPr>
          <w:rFonts w:ascii="Arial" w:hAnsi="Arial" w:cs="Arial"/>
          <w:sz w:val="24"/>
          <w:szCs w:val="24"/>
        </w:rPr>
        <w:t>испытаний</w:t>
      </w:r>
      <w:r w:rsidR="00D03208" w:rsidRPr="00D03208">
        <w:rPr>
          <w:rFonts w:ascii="Arial" w:hAnsi="Arial" w:cs="Arial"/>
          <w:sz w:val="24"/>
          <w:szCs w:val="24"/>
          <w:lang w:val="kk-KZ"/>
        </w:rPr>
        <w:t>)</w:t>
      </w:r>
      <w:proofErr w:type="gramEnd"/>
    </w:p>
    <w:p w:rsidR="00602193" w:rsidRPr="00D03208" w:rsidRDefault="004A3914" w:rsidP="0052488E">
      <w:pPr>
        <w:ind w:firstLine="709"/>
        <w:jc w:val="both"/>
        <w:rPr>
          <w:rFonts w:ascii="Arial" w:hAnsi="Arial" w:cs="Arial"/>
          <w:bCs/>
          <w:sz w:val="24"/>
          <w:szCs w:val="24"/>
          <w:lang w:val="kk-KZ"/>
        </w:rPr>
      </w:pPr>
      <w:r w:rsidRPr="00D03208">
        <w:rPr>
          <w:rFonts w:ascii="Arial" w:hAnsi="Arial" w:cs="Arial"/>
          <w:sz w:val="24"/>
          <w:szCs w:val="24"/>
          <w:lang w:val="en-US"/>
        </w:rPr>
        <w:t>ISO 12947-1:1998</w:t>
      </w:r>
      <w:r w:rsidR="00D03208" w:rsidRPr="00D03208">
        <w:rPr>
          <w:rFonts w:ascii="Arial" w:hAnsi="Arial" w:cs="Arial"/>
          <w:sz w:val="24"/>
          <w:szCs w:val="24"/>
          <w:lang w:val="kk-KZ"/>
        </w:rPr>
        <w:t xml:space="preserve">, </w:t>
      </w:r>
      <w:r w:rsidR="00D03208" w:rsidRPr="00D03208">
        <w:rPr>
          <w:rFonts w:ascii="Arial" w:hAnsi="Arial" w:cs="Arial"/>
          <w:iCs/>
          <w:sz w:val="24"/>
          <w:szCs w:val="24"/>
          <w:lang w:val="en-US"/>
        </w:rPr>
        <w:t>Textiles — Determination of the abrasion resistance of fabrics by the Martindale method — Part 1: Martindale abrasion testing apparatus</w:t>
      </w:r>
      <w:r w:rsidRPr="00D03208">
        <w:rPr>
          <w:rFonts w:ascii="Arial" w:hAnsi="Arial" w:cs="Arial"/>
          <w:sz w:val="24"/>
          <w:szCs w:val="24"/>
          <w:lang w:val="en-US"/>
        </w:rPr>
        <w:t xml:space="preserve"> </w:t>
      </w:r>
      <w:r w:rsidR="00D03208" w:rsidRPr="00D03208">
        <w:rPr>
          <w:rFonts w:ascii="Arial" w:hAnsi="Arial" w:cs="Arial"/>
          <w:sz w:val="24"/>
          <w:szCs w:val="24"/>
          <w:lang w:val="kk-KZ"/>
        </w:rPr>
        <w:t>(</w:t>
      </w:r>
      <w:r w:rsidRPr="00D03208">
        <w:rPr>
          <w:rFonts w:ascii="Arial" w:hAnsi="Arial" w:cs="Arial"/>
          <w:sz w:val="24"/>
          <w:szCs w:val="24"/>
        </w:rPr>
        <w:t>Текстиль</w:t>
      </w:r>
      <w:r w:rsidRPr="00D03208">
        <w:rPr>
          <w:rFonts w:ascii="Arial" w:hAnsi="Arial" w:cs="Arial"/>
          <w:sz w:val="24"/>
          <w:szCs w:val="24"/>
          <w:lang w:val="en-US"/>
        </w:rPr>
        <w:t xml:space="preserve">. </w:t>
      </w:r>
      <w:r w:rsidRPr="00D03208">
        <w:rPr>
          <w:rFonts w:ascii="Arial" w:hAnsi="Arial" w:cs="Arial"/>
          <w:sz w:val="24"/>
          <w:szCs w:val="24"/>
        </w:rPr>
        <w:t xml:space="preserve">Определение прочности на истирание тканей методом </w:t>
      </w:r>
      <w:proofErr w:type="spellStart"/>
      <w:r w:rsidRPr="00D03208">
        <w:rPr>
          <w:rFonts w:ascii="Arial" w:hAnsi="Arial" w:cs="Arial"/>
          <w:sz w:val="24"/>
          <w:szCs w:val="24"/>
        </w:rPr>
        <w:t>Мартиндейла</w:t>
      </w:r>
      <w:proofErr w:type="spellEnd"/>
      <w:r w:rsidRPr="00D03208">
        <w:rPr>
          <w:rFonts w:ascii="Arial" w:hAnsi="Arial" w:cs="Arial"/>
          <w:sz w:val="24"/>
          <w:szCs w:val="24"/>
        </w:rPr>
        <w:t xml:space="preserve">. Часть 1. </w:t>
      </w:r>
      <w:proofErr w:type="gramStart"/>
      <w:r w:rsidRPr="00D03208">
        <w:rPr>
          <w:rFonts w:ascii="Arial" w:hAnsi="Arial" w:cs="Arial"/>
          <w:sz w:val="24"/>
          <w:szCs w:val="24"/>
        </w:rPr>
        <w:t xml:space="preserve">Прибор для испытания прочности на истирание по </w:t>
      </w:r>
      <w:proofErr w:type="spellStart"/>
      <w:r w:rsidRPr="00D03208">
        <w:rPr>
          <w:rFonts w:ascii="Arial" w:hAnsi="Arial" w:cs="Arial"/>
          <w:sz w:val="24"/>
          <w:szCs w:val="24"/>
        </w:rPr>
        <w:t>Мартиндейлу</w:t>
      </w:r>
      <w:proofErr w:type="spellEnd"/>
      <w:r w:rsidR="00D03208" w:rsidRPr="00D03208">
        <w:rPr>
          <w:rFonts w:ascii="Arial" w:hAnsi="Arial" w:cs="Arial"/>
          <w:sz w:val="24"/>
          <w:szCs w:val="24"/>
          <w:lang w:val="kk-KZ"/>
        </w:rPr>
        <w:t>)</w:t>
      </w:r>
      <w:proofErr w:type="gramEnd"/>
    </w:p>
    <w:p w:rsidR="00913A7F" w:rsidRPr="00156474" w:rsidRDefault="00913A7F" w:rsidP="002F4925">
      <w:pPr>
        <w:ind w:firstLine="709"/>
        <w:jc w:val="both"/>
        <w:rPr>
          <w:rFonts w:ascii="Arial" w:hAnsi="Arial" w:cs="Arial"/>
          <w:bCs/>
          <w:sz w:val="24"/>
          <w:szCs w:val="24"/>
        </w:rPr>
      </w:pPr>
    </w:p>
    <w:p w:rsidR="00D818BC" w:rsidRDefault="00D818BC" w:rsidP="002F4925">
      <w:pPr>
        <w:ind w:firstLine="709"/>
        <w:jc w:val="both"/>
        <w:rPr>
          <w:rFonts w:ascii="Arial" w:hAnsi="Arial" w:cs="Arial"/>
          <w:bCs/>
          <w:lang w:val="kk-KZ"/>
        </w:rPr>
      </w:pPr>
    </w:p>
    <w:p w:rsidR="00D818BC" w:rsidRDefault="00D818BC" w:rsidP="00D818BC">
      <w:pPr>
        <w:autoSpaceDE w:val="0"/>
        <w:autoSpaceDN w:val="0"/>
        <w:adjustRightInd w:val="0"/>
        <w:ind w:firstLine="709"/>
        <w:jc w:val="both"/>
        <w:rPr>
          <w:rFonts w:ascii="Arial" w:hAnsi="Arial" w:cs="Arial"/>
          <w:b/>
          <w:color w:val="000000"/>
          <w:lang w:val="kk-KZ"/>
        </w:rPr>
      </w:pPr>
    </w:p>
    <w:p w:rsidR="00D818BC" w:rsidRPr="002723CF" w:rsidRDefault="00D818BC" w:rsidP="00D818BC">
      <w:pPr>
        <w:autoSpaceDE w:val="0"/>
        <w:autoSpaceDN w:val="0"/>
        <w:adjustRightInd w:val="0"/>
        <w:ind w:firstLine="709"/>
        <w:jc w:val="both"/>
        <w:rPr>
          <w:rFonts w:ascii="Arial" w:hAnsi="Arial" w:cs="Arial"/>
          <w:b/>
          <w:color w:val="000000"/>
          <w:lang w:val="kk-KZ"/>
        </w:rPr>
      </w:pPr>
    </w:p>
    <w:p w:rsidR="00D818BC" w:rsidRPr="00156474" w:rsidRDefault="00D818BC" w:rsidP="00D818BC">
      <w:pPr>
        <w:pBdr>
          <w:top w:val="single" w:sz="4" w:space="1" w:color="auto"/>
        </w:pBdr>
        <w:ind w:firstLine="709"/>
        <w:jc w:val="both"/>
        <w:rPr>
          <w:rFonts w:ascii="Arial" w:hAnsi="Arial" w:cs="Arial"/>
          <w:b/>
          <w:bCs/>
          <w:sz w:val="24"/>
          <w:szCs w:val="24"/>
        </w:rPr>
      </w:pPr>
      <w:r w:rsidRPr="00156474">
        <w:rPr>
          <w:rFonts w:ascii="Arial" w:hAnsi="Arial" w:cs="Arial"/>
          <w:b/>
          <w:bCs/>
          <w:sz w:val="24"/>
          <w:szCs w:val="24"/>
        </w:rPr>
        <w:t>Проект, первая редакция</w:t>
      </w:r>
    </w:p>
    <w:p w:rsidR="00D818BC" w:rsidRDefault="00D818BC" w:rsidP="002F4925">
      <w:pPr>
        <w:ind w:firstLine="709"/>
        <w:jc w:val="both"/>
        <w:rPr>
          <w:rFonts w:ascii="Arial" w:hAnsi="Arial" w:cs="Arial"/>
          <w:bCs/>
          <w:lang w:val="kk-KZ"/>
        </w:rPr>
      </w:pPr>
    </w:p>
    <w:p w:rsidR="00913A7F" w:rsidRPr="00156474" w:rsidRDefault="00913A7F" w:rsidP="002F4925">
      <w:pPr>
        <w:ind w:firstLine="709"/>
        <w:jc w:val="both"/>
        <w:rPr>
          <w:rFonts w:ascii="Arial" w:hAnsi="Arial" w:cs="Arial"/>
          <w:bCs/>
        </w:rPr>
      </w:pPr>
      <w:r w:rsidRPr="00156474">
        <w:rPr>
          <w:rFonts w:ascii="Arial" w:hAnsi="Arial" w:cs="Arial"/>
          <w:bCs/>
        </w:rPr>
        <w:lastRenderedPageBreak/>
        <w:t>При пользовании настоящим стандартом целесообразно проверить действие ссылочных стандартов (и классификаторов) на территории государства по соответствующему указателю стандартов (и классификаторов), составленному по состоянию на 1 января текущего года, и по соответствующим информационным указателям, опубликованным в текущем году. Если ссылочный документ заменен (изменен), то при пользовании настоящим стандартом, следует руководствоваться замененным (измененным) стандартом. Если ссылочный документ отменен без замены, то положение, в котором дана ссылка на него, применяется в части, не затрагивающей эту ссылку.</w:t>
      </w:r>
    </w:p>
    <w:p w:rsidR="007D1A77" w:rsidRDefault="007D1A77" w:rsidP="002723CF">
      <w:pPr>
        <w:autoSpaceDE w:val="0"/>
        <w:autoSpaceDN w:val="0"/>
        <w:adjustRightInd w:val="0"/>
        <w:ind w:firstLine="709"/>
        <w:jc w:val="both"/>
        <w:rPr>
          <w:rFonts w:ascii="Arial" w:hAnsi="Arial" w:cs="Arial"/>
          <w:b/>
          <w:color w:val="000000"/>
          <w:lang w:val="kk-KZ"/>
        </w:rPr>
      </w:pPr>
    </w:p>
    <w:p w:rsidR="00913A7F" w:rsidRPr="00156474" w:rsidRDefault="00913A7F" w:rsidP="002F4925">
      <w:pPr>
        <w:autoSpaceDE w:val="0"/>
        <w:autoSpaceDN w:val="0"/>
        <w:adjustRightInd w:val="0"/>
        <w:ind w:firstLine="720"/>
        <w:jc w:val="both"/>
        <w:rPr>
          <w:rFonts w:ascii="Arial" w:hAnsi="Arial" w:cs="Arial"/>
          <w:b/>
          <w:color w:val="000000"/>
          <w:sz w:val="24"/>
          <w:szCs w:val="24"/>
        </w:rPr>
      </w:pPr>
      <w:r w:rsidRPr="00156474">
        <w:rPr>
          <w:rFonts w:ascii="Arial" w:hAnsi="Arial" w:cs="Arial"/>
          <w:b/>
          <w:color w:val="000000"/>
          <w:sz w:val="24"/>
          <w:szCs w:val="24"/>
        </w:rPr>
        <w:t xml:space="preserve">3 </w:t>
      </w:r>
      <w:r w:rsidR="00FE3685" w:rsidRPr="00156474">
        <w:rPr>
          <w:rFonts w:ascii="Arial" w:hAnsi="Arial" w:cs="Arial"/>
          <w:b/>
          <w:bCs/>
          <w:color w:val="000000"/>
          <w:sz w:val="28"/>
          <w:szCs w:val="28"/>
          <w:lang w:val="kk-KZ"/>
        </w:rPr>
        <w:t>Т</w:t>
      </w:r>
      <w:proofErr w:type="spellStart"/>
      <w:r w:rsidR="00FE3685" w:rsidRPr="00156474">
        <w:rPr>
          <w:rFonts w:ascii="Arial" w:hAnsi="Arial" w:cs="Arial"/>
          <w:b/>
          <w:bCs/>
          <w:color w:val="000000"/>
          <w:sz w:val="28"/>
          <w:szCs w:val="28"/>
        </w:rPr>
        <w:t>ермины</w:t>
      </w:r>
      <w:proofErr w:type="spellEnd"/>
      <w:r w:rsidR="00FE3685" w:rsidRPr="00156474">
        <w:rPr>
          <w:rFonts w:ascii="Arial" w:hAnsi="Arial" w:cs="Arial"/>
          <w:b/>
          <w:bCs/>
          <w:color w:val="000000"/>
          <w:sz w:val="28"/>
          <w:szCs w:val="28"/>
        </w:rPr>
        <w:t xml:space="preserve"> и определения</w:t>
      </w:r>
    </w:p>
    <w:p w:rsidR="00913A7F" w:rsidRPr="00156474" w:rsidRDefault="00913A7F" w:rsidP="002F4925">
      <w:pPr>
        <w:autoSpaceDE w:val="0"/>
        <w:autoSpaceDN w:val="0"/>
        <w:adjustRightInd w:val="0"/>
        <w:ind w:firstLine="720"/>
        <w:jc w:val="both"/>
        <w:rPr>
          <w:rFonts w:ascii="Arial" w:hAnsi="Arial" w:cs="Arial"/>
          <w:b/>
          <w:color w:val="000000"/>
          <w:sz w:val="24"/>
          <w:szCs w:val="24"/>
        </w:rPr>
      </w:pPr>
    </w:p>
    <w:p w:rsidR="00913A7F" w:rsidRPr="00D706B6" w:rsidRDefault="000167B3" w:rsidP="002F4925">
      <w:pPr>
        <w:autoSpaceDE w:val="0"/>
        <w:autoSpaceDN w:val="0"/>
        <w:adjustRightInd w:val="0"/>
        <w:ind w:firstLine="720"/>
        <w:jc w:val="both"/>
        <w:rPr>
          <w:rFonts w:ascii="Arial" w:hAnsi="Arial" w:cs="Arial"/>
          <w:color w:val="FF0000"/>
          <w:sz w:val="24"/>
          <w:szCs w:val="24"/>
          <w:lang w:val="kk-KZ"/>
        </w:rPr>
      </w:pPr>
      <w:r w:rsidRPr="00156474">
        <w:rPr>
          <w:rFonts w:ascii="Arial" w:hAnsi="Arial" w:cs="Arial"/>
          <w:color w:val="000000"/>
          <w:sz w:val="24"/>
          <w:szCs w:val="24"/>
          <w:lang w:val="kk-KZ"/>
        </w:rPr>
        <w:t>В насто</w:t>
      </w:r>
      <w:r w:rsidR="00626B4C">
        <w:rPr>
          <w:rFonts w:ascii="Arial" w:hAnsi="Arial" w:cs="Arial"/>
          <w:color w:val="000000"/>
          <w:sz w:val="24"/>
          <w:szCs w:val="24"/>
          <w:lang w:val="kk-KZ"/>
        </w:rPr>
        <w:t>ящем стандарте применяются</w:t>
      </w:r>
      <w:r w:rsidR="00250EAD">
        <w:rPr>
          <w:rFonts w:ascii="Arial" w:hAnsi="Arial" w:cs="Arial"/>
          <w:color w:val="000000"/>
          <w:sz w:val="24"/>
          <w:szCs w:val="24"/>
          <w:lang w:val="kk-KZ"/>
        </w:rPr>
        <w:t xml:space="preserve"> термины по</w:t>
      </w:r>
      <w:r w:rsidRPr="00156474">
        <w:rPr>
          <w:rFonts w:ascii="Arial" w:hAnsi="Arial" w:cs="Arial"/>
          <w:color w:val="000000"/>
          <w:sz w:val="24"/>
          <w:szCs w:val="24"/>
        </w:rPr>
        <w:t xml:space="preserve"> ISO 12947-1, ISO 3572, </w:t>
      </w:r>
      <w:r w:rsidR="00591F5B">
        <w:rPr>
          <w:rFonts w:ascii="Arial" w:hAnsi="Arial" w:cs="Arial"/>
          <w:color w:val="000000"/>
          <w:sz w:val="24"/>
          <w:szCs w:val="24"/>
          <w:lang w:val="kk-KZ"/>
        </w:rPr>
        <w:br/>
      </w:r>
      <w:r w:rsidRPr="00156474">
        <w:rPr>
          <w:rFonts w:ascii="Arial" w:hAnsi="Arial" w:cs="Arial"/>
          <w:color w:val="000000"/>
          <w:sz w:val="24"/>
          <w:szCs w:val="24"/>
        </w:rPr>
        <w:t>ISO 8388, ISO 9092, ISO 23733</w:t>
      </w:r>
      <w:r w:rsidR="00D55ED9">
        <w:rPr>
          <w:rFonts w:ascii="Arial" w:hAnsi="Arial" w:cs="Arial"/>
          <w:color w:val="000000"/>
          <w:sz w:val="24"/>
          <w:szCs w:val="24"/>
          <w:lang w:val="kk-KZ"/>
        </w:rPr>
        <w:t>, а также</w:t>
      </w:r>
      <w:r w:rsidRPr="00156474">
        <w:rPr>
          <w:rFonts w:ascii="Arial" w:hAnsi="Arial" w:cs="Arial"/>
          <w:color w:val="000000"/>
          <w:sz w:val="24"/>
          <w:szCs w:val="24"/>
          <w:lang w:val="kk-KZ"/>
        </w:rPr>
        <w:t xml:space="preserve"> следующие термины с соответствующими определениями.</w:t>
      </w:r>
    </w:p>
    <w:p w:rsidR="000167B3" w:rsidRPr="00156474" w:rsidRDefault="000167B3" w:rsidP="002F4925">
      <w:pPr>
        <w:autoSpaceDE w:val="0"/>
        <w:autoSpaceDN w:val="0"/>
        <w:adjustRightInd w:val="0"/>
        <w:ind w:firstLine="720"/>
        <w:jc w:val="both"/>
        <w:rPr>
          <w:rFonts w:ascii="Arial" w:hAnsi="Arial" w:cs="Arial"/>
          <w:color w:val="000000"/>
          <w:sz w:val="24"/>
          <w:szCs w:val="24"/>
          <w:lang w:val="kk-KZ"/>
        </w:rPr>
      </w:pPr>
    </w:p>
    <w:p w:rsidR="000167B3" w:rsidRPr="00156474" w:rsidRDefault="00D55ED9" w:rsidP="002F4925">
      <w:pPr>
        <w:ind w:firstLine="720"/>
        <w:jc w:val="both"/>
        <w:rPr>
          <w:rFonts w:ascii="Arial" w:hAnsi="Arial" w:cs="Arial"/>
        </w:rPr>
      </w:pPr>
      <w:r>
        <w:rPr>
          <w:rFonts w:ascii="Arial" w:hAnsi="Arial" w:cs="Arial"/>
          <w:spacing w:val="20"/>
          <w:lang w:val="kk-KZ"/>
        </w:rPr>
        <w:t>Примечание</w:t>
      </w:r>
      <w:r w:rsidR="000167B3" w:rsidRPr="00156474">
        <w:rPr>
          <w:rFonts w:ascii="Arial" w:hAnsi="Arial" w:cs="Arial"/>
          <w:lang w:val="kk-KZ"/>
        </w:rPr>
        <w:t xml:space="preserve"> - </w:t>
      </w:r>
      <w:r w:rsidR="000167B3" w:rsidRPr="00156474">
        <w:rPr>
          <w:rStyle w:val="FontStyle59"/>
          <w:rFonts w:ascii="Arial" w:hAnsi="Arial" w:cs="Arial"/>
          <w:color w:val="auto"/>
          <w:sz w:val="20"/>
          <w:szCs w:val="20"/>
          <w:lang w:val="en-US"/>
        </w:rPr>
        <w:t>ISO</w:t>
      </w:r>
      <w:r w:rsidR="000167B3" w:rsidRPr="00156474">
        <w:rPr>
          <w:rStyle w:val="FontStyle59"/>
          <w:rFonts w:ascii="Arial" w:hAnsi="Arial" w:cs="Arial"/>
          <w:color w:val="auto"/>
          <w:sz w:val="20"/>
          <w:szCs w:val="20"/>
        </w:rPr>
        <w:t xml:space="preserve"> </w:t>
      </w:r>
      <w:r w:rsidR="000167B3" w:rsidRPr="00156474">
        <w:rPr>
          <w:rFonts w:ascii="Arial" w:hAnsi="Arial" w:cs="Arial"/>
        </w:rPr>
        <w:t xml:space="preserve">и </w:t>
      </w:r>
      <w:r w:rsidR="000167B3" w:rsidRPr="00156474">
        <w:rPr>
          <w:rFonts w:ascii="Arial" w:hAnsi="Arial" w:cs="Arial"/>
          <w:lang w:val="en-US"/>
        </w:rPr>
        <w:t>IEC</w:t>
      </w:r>
      <w:r w:rsidR="000167B3" w:rsidRPr="00156474">
        <w:rPr>
          <w:rFonts w:ascii="Arial" w:hAnsi="Arial" w:cs="Arial"/>
        </w:rPr>
        <w:t xml:space="preserve"> ведут терминологические базы данных для использования в стандартизации по следующим адресам:</w:t>
      </w:r>
    </w:p>
    <w:p w:rsidR="000167B3" w:rsidRPr="00156474" w:rsidRDefault="000167B3" w:rsidP="002F4925">
      <w:pPr>
        <w:ind w:firstLine="720"/>
        <w:jc w:val="both"/>
        <w:rPr>
          <w:rFonts w:ascii="Arial" w:hAnsi="Arial" w:cs="Arial"/>
          <w:lang w:val="en-US"/>
        </w:rPr>
      </w:pPr>
      <w:r w:rsidRPr="00156474">
        <w:rPr>
          <w:rFonts w:ascii="Arial" w:hAnsi="Arial" w:cs="Arial"/>
          <w:lang w:val="en-US"/>
        </w:rPr>
        <w:t xml:space="preserve">— IEC </w:t>
      </w:r>
      <w:proofErr w:type="spellStart"/>
      <w:r w:rsidRPr="00156474">
        <w:rPr>
          <w:rFonts w:ascii="Arial" w:hAnsi="Arial" w:cs="Arial"/>
          <w:lang w:val="en-US"/>
        </w:rPr>
        <w:t>Electropedia</w:t>
      </w:r>
      <w:proofErr w:type="spellEnd"/>
      <w:r w:rsidRPr="00156474">
        <w:rPr>
          <w:rFonts w:ascii="Arial" w:hAnsi="Arial" w:cs="Arial"/>
          <w:lang w:val="en-US"/>
        </w:rPr>
        <w:t xml:space="preserve">: </w:t>
      </w:r>
      <w:r w:rsidRPr="00156474">
        <w:rPr>
          <w:rFonts w:ascii="Arial" w:hAnsi="Arial" w:cs="Arial"/>
        </w:rPr>
        <w:t>доступно</w:t>
      </w:r>
      <w:r w:rsidRPr="00156474">
        <w:rPr>
          <w:rFonts w:ascii="Arial" w:hAnsi="Arial" w:cs="Arial"/>
          <w:lang w:val="en-US"/>
        </w:rPr>
        <w:t xml:space="preserve"> </w:t>
      </w:r>
      <w:r w:rsidRPr="00156474">
        <w:rPr>
          <w:rFonts w:ascii="Arial" w:hAnsi="Arial" w:cs="Arial"/>
        </w:rPr>
        <w:t>на</w:t>
      </w:r>
      <w:r w:rsidRPr="00156474">
        <w:rPr>
          <w:rFonts w:ascii="Arial" w:hAnsi="Arial" w:cs="Arial"/>
          <w:lang w:val="en-US"/>
        </w:rPr>
        <w:t> </w:t>
      </w:r>
      <w:hyperlink r:id="rId13" w:history="1">
        <w:r w:rsidRPr="00156474">
          <w:rPr>
            <w:rFonts w:ascii="Arial" w:hAnsi="Arial" w:cs="Arial"/>
            <w:lang w:val="en-US"/>
          </w:rPr>
          <w:t>http://www.electropedia.org/</w:t>
        </w:r>
      </w:hyperlink>
    </w:p>
    <w:p w:rsidR="000167B3" w:rsidRPr="00156474" w:rsidRDefault="000167B3" w:rsidP="002F4925">
      <w:pPr>
        <w:autoSpaceDE w:val="0"/>
        <w:autoSpaceDN w:val="0"/>
        <w:adjustRightInd w:val="0"/>
        <w:ind w:firstLine="720"/>
        <w:jc w:val="both"/>
        <w:rPr>
          <w:rFonts w:ascii="Arial" w:hAnsi="Arial" w:cs="Arial"/>
          <w:lang w:val="kk-KZ"/>
        </w:rPr>
      </w:pPr>
      <w:r w:rsidRPr="00156474">
        <w:rPr>
          <w:rFonts w:ascii="Arial" w:hAnsi="Arial" w:cs="Arial"/>
        </w:rPr>
        <w:t xml:space="preserve">— Платформа </w:t>
      </w:r>
      <w:proofErr w:type="spellStart"/>
      <w:proofErr w:type="gramStart"/>
      <w:r w:rsidRPr="00156474">
        <w:rPr>
          <w:rFonts w:ascii="Arial" w:hAnsi="Arial" w:cs="Arial"/>
        </w:rPr>
        <w:t>интернет-просмотра</w:t>
      </w:r>
      <w:proofErr w:type="spellEnd"/>
      <w:proofErr w:type="gramEnd"/>
      <w:r w:rsidRPr="00156474">
        <w:rPr>
          <w:rFonts w:ascii="Arial" w:hAnsi="Arial" w:cs="Arial"/>
        </w:rPr>
        <w:t xml:space="preserve"> ISO: доступно на </w:t>
      </w:r>
      <w:hyperlink r:id="rId14" w:history="1">
        <w:r w:rsidRPr="00156474">
          <w:rPr>
            <w:rFonts w:ascii="Arial" w:hAnsi="Arial" w:cs="Arial"/>
          </w:rPr>
          <w:t>http://www.iso.org/obp</w:t>
        </w:r>
      </w:hyperlink>
    </w:p>
    <w:p w:rsidR="003E5E4F" w:rsidRPr="00156474" w:rsidRDefault="003E5E4F" w:rsidP="002F4925">
      <w:pPr>
        <w:ind w:firstLine="720"/>
        <w:jc w:val="both"/>
        <w:rPr>
          <w:rFonts w:ascii="Arial" w:hAnsi="Arial" w:cs="Arial"/>
          <w:bCs/>
          <w:sz w:val="24"/>
          <w:szCs w:val="24"/>
          <w:lang w:val="kk-KZ"/>
        </w:rPr>
      </w:pPr>
    </w:p>
    <w:p w:rsidR="000167B3" w:rsidRPr="00156474" w:rsidRDefault="000167B3" w:rsidP="002F4925">
      <w:pPr>
        <w:ind w:firstLine="720"/>
        <w:jc w:val="both"/>
        <w:rPr>
          <w:rFonts w:ascii="Arial" w:hAnsi="Arial" w:cs="Arial"/>
          <w:b/>
          <w:sz w:val="24"/>
          <w:szCs w:val="24"/>
          <w:lang w:val="kk-KZ"/>
        </w:rPr>
      </w:pPr>
      <w:r w:rsidRPr="00156474">
        <w:rPr>
          <w:rFonts w:ascii="Arial" w:hAnsi="Arial" w:cs="Arial"/>
          <w:b/>
          <w:sz w:val="24"/>
          <w:szCs w:val="24"/>
        </w:rPr>
        <w:t xml:space="preserve">3.1 </w:t>
      </w:r>
      <w:r w:rsidR="00852F7D" w:rsidRPr="00156474">
        <w:rPr>
          <w:rFonts w:ascii="Arial" w:hAnsi="Arial" w:cs="Arial"/>
          <w:b/>
          <w:sz w:val="24"/>
          <w:szCs w:val="24"/>
          <w:lang w:val="kk-KZ"/>
        </w:rPr>
        <w:t>н</w:t>
      </w:r>
      <w:proofErr w:type="spellStart"/>
      <w:r w:rsidRPr="00156474">
        <w:rPr>
          <w:rFonts w:ascii="Arial" w:hAnsi="Arial" w:cs="Arial"/>
          <w:b/>
          <w:sz w:val="24"/>
          <w:szCs w:val="24"/>
        </w:rPr>
        <w:t>ить</w:t>
      </w:r>
      <w:proofErr w:type="spellEnd"/>
      <w:r w:rsidR="00C46E66" w:rsidRPr="00156474">
        <w:rPr>
          <w:rFonts w:ascii="Arial" w:hAnsi="Arial" w:cs="Arial"/>
          <w:b/>
          <w:sz w:val="24"/>
          <w:szCs w:val="24"/>
          <w:lang w:val="kk-KZ"/>
        </w:rPr>
        <w:t xml:space="preserve"> </w:t>
      </w:r>
      <w:r w:rsidR="00C46E66" w:rsidRPr="00156474">
        <w:rPr>
          <w:rFonts w:ascii="Arial" w:hAnsi="Arial" w:cs="Arial"/>
          <w:sz w:val="24"/>
          <w:szCs w:val="24"/>
          <w:lang w:val="kk-KZ"/>
        </w:rPr>
        <w:t>(</w:t>
      </w:r>
      <w:proofErr w:type="spellStart"/>
      <w:r w:rsidR="0076554F" w:rsidRPr="00156474">
        <w:rPr>
          <w:rFonts w:ascii="Arial" w:hAnsi="Arial" w:cs="Arial"/>
          <w:bCs/>
          <w:color w:val="000000"/>
          <w:sz w:val="24"/>
          <w:szCs w:val="24"/>
        </w:rPr>
        <w:t>thread</w:t>
      </w:r>
      <w:proofErr w:type="spellEnd"/>
      <w:r w:rsidR="00C46E66" w:rsidRPr="00156474">
        <w:rPr>
          <w:rFonts w:ascii="Arial" w:hAnsi="Arial" w:cs="Arial"/>
          <w:sz w:val="24"/>
          <w:szCs w:val="24"/>
          <w:lang w:val="kk-KZ"/>
        </w:rPr>
        <w:t>)</w:t>
      </w:r>
      <w:r w:rsidR="00626B4C">
        <w:rPr>
          <w:rFonts w:ascii="Arial" w:hAnsi="Arial" w:cs="Arial"/>
          <w:sz w:val="24"/>
          <w:szCs w:val="24"/>
          <w:lang w:val="kk-KZ"/>
        </w:rPr>
        <w:t xml:space="preserve">: </w:t>
      </w:r>
      <w:r w:rsidR="00626B4C" w:rsidRPr="00626B4C">
        <w:rPr>
          <w:rFonts w:ascii="Arial" w:hAnsi="Arial" w:cs="Arial"/>
          <w:sz w:val="24"/>
          <w:szCs w:val="24"/>
          <w:lang w:val="kk-KZ"/>
        </w:rPr>
        <w:t>Текстильная нить или пряжа, как одиночная, так и полученная от скручивания двух или более одиночных или трощеных нитей</w:t>
      </w:r>
      <w:r w:rsidR="0076554F" w:rsidRPr="00156474">
        <w:rPr>
          <w:rFonts w:ascii="Arial" w:hAnsi="Arial" w:cs="Arial"/>
          <w:sz w:val="24"/>
          <w:szCs w:val="24"/>
          <w:lang w:val="kk-KZ"/>
        </w:rPr>
        <w:t>.</w:t>
      </w:r>
    </w:p>
    <w:p w:rsidR="000167B3" w:rsidRPr="00156474" w:rsidRDefault="000167B3" w:rsidP="002F4925">
      <w:pPr>
        <w:ind w:firstLine="720"/>
        <w:jc w:val="both"/>
        <w:rPr>
          <w:rFonts w:ascii="Arial" w:hAnsi="Arial" w:cs="Arial"/>
          <w:sz w:val="24"/>
          <w:szCs w:val="24"/>
          <w:u w:val="single"/>
        </w:rPr>
      </w:pPr>
    </w:p>
    <w:p w:rsidR="000167B3" w:rsidRPr="00156474" w:rsidRDefault="000167B3" w:rsidP="002F4925">
      <w:pPr>
        <w:ind w:firstLine="720"/>
        <w:jc w:val="both"/>
        <w:rPr>
          <w:rFonts w:ascii="Arial" w:hAnsi="Arial" w:cs="Arial"/>
          <w:sz w:val="24"/>
          <w:szCs w:val="24"/>
          <w:lang w:val="kk-KZ"/>
        </w:rPr>
      </w:pPr>
      <w:r w:rsidRPr="00156474">
        <w:rPr>
          <w:rFonts w:ascii="Arial" w:hAnsi="Arial" w:cs="Arial"/>
          <w:b/>
          <w:sz w:val="24"/>
          <w:szCs w:val="24"/>
        </w:rPr>
        <w:t xml:space="preserve">3.2 </w:t>
      </w:r>
      <w:r w:rsidR="00852F7D" w:rsidRPr="00156474">
        <w:rPr>
          <w:rFonts w:ascii="Arial" w:hAnsi="Arial" w:cs="Arial"/>
          <w:b/>
          <w:sz w:val="24"/>
          <w:szCs w:val="24"/>
          <w:lang w:val="kk-KZ"/>
        </w:rPr>
        <w:t>т</w:t>
      </w:r>
      <w:proofErr w:type="spellStart"/>
      <w:r w:rsidRPr="00156474">
        <w:rPr>
          <w:rFonts w:ascii="Arial" w:hAnsi="Arial" w:cs="Arial"/>
          <w:b/>
          <w:sz w:val="24"/>
          <w:szCs w:val="24"/>
        </w:rPr>
        <w:t>кан</w:t>
      </w:r>
      <w:proofErr w:type="spellEnd"/>
      <w:r w:rsidR="00626B4C">
        <w:rPr>
          <w:rFonts w:ascii="Arial" w:hAnsi="Arial" w:cs="Arial"/>
          <w:b/>
          <w:sz w:val="24"/>
          <w:szCs w:val="24"/>
          <w:lang w:val="kk-KZ"/>
        </w:rPr>
        <w:t xml:space="preserve">ь </w:t>
      </w:r>
      <w:r w:rsidR="00C46E66" w:rsidRPr="00156474">
        <w:rPr>
          <w:rFonts w:ascii="Arial" w:hAnsi="Arial" w:cs="Arial"/>
          <w:sz w:val="24"/>
          <w:szCs w:val="24"/>
          <w:lang w:val="kk-KZ"/>
        </w:rPr>
        <w:t>(</w:t>
      </w:r>
      <w:proofErr w:type="spellStart"/>
      <w:r w:rsidR="0076554F" w:rsidRPr="00156474">
        <w:rPr>
          <w:rFonts w:ascii="Arial" w:hAnsi="Arial" w:cs="Arial"/>
          <w:bCs/>
          <w:color w:val="000000"/>
          <w:sz w:val="24"/>
          <w:szCs w:val="24"/>
        </w:rPr>
        <w:t>woven</w:t>
      </w:r>
      <w:proofErr w:type="spellEnd"/>
      <w:r w:rsidR="0076554F" w:rsidRPr="00156474">
        <w:rPr>
          <w:rFonts w:ascii="Arial" w:hAnsi="Arial" w:cs="Arial"/>
          <w:bCs/>
          <w:color w:val="000000"/>
          <w:sz w:val="24"/>
          <w:szCs w:val="24"/>
        </w:rPr>
        <w:t xml:space="preserve"> </w:t>
      </w:r>
      <w:proofErr w:type="spellStart"/>
      <w:r w:rsidR="0076554F" w:rsidRPr="00156474">
        <w:rPr>
          <w:rFonts w:ascii="Arial" w:hAnsi="Arial" w:cs="Arial"/>
          <w:bCs/>
          <w:color w:val="000000"/>
          <w:sz w:val="24"/>
          <w:szCs w:val="24"/>
        </w:rPr>
        <w:t>fabric</w:t>
      </w:r>
      <w:proofErr w:type="spellEnd"/>
      <w:r w:rsidR="00C46E66" w:rsidRPr="00156474">
        <w:rPr>
          <w:rFonts w:ascii="Arial" w:hAnsi="Arial" w:cs="Arial"/>
          <w:sz w:val="24"/>
          <w:szCs w:val="24"/>
          <w:lang w:val="kk-KZ"/>
        </w:rPr>
        <w:t>)</w:t>
      </w:r>
      <w:r w:rsidRPr="00156474">
        <w:rPr>
          <w:rFonts w:ascii="Arial" w:hAnsi="Arial" w:cs="Arial"/>
          <w:sz w:val="24"/>
          <w:szCs w:val="24"/>
        </w:rPr>
        <w:t>:</w:t>
      </w:r>
      <w:r w:rsidRPr="00156474">
        <w:rPr>
          <w:rFonts w:ascii="Arial" w:hAnsi="Arial" w:cs="Arial"/>
          <w:b/>
          <w:sz w:val="24"/>
          <w:szCs w:val="24"/>
        </w:rPr>
        <w:t xml:space="preserve"> </w:t>
      </w:r>
      <w:r w:rsidR="0076554F" w:rsidRPr="00156474">
        <w:rPr>
          <w:rFonts w:ascii="Arial" w:hAnsi="Arial" w:cs="Arial"/>
          <w:sz w:val="24"/>
          <w:szCs w:val="24"/>
        </w:rPr>
        <w:t>П</w:t>
      </w:r>
      <w:r w:rsidRPr="00156474">
        <w:rPr>
          <w:rFonts w:ascii="Arial" w:hAnsi="Arial" w:cs="Arial"/>
          <w:sz w:val="24"/>
          <w:szCs w:val="24"/>
        </w:rPr>
        <w:t xml:space="preserve">олотно, полученное путем переплетения (ткачеством на ткацком станке или ткацкой машине) набора нитей основы и </w:t>
      </w:r>
      <w:r w:rsidR="00626B4C">
        <w:rPr>
          <w:rFonts w:ascii="Arial" w:hAnsi="Arial" w:cs="Arial"/>
          <w:sz w:val="24"/>
          <w:szCs w:val="24"/>
          <w:lang w:val="kk-KZ"/>
        </w:rPr>
        <w:t>утка</w:t>
      </w:r>
      <w:r w:rsidRPr="00156474">
        <w:rPr>
          <w:rFonts w:ascii="Arial" w:hAnsi="Arial" w:cs="Arial"/>
          <w:sz w:val="24"/>
          <w:szCs w:val="24"/>
        </w:rPr>
        <w:t>, как правило, перпендикулярно расположенных относительно друг друга</w:t>
      </w:r>
      <w:r w:rsidR="0076554F" w:rsidRPr="00156474">
        <w:rPr>
          <w:rFonts w:ascii="Arial" w:hAnsi="Arial" w:cs="Arial"/>
          <w:sz w:val="24"/>
          <w:szCs w:val="24"/>
        </w:rPr>
        <w:t>.</w:t>
      </w:r>
    </w:p>
    <w:p w:rsidR="000167B3" w:rsidRPr="00156474" w:rsidRDefault="000167B3" w:rsidP="002F4925">
      <w:pPr>
        <w:ind w:firstLine="720"/>
        <w:jc w:val="both"/>
        <w:rPr>
          <w:rFonts w:ascii="Arial" w:hAnsi="Arial" w:cs="Arial"/>
          <w:sz w:val="24"/>
          <w:szCs w:val="24"/>
        </w:rPr>
      </w:pPr>
      <w:proofErr w:type="gramStart"/>
      <w:r w:rsidRPr="00156474">
        <w:rPr>
          <w:rFonts w:ascii="Arial" w:hAnsi="Arial" w:cs="Arial"/>
          <w:sz w:val="24"/>
          <w:szCs w:val="24"/>
        </w:rPr>
        <w:t>[И</w:t>
      </w:r>
      <w:r w:rsidR="00626B4C" w:rsidRPr="00156474">
        <w:rPr>
          <w:rFonts w:ascii="Arial" w:hAnsi="Arial" w:cs="Arial"/>
          <w:sz w:val="24"/>
          <w:szCs w:val="24"/>
        </w:rPr>
        <w:t>сточник</w:t>
      </w:r>
      <w:r w:rsidRPr="00156474">
        <w:rPr>
          <w:rFonts w:ascii="Arial" w:hAnsi="Arial" w:cs="Arial"/>
          <w:sz w:val="24"/>
          <w:szCs w:val="24"/>
        </w:rPr>
        <w:t>:</w:t>
      </w:r>
      <w:proofErr w:type="gramEnd"/>
      <w:r w:rsidRPr="00156474">
        <w:rPr>
          <w:rFonts w:ascii="Arial" w:hAnsi="Arial" w:cs="Arial"/>
          <w:sz w:val="24"/>
          <w:szCs w:val="24"/>
        </w:rPr>
        <w:t xml:space="preserve"> </w:t>
      </w:r>
      <w:r w:rsidRPr="00156474">
        <w:rPr>
          <w:rFonts w:ascii="Arial" w:hAnsi="Arial" w:cs="Arial"/>
          <w:sz w:val="24"/>
          <w:szCs w:val="24"/>
          <w:lang w:val="en-US"/>
        </w:rPr>
        <w:t>ISO</w:t>
      </w:r>
      <w:r w:rsidRPr="00156474">
        <w:rPr>
          <w:rFonts w:ascii="Arial" w:hAnsi="Arial" w:cs="Arial"/>
          <w:sz w:val="24"/>
          <w:szCs w:val="24"/>
        </w:rPr>
        <w:t xml:space="preserve"> 3572:1976, 2.1]</w:t>
      </w:r>
    </w:p>
    <w:p w:rsidR="000167B3" w:rsidRPr="00156474" w:rsidRDefault="000167B3" w:rsidP="002F4925">
      <w:pPr>
        <w:ind w:firstLine="720"/>
        <w:jc w:val="both"/>
        <w:rPr>
          <w:rFonts w:ascii="Arial" w:hAnsi="Arial" w:cs="Arial"/>
          <w:sz w:val="24"/>
          <w:szCs w:val="24"/>
          <w:u w:val="single"/>
        </w:rPr>
      </w:pPr>
    </w:p>
    <w:p w:rsidR="000167B3" w:rsidRPr="007D43E1" w:rsidRDefault="000167B3" w:rsidP="002F4925">
      <w:pPr>
        <w:ind w:firstLine="720"/>
        <w:jc w:val="both"/>
        <w:rPr>
          <w:rFonts w:ascii="Arial" w:hAnsi="Arial" w:cs="Arial"/>
          <w:color w:val="FF0000"/>
          <w:sz w:val="24"/>
          <w:szCs w:val="24"/>
          <w:lang w:val="kk-KZ"/>
        </w:rPr>
      </w:pPr>
      <w:r w:rsidRPr="00156474">
        <w:rPr>
          <w:rFonts w:ascii="Arial" w:hAnsi="Arial" w:cs="Arial"/>
          <w:b/>
          <w:sz w:val="24"/>
          <w:szCs w:val="24"/>
        </w:rPr>
        <w:t xml:space="preserve">3.3 </w:t>
      </w:r>
      <w:r w:rsidR="00852F7D" w:rsidRPr="00156474">
        <w:rPr>
          <w:rFonts w:ascii="Arial" w:hAnsi="Arial" w:cs="Arial"/>
          <w:b/>
          <w:sz w:val="24"/>
          <w:szCs w:val="24"/>
          <w:lang w:val="kk-KZ"/>
        </w:rPr>
        <w:t>т</w:t>
      </w:r>
      <w:proofErr w:type="spellStart"/>
      <w:r w:rsidRPr="00156474">
        <w:rPr>
          <w:rFonts w:ascii="Arial" w:hAnsi="Arial" w:cs="Arial"/>
          <w:b/>
          <w:sz w:val="24"/>
          <w:szCs w:val="24"/>
        </w:rPr>
        <w:t>рикотажное</w:t>
      </w:r>
      <w:proofErr w:type="spellEnd"/>
      <w:r w:rsidRPr="00156474">
        <w:rPr>
          <w:rFonts w:ascii="Arial" w:hAnsi="Arial" w:cs="Arial"/>
          <w:b/>
          <w:sz w:val="24"/>
          <w:szCs w:val="24"/>
        </w:rPr>
        <w:t xml:space="preserve"> полотно</w:t>
      </w:r>
      <w:r w:rsidR="00C46E66" w:rsidRPr="00156474">
        <w:rPr>
          <w:rFonts w:ascii="Arial" w:hAnsi="Arial" w:cs="Arial"/>
          <w:b/>
          <w:sz w:val="24"/>
          <w:szCs w:val="24"/>
          <w:lang w:val="kk-KZ"/>
        </w:rPr>
        <w:t xml:space="preserve"> </w:t>
      </w:r>
      <w:r w:rsidR="00C46E66" w:rsidRPr="00156474">
        <w:rPr>
          <w:rFonts w:ascii="Arial" w:hAnsi="Arial" w:cs="Arial"/>
          <w:sz w:val="24"/>
          <w:szCs w:val="24"/>
          <w:lang w:val="kk-KZ"/>
        </w:rPr>
        <w:t>(</w:t>
      </w:r>
      <w:proofErr w:type="spellStart"/>
      <w:r w:rsidR="0076554F" w:rsidRPr="00156474">
        <w:rPr>
          <w:rFonts w:ascii="Arial" w:hAnsi="Arial" w:cs="Arial"/>
          <w:bCs/>
          <w:color w:val="000000"/>
          <w:sz w:val="24"/>
          <w:szCs w:val="24"/>
        </w:rPr>
        <w:t>knitted</w:t>
      </w:r>
      <w:proofErr w:type="spellEnd"/>
      <w:r w:rsidR="0076554F" w:rsidRPr="00156474">
        <w:rPr>
          <w:rFonts w:ascii="Arial" w:hAnsi="Arial" w:cs="Arial"/>
          <w:bCs/>
          <w:color w:val="000000"/>
          <w:sz w:val="24"/>
          <w:szCs w:val="24"/>
        </w:rPr>
        <w:t xml:space="preserve"> </w:t>
      </w:r>
      <w:proofErr w:type="spellStart"/>
      <w:r w:rsidR="0076554F" w:rsidRPr="00156474">
        <w:rPr>
          <w:rFonts w:ascii="Arial" w:hAnsi="Arial" w:cs="Arial"/>
          <w:bCs/>
          <w:color w:val="000000"/>
          <w:sz w:val="24"/>
          <w:szCs w:val="24"/>
        </w:rPr>
        <w:t>fabric</w:t>
      </w:r>
      <w:proofErr w:type="spellEnd"/>
      <w:r w:rsidR="00C46E66" w:rsidRPr="00156474">
        <w:rPr>
          <w:rFonts w:ascii="Arial" w:hAnsi="Arial" w:cs="Arial"/>
          <w:sz w:val="24"/>
          <w:szCs w:val="24"/>
          <w:lang w:val="kk-KZ"/>
        </w:rPr>
        <w:t>)</w:t>
      </w:r>
      <w:r w:rsidRPr="00156474">
        <w:rPr>
          <w:rFonts w:ascii="Arial" w:hAnsi="Arial" w:cs="Arial"/>
          <w:sz w:val="24"/>
          <w:szCs w:val="24"/>
        </w:rPr>
        <w:t xml:space="preserve">: </w:t>
      </w:r>
      <w:r w:rsidR="0076554F" w:rsidRPr="00156474">
        <w:rPr>
          <w:rFonts w:ascii="Arial" w:hAnsi="Arial" w:cs="Arial"/>
          <w:sz w:val="24"/>
          <w:szCs w:val="24"/>
        </w:rPr>
        <w:t>П</w:t>
      </w:r>
      <w:r w:rsidRPr="00156474">
        <w:rPr>
          <w:rFonts w:ascii="Arial" w:hAnsi="Arial" w:cs="Arial"/>
          <w:sz w:val="24"/>
          <w:szCs w:val="24"/>
        </w:rPr>
        <w:t xml:space="preserve">олотно, в котором, по меньшей мере, одна система </w:t>
      </w:r>
      <w:r w:rsidRPr="00440483">
        <w:rPr>
          <w:rFonts w:ascii="Arial" w:hAnsi="Arial" w:cs="Arial"/>
          <w:sz w:val="24"/>
          <w:szCs w:val="24"/>
        </w:rPr>
        <w:t>нитей</w:t>
      </w:r>
      <w:r w:rsidRPr="00156474">
        <w:rPr>
          <w:rFonts w:ascii="Arial" w:hAnsi="Arial" w:cs="Arial"/>
          <w:sz w:val="24"/>
          <w:szCs w:val="24"/>
        </w:rPr>
        <w:t xml:space="preserve"> (3.1) </w:t>
      </w:r>
      <w:r w:rsidR="006B2803" w:rsidRPr="00626B4C">
        <w:rPr>
          <w:rFonts w:ascii="Arial" w:hAnsi="Arial" w:cs="Arial"/>
          <w:sz w:val="24"/>
          <w:szCs w:val="24"/>
        </w:rPr>
        <w:t xml:space="preserve">сформирована в трикотажные петли, а трикотажные петли </w:t>
      </w:r>
      <w:r w:rsidR="006B2803" w:rsidRPr="00626B4C">
        <w:rPr>
          <w:rFonts w:ascii="Arial" w:hAnsi="Arial" w:cs="Arial"/>
          <w:sz w:val="24"/>
          <w:szCs w:val="24"/>
          <w:lang w:val="kk-KZ"/>
        </w:rPr>
        <w:t>переплетены в петли.</w:t>
      </w:r>
    </w:p>
    <w:p w:rsidR="000167B3" w:rsidRPr="00156474" w:rsidRDefault="000167B3" w:rsidP="002F4925">
      <w:pPr>
        <w:ind w:firstLine="720"/>
        <w:jc w:val="both"/>
        <w:rPr>
          <w:rFonts w:ascii="Arial" w:hAnsi="Arial" w:cs="Arial"/>
          <w:sz w:val="24"/>
          <w:szCs w:val="24"/>
        </w:rPr>
      </w:pPr>
      <w:proofErr w:type="gramStart"/>
      <w:r w:rsidRPr="00156474">
        <w:rPr>
          <w:rFonts w:ascii="Arial" w:hAnsi="Arial" w:cs="Arial"/>
          <w:sz w:val="24"/>
          <w:szCs w:val="24"/>
        </w:rPr>
        <w:t>[И</w:t>
      </w:r>
      <w:r w:rsidR="00626B4C" w:rsidRPr="00156474">
        <w:rPr>
          <w:rFonts w:ascii="Arial" w:hAnsi="Arial" w:cs="Arial"/>
          <w:sz w:val="24"/>
          <w:szCs w:val="24"/>
        </w:rPr>
        <w:t>сточник</w:t>
      </w:r>
      <w:r w:rsidRPr="00156474">
        <w:rPr>
          <w:rFonts w:ascii="Arial" w:hAnsi="Arial" w:cs="Arial"/>
          <w:sz w:val="24"/>
          <w:szCs w:val="24"/>
        </w:rPr>
        <w:t>:</w:t>
      </w:r>
      <w:proofErr w:type="gramEnd"/>
      <w:r w:rsidRPr="00156474">
        <w:rPr>
          <w:rFonts w:ascii="Arial" w:hAnsi="Arial" w:cs="Arial"/>
          <w:sz w:val="24"/>
          <w:szCs w:val="24"/>
        </w:rPr>
        <w:t xml:space="preserve"> </w:t>
      </w:r>
      <w:r w:rsidRPr="00156474">
        <w:rPr>
          <w:rFonts w:ascii="Arial" w:hAnsi="Arial" w:cs="Arial"/>
          <w:sz w:val="24"/>
          <w:szCs w:val="24"/>
          <w:lang w:val="en-US"/>
        </w:rPr>
        <w:t>ISO</w:t>
      </w:r>
      <w:r w:rsidRPr="00156474">
        <w:rPr>
          <w:rFonts w:ascii="Arial" w:hAnsi="Arial" w:cs="Arial"/>
          <w:sz w:val="24"/>
          <w:szCs w:val="24"/>
        </w:rPr>
        <w:t xml:space="preserve"> 8388:1998, 3.0.1]</w:t>
      </w:r>
    </w:p>
    <w:p w:rsidR="000167B3" w:rsidRPr="00156474" w:rsidRDefault="000167B3" w:rsidP="002F4925">
      <w:pPr>
        <w:ind w:firstLine="720"/>
        <w:jc w:val="both"/>
        <w:rPr>
          <w:rFonts w:ascii="Arial" w:hAnsi="Arial" w:cs="Arial"/>
          <w:sz w:val="24"/>
          <w:szCs w:val="24"/>
        </w:rPr>
      </w:pPr>
    </w:p>
    <w:p w:rsidR="000167B3" w:rsidRPr="00156474" w:rsidRDefault="000167B3" w:rsidP="002F4925">
      <w:pPr>
        <w:ind w:firstLine="720"/>
        <w:jc w:val="both"/>
        <w:rPr>
          <w:rFonts w:ascii="Arial" w:hAnsi="Arial" w:cs="Arial"/>
          <w:sz w:val="24"/>
          <w:szCs w:val="24"/>
          <w:lang w:val="kk-KZ"/>
        </w:rPr>
      </w:pPr>
      <w:r w:rsidRPr="00156474">
        <w:rPr>
          <w:rFonts w:ascii="Arial" w:hAnsi="Arial" w:cs="Arial"/>
          <w:b/>
          <w:sz w:val="24"/>
          <w:szCs w:val="24"/>
        </w:rPr>
        <w:t xml:space="preserve">3.4 </w:t>
      </w:r>
      <w:r w:rsidR="00852F7D" w:rsidRPr="00156474">
        <w:rPr>
          <w:rFonts w:ascii="Arial" w:hAnsi="Arial" w:cs="Arial"/>
          <w:b/>
          <w:sz w:val="24"/>
          <w:szCs w:val="24"/>
          <w:lang w:val="kk-KZ"/>
        </w:rPr>
        <w:t>п</w:t>
      </w:r>
      <w:proofErr w:type="spellStart"/>
      <w:r w:rsidRPr="00156474">
        <w:rPr>
          <w:rFonts w:ascii="Arial" w:hAnsi="Arial" w:cs="Arial"/>
          <w:b/>
          <w:sz w:val="24"/>
          <w:szCs w:val="24"/>
        </w:rPr>
        <w:t>олотно</w:t>
      </w:r>
      <w:proofErr w:type="spellEnd"/>
      <w:r w:rsidRPr="00156474">
        <w:rPr>
          <w:rFonts w:ascii="Arial" w:hAnsi="Arial" w:cs="Arial"/>
          <w:b/>
          <w:sz w:val="24"/>
          <w:szCs w:val="24"/>
        </w:rPr>
        <w:t xml:space="preserve"> с разрезным ворсом</w:t>
      </w:r>
      <w:r w:rsidR="00C46E66" w:rsidRPr="00156474">
        <w:rPr>
          <w:rFonts w:ascii="Arial" w:hAnsi="Arial" w:cs="Arial"/>
          <w:b/>
          <w:sz w:val="24"/>
          <w:szCs w:val="24"/>
          <w:lang w:val="kk-KZ"/>
        </w:rPr>
        <w:t xml:space="preserve"> </w:t>
      </w:r>
      <w:r w:rsidR="00C46E66" w:rsidRPr="00156474">
        <w:rPr>
          <w:rFonts w:ascii="Arial" w:hAnsi="Arial" w:cs="Arial"/>
          <w:sz w:val="24"/>
          <w:szCs w:val="24"/>
          <w:lang w:val="kk-KZ"/>
        </w:rPr>
        <w:t>(</w:t>
      </w:r>
      <w:proofErr w:type="spellStart"/>
      <w:r w:rsidR="0076554F" w:rsidRPr="00156474">
        <w:rPr>
          <w:rFonts w:ascii="Arial" w:hAnsi="Arial" w:cs="Arial"/>
          <w:bCs/>
          <w:color w:val="000000"/>
          <w:sz w:val="24"/>
          <w:szCs w:val="24"/>
        </w:rPr>
        <w:t>cut</w:t>
      </w:r>
      <w:proofErr w:type="spellEnd"/>
      <w:r w:rsidR="0076554F" w:rsidRPr="00156474">
        <w:rPr>
          <w:rFonts w:ascii="Arial" w:hAnsi="Arial" w:cs="Arial"/>
          <w:bCs/>
          <w:color w:val="000000"/>
          <w:sz w:val="24"/>
          <w:szCs w:val="24"/>
        </w:rPr>
        <w:t xml:space="preserve"> </w:t>
      </w:r>
      <w:proofErr w:type="spellStart"/>
      <w:r w:rsidR="0076554F" w:rsidRPr="00156474">
        <w:rPr>
          <w:rFonts w:ascii="Arial" w:hAnsi="Arial" w:cs="Arial"/>
          <w:bCs/>
          <w:color w:val="000000"/>
          <w:sz w:val="24"/>
          <w:szCs w:val="24"/>
        </w:rPr>
        <w:t>pile</w:t>
      </w:r>
      <w:proofErr w:type="spellEnd"/>
      <w:r w:rsidR="0076554F" w:rsidRPr="00156474">
        <w:rPr>
          <w:rFonts w:ascii="Arial" w:hAnsi="Arial" w:cs="Arial"/>
          <w:bCs/>
          <w:color w:val="000000"/>
          <w:sz w:val="24"/>
          <w:szCs w:val="24"/>
        </w:rPr>
        <w:t xml:space="preserve"> </w:t>
      </w:r>
      <w:proofErr w:type="spellStart"/>
      <w:r w:rsidR="0076554F" w:rsidRPr="00156474">
        <w:rPr>
          <w:rFonts w:ascii="Arial" w:hAnsi="Arial" w:cs="Arial"/>
          <w:bCs/>
          <w:color w:val="000000"/>
          <w:sz w:val="24"/>
          <w:szCs w:val="24"/>
        </w:rPr>
        <w:t>fabric</w:t>
      </w:r>
      <w:proofErr w:type="spellEnd"/>
      <w:r w:rsidR="00C46E66" w:rsidRPr="00156474">
        <w:rPr>
          <w:rFonts w:ascii="Arial" w:hAnsi="Arial" w:cs="Arial"/>
          <w:sz w:val="24"/>
          <w:szCs w:val="24"/>
          <w:lang w:val="kk-KZ"/>
        </w:rPr>
        <w:t>)</w:t>
      </w:r>
      <w:r w:rsidRPr="00156474">
        <w:rPr>
          <w:rFonts w:ascii="Arial" w:hAnsi="Arial" w:cs="Arial"/>
          <w:sz w:val="24"/>
          <w:szCs w:val="24"/>
        </w:rPr>
        <w:t xml:space="preserve">: </w:t>
      </w:r>
      <w:r w:rsidR="0076554F" w:rsidRPr="00156474">
        <w:rPr>
          <w:rFonts w:ascii="Arial" w:hAnsi="Arial" w:cs="Arial"/>
          <w:sz w:val="24"/>
          <w:szCs w:val="24"/>
        </w:rPr>
        <w:t>П</w:t>
      </w:r>
      <w:r w:rsidRPr="00156474">
        <w:rPr>
          <w:rFonts w:ascii="Arial" w:hAnsi="Arial" w:cs="Arial"/>
          <w:sz w:val="24"/>
          <w:szCs w:val="24"/>
        </w:rPr>
        <w:t xml:space="preserve">олотно, для которого поверхностный эффект образован пучками или обрезанными петлями </w:t>
      </w:r>
      <w:r w:rsidRPr="005057D8">
        <w:rPr>
          <w:rFonts w:ascii="Arial" w:hAnsi="Arial" w:cs="Arial"/>
          <w:sz w:val="24"/>
          <w:szCs w:val="24"/>
        </w:rPr>
        <w:t>нитей</w:t>
      </w:r>
      <w:r w:rsidRPr="00156474">
        <w:rPr>
          <w:rFonts w:ascii="Arial" w:hAnsi="Arial" w:cs="Arial"/>
          <w:sz w:val="24"/>
          <w:szCs w:val="24"/>
        </w:rPr>
        <w:t xml:space="preserve"> (3.1), которые выступают из основного </w:t>
      </w:r>
      <w:r w:rsidR="005057D8">
        <w:rPr>
          <w:rFonts w:ascii="Arial" w:hAnsi="Arial" w:cs="Arial"/>
          <w:sz w:val="24"/>
          <w:szCs w:val="24"/>
          <w:lang w:val="kk-KZ"/>
        </w:rPr>
        <w:t>полотна</w:t>
      </w:r>
      <w:r w:rsidR="0076554F" w:rsidRPr="00156474">
        <w:rPr>
          <w:rFonts w:ascii="Arial" w:hAnsi="Arial" w:cs="Arial"/>
          <w:sz w:val="24"/>
          <w:szCs w:val="24"/>
          <w:lang w:val="kk-KZ"/>
        </w:rPr>
        <w:t>.</w:t>
      </w:r>
    </w:p>
    <w:p w:rsidR="000167B3" w:rsidRPr="00156474" w:rsidRDefault="000167B3" w:rsidP="002F4925">
      <w:pPr>
        <w:ind w:firstLine="720"/>
        <w:jc w:val="both"/>
        <w:rPr>
          <w:rFonts w:ascii="Arial" w:hAnsi="Arial" w:cs="Arial"/>
          <w:sz w:val="24"/>
          <w:szCs w:val="24"/>
        </w:rPr>
      </w:pPr>
    </w:p>
    <w:p w:rsidR="000167B3" w:rsidRPr="00156474" w:rsidRDefault="00D55ED9" w:rsidP="002F4925">
      <w:pPr>
        <w:ind w:firstLine="720"/>
        <w:jc w:val="both"/>
        <w:rPr>
          <w:rFonts w:ascii="Arial" w:hAnsi="Arial" w:cs="Arial"/>
        </w:rPr>
      </w:pPr>
      <w:r w:rsidRPr="00D55ED9">
        <w:rPr>
          <w:rFonts w:ascii="Arial" w:hAnsi="Arial" w:cs="Arial"/>
          <w:spacing w:val="20"/>
        </w:rPr>
        <w:t>Примечание</w:t>
      </w:r>
      <w:r w:rsidR="000167B3" w:rsidRPr="00156474">
        <w:rPr>
          <w:rFonts w:ascii="Arial" w:hAnsi="Arial" w:cs="Arial"/>
        </w:rPr>
        <w:t xml:space="preserve"> </w:t>
      </w:r>
      <w:r w:rsidR="0076554F" w:rsidRPr="00156474">
        <w:rPr>
          <w:rFonts w:ascii="Arial" w:hAnsi="Arial" w:cs="Arial"/>
          <w:lang w:val="kk-KZ"/>
        </w:rPr>
        <w:t xml:space="preserve">- </w:t>
      </w:r>
      <w:r w:rsidR="000167B3" w:rsidRPr="00156474">
        <w:rPr>
          <w:rFonts w:ascii="Arial" w:hAnsi="Arial" w:cs="Arial"/>
        </w:rPr>
        <w:t xml:space="preserve">Вельветовая ткань (кордная ткань) является примером </w:t>
      </w:r>
      <w:r w:rsidR="005057D8">
        <w:rPr>
          <w:rFonts w:ascii="Arial" w:hAnsi="Arial" w:cs="Arial"/>
          <w:lang w:val="kk-KZ"/>
        </w:rPr>
        <w:t>полотна</w:t>
      </w:r>
      <w:r w:rsidR="000167B3" w:rsidRPr="00156474">
        <w:rPr>
          <w:rFonts w:ascii="Arial" w:hAnsi="Arial" w:cs="Arial"/>
        </w:rPr>
        <w:t xml:space="preserve"> с разрезным ворсом.</w:t>
      </w:r>
    </w:p>
    <w:p w:rsidR="000167B3" w:rsidRPr="00156474" w:rsidRDefault="000167B3" w:rsidP="002F4925">
      <w:pPr>
        <w:ind w:firstLine="720"/>
        <w:jc w:val="both"/>
        <w:rPr>
          <w:rFonts w:ascii="Arial" w:hAnsi="Arial" w:cs="Arial"/>
          <w:sz w:val="24"/>
          <w:szCs w:val="24"/>
        </w:rPr>
      </w:pPr>
    </w:p>
    <w:p w:rsidR="000167B3" w:rsidRPr="00156474" w:rsidRDefault="000167B3" w:rsidP="002F4925">
      <w:pPr>
        <w:ind w:firstLine="720"/>
        <w:jc w:val="both"/>
        <w:rPr>
          <w:rFonts w:ascii="Arial" w:hAnsi="Arial" w:cs="Arial"/>
          <w:sz w:val="24"/>
          <w:szCs w:val="24"/>
          <w:lang w:val="kk-KZ"/>
        </w:rPr>
      </w:pPr>
      <w:r w:rsidRPr="00156474">
        <w:rPr>
          <w:rFonts w:ascii="Arial" w:hAnsi="Arial" w:cs="Arial"/>
          <w:b/>
          <w:sz w:val="24"/>
          <w:szCs w:val="24"/>
        </w:rPr>
        <w:t xml:space="preserve">3.5 </w:t>
      </w:r>
      <w:r w:rsidR="00852F7D" w:rsidRPr="00156474">
        <w:rPr>
          <w:rFonts w:ascii="Arial" w:hAnsi="Arial" w:cs="Arial"/>
          <w:b/>
          <w:sz w:val="24"/>
          <w:szCs w:val="24"/>
          <w:lang w:val="kk-KZ"/>
        </w:rPr>
        <w:t>н</w:t>
      </w:r>
      <w:proofErr w:type="spellStart"/>
      <w:r w:rsidRPr="00156474">
        <w:rPr>
          <w:rFonts w:ascii="Arial" w:hAnsi="Arial" w:cs="Arial"/>
          <w:b/>
          <w:sz w:val="24"/>
          <w:szCs w:val="24"/>
        </w:rPr>
        <w:t>еразрезанн</w:t>
      </w:r>
      <w:proofErr w:type="spellEnd"/>
      <w:r w:rsidR="005057D8">
        <w:rPr>
          <w:rFonts w:ascii="Arial" w:hAnsi="Arial" w:cs="Arial"/>
          <w:b/>
          <w:sz w:val="24"/>
          <w:szCs w:val="24"/>
          <w:lang w:val="kk-KZ"/>
        </w:rPr>
        <w:t>ое</w:t>
      </w:r>
      <w:r w:rsidRPr="00156474">
        <w:rPr>
          <w:rFonts w:ascii="Arial" w:hAnsi="Arial" w:cs="Arial"/>
          <w:b/>
          <w:sz w:val="24"/>
          <w:szCs w:val="24"/>
        </w:rPr>
        <w:t xml:space="preserve"> ворсовое полотно</w:t>
      </w:r>
      <w:r w:rsidR="00C46E66" w:rsidRPr="00156474">
        <w:rPr>
          <w:rFonts w:ascii="Arial" w:hAnsi="Arial" w:cs="Arial"/>
          <w:b/>
          <w:sz w:val="24"/>
          <w:szCs w:val="24"/>
          <w:lang w:val="kk-KZ"/>
        </w:rPr>
        <w:t xml:space="preserve"> </w:t>
      </w:r>
      <w:r w:rsidR="00C46E66" w:rsidRPr="00156474">
        <w:rPr>
          <w:rFonts w:ascii="Arial" w:hAnsi="Arial" w:cs="Arial"/>
          <w:sz w:val="24"/>
          <w:szCs w:val="24"/>
          <w:lang w:val="kk-KZ"/>
        </w:rPr>
        <w:t>(</w:t>
      </w:r>
      <w:proofErr w:type="spellStart"/>
      <w:r w:rsidR="0076554F" w:rsidRPr="00156474">
        <w:rPr>
          <w:rFonts w:ascii="Arial" w:hAnsi="Arial" w:cs="Arial"/>
          <w:bCs/>
          <w:color w:val="000000"/>
          <w:sz w:val="24"/>
          <w:szCs w:val="24"/>
        </w:rPr>
        <w:t>uncut</w:t>
      </w:r>
      <w:proofErr w:type="spellEnd"/>
      <w:r w:rsidR="0076554F" w:rsidRPr="00156474">
        <w:rPr>
          <w:rFonts w:ascii="Arial" w:hAnsi="Arial" w:cs="Arial"/>
          <w:bCs/>
          <w:color w:val="000000"/>
          <w:sz w:val="24"/>
          <w:szCs w:val="24"/>
        </w:rPr>
        <w:t xml:space="preserve"> </w:t>
      </w:r>
      <w:proofErr w:type="spellStart"/>
      <w:r w:rsidR="0076554F" w:rsidRPr="00156474">
        <w:rPr>
          <w:rFonts w:ascii="Arial" w:hAnsi="Arial" w:cs="Arial"/>
          <w:bCs/>
          <w:color w:val="000000"/>
          <w:sz w:val="24"/>
          <w:szCs w:val="24"/>
        </w:rPr>
        <w:t>pile</w:t>
      </w:r>
      <w:proofErr w:type="spellEnd"/>
      <w:r w:rsidR="0076554F" w:rsidRPr="00156474">
        <w:rPr>
          <w:rFonts w:ascii="Arial" w:hAnsi="Arial" w:cs="Arial"/>
          <w:bCs/>
          <w:color w:val="000000"/>
          <w:sz w:val="24"/>
          <w:szCs w:val="24"/>
        </w:rPr>
        <w:t xml:space="preserve"> </w:t>
      </w:r>
      <w:proofErr w:type="spellStart"/>
      <w:r w:rsidR="0076554F" w:rsidRPr="00156474">
        <w:rPr>
          <w:rFonts w:ascii="Arial" w:hAnsi="Arial" w:cs="Arial"/>
          <w:bCs/>
          <w:color w:val="000000"/>
          <w:sz w:val="24"/>
          <w:szCs w:val="24"/>
        </w:rPr>
        <w:t>fabric</w:t>
      </w:r>
      <w:proofErr w:type="spellEnd"/>
      <w:r w:rsidR="00C46E66" w:rsidRPr="00156474">
        <w:rPr>
          <w:rFonts w:ascii="Arial" w:hAnsi="Arial" w:cs="Arial"/>
          <w:sz w:val="24"/>
          <w:szCs w:val="24"/>
          <w:lang w:val="kk-KZ"/>
        </w:rPr>
        <w:t>)</w:t>
      </w:r>
      <w:r w:rsidRPr="00156474">
        <w:rPr>
          <w:rFonts w:ascii="Arial" w:hAnsi="Arial" w:cs="Arial"/>
          <w:sz w:val="24"/>
          <w:szCs w:val="24"/>
        </w:rPr>
        <w:t xml:space="preserve">: </w:t>
      </w:r>
      <w:r w:rsidR="0076554F" w:rsidRPr="00156474">
        <w:rPr>
          <w:rFonts w:ascii="Arial" w:hAnsi="Arial" w:cs="Arial"/>
          <w:sz w:val="24"/>
          <w:szCs w:val="24"/>
        </w:rPr>
        <w:t>П</w:t>
      </w:r>
      <w:r w:rsidRPr="00156474">
        <w:rPr>
          <w:rFonts w:ascii="Arial" w:hAnsi="Arial" w:cs="Arial"/>
          <w:sz w:val="24"/>
          <w:szCs w:val="24"/>
        </w:rPr>
        <w:t xml:space="preserve">олотно, для которого поверхностный эффект образован неразрезанными петлями нитей (3.1), которые выступают из </w:t>
      </w:r>
      <w:r w:rsidR="00626B4C">
        <w:rPr>
          <w:rFonts w:ascii="Arial" w:hAnsi="Arial" w:cs="Arial"/>
          <w:sz w:val="24"/>
          <w:szCs w:val="24"/>
          <w:lang w:val="kk-KZ"/>
        </w:rPr>
        <w:t>основного</w:t>
      </w:r>
      <w:r w:rsidRPr="00156474">
        <w:rPr>
          <w:rFonts w:ascii="Arial" w:hAnsi="Arial" w:cs="Arial"/>
          <w:sz w:val="24"/>
          <w:szCs w:val="24"/>
        </w:rPr>
        <w:t xml:space="preserve"> полотна</w:t>
      </w:r>
      <w:r w:rsidR="0076554F" w:rsidRPr="00156474">
        <w:rPr>
          <w:rFonts w:ascii="Arial" w:hAnsi="Arial" w:cs="Arial"/>
          <w:sz w:val="24"/>
          <w:szCs w:val="24"/>
          <w:lang w:val="kk-KZ"/>
        </w:rPr>
        <w:t>.</w:t>
      </w:r>
    </w:p>
    <w:p w:rsidR="000167B3" w:rsidRPr="00156474" w:rsidRDefault="000167B3" w:rsidP="002F4925">
      <w:pPr>
        <w:ind w:firstLine="720"/>
        <w:jc w:val="both"/>
        <w:rPr>
          <w:rFonts w:ascii="Arial" w:hAnsi="Arial" w:cs="Arial"/>
          <w:sz w:val="24"/>
          <w:szCs w:val="24"/>
        </w:rPr>
      </w:pPr>
    </w:p>
    <w:p w:rsidR="000167B3" w:rsidRPr="00156474" w:rsidRDefault="000167B3" w:rsidP="002F4925">
      <w:pPr>
        <w:ind w:firstLine="720"/>
        <w:jc w:val="both"/>
        <w:rPr>
          <w:rFonts w:ascii="Arial" w:hAnsi="Arial" w:cs="Arial"/>
          <w:sz w:val="24"/>
          <w:szCs w:val="24"/>
          <w:lang w:val="kk-KZ"/>
        </w:rPr>
      </w:pPr>
      <w:r w:rsidRPr="00156474">
        <w:rPr>
          <w:rFonts w:ascii="Arial" w:hAnsi="Arial" w:cs="Arial"/>
          <w:b/>
          <w:sz w:val="24"/>
          <w:szCs w:val="24"/>
        </w:rPr>
        <w:t xml:space="preserve">3.6 </w:t>
      </w:r>
      <w:r w:rsidR="00852F7D" w:rsidRPr="00156474">
        <w:rPr>
          <w:rFonts w:ascii="Arial" w:hAnsi="Arial" w:cs="Arial"/>
          <w:b/>
          <w:sz w:val="24"/>
          <w:szCs w:val="24"/>
          <w:lang w:val="kk-KZ"/>
        </w:rPr>
        <w:t>р</w:t>
      </w:r>
      <w:proofErr w:type="spellStart"/>
      <w:r w:rsidRPr="00156474">
        <w:rPr>
          <w:rFonts w:ascii="Arial" w:hAnsi="Arial" w:cs="Arial"/>
          <w:b/>
          <w:sz w:val="24"/>
          <w:szCs w:val="24"/>
        </w:rPr>
        <w:t>ельефное</w:t>
      </w:r>
      <w:proofErr w:type="spellEnd"/>
      <w:r w:rsidRPr="00156474">
        <w:rPr>
          <w:rFonts w:ascii="Arial" w:hAnsi="Arial" w:cs="Arial"/>
          <w:b/>
          <w:sz w:val="24"/>
          <w:szCs w:val="24"/>
        </w:rPr>
        <w:t xml:space="preserve"> полотно</w:t>
      </w:r>
      <w:r w:rsidR="00C46E66" w:rsidRPr="00156474">
        <w:rPr>
          <w:rFonts w:ascii="Arial" w:hAnsi="Arial" w:cs="Arial"/>
          <w:b/>
          <w:sz w:val="24"/>
          <w:szCs w:val="24"/>
          <w:lang w:val="kk-KZ"/>
        </w:rPr>
        <w:t xml:space="preserve"> </w:t>
      </w:r>
      <w:r w:rsidR="00C46E66" w:rsidRPr="00156474">
        <w:rPr>
          <w:rFonts w:ascii="Arial" w:hAnsi="Arial" w:cs="Arial"/>
          <w:sz w:val="24"/>
          <w:szCs w:val="24"/>
          <w:lang w:val="kk-KZ"/>
        </w:rPr>
        <w:t>(</w:t>
      </w:r>
      <w:proofErr w:type="spellStart"/>
      <w:r w:rsidR="0076554F" w:rsidRPr="00156474">
        <w:rPr>
          <w:rFonts w:ascii="Arial" w:hAnsi="Arial" w:cs="Arial"/>
          <w:bCs/>
          <w:color w:val="000000"/>
          <w:sz w:val="24"/>
          <w:szCs w:val="24"/>
        </w:rPr>
        <w:t>raised</w:t>
      </w:r>
      <w:proofErr w:type="spellEnd"/>
      <w:r w:rsidR="0076554F" w:rsidRPr="00156474">
        <w:rPr>
          <w:rFonts w:ascii="Arial" w:hAnsi="Arial" w:cs="Arial"/>
          <w:bCs/>
          <w:color w:val="000000"/>
          <w:sz w:val="24"/>
          <w:szCs w:val="24"/>
        </w:rPr>
        <w:t xml:space="preserve"> </w:t>
      </w:r>
      <w:proofErr w:type="spellStart"/>
      <w:r w:rsidR="0076554F" w:rsidRPr="00156474">
        <w:rPr>
          <w:rFonts w:ascii="Arial" w:hAnsi="Arial" w:cs="Arial"/>
          <w:bCs/>
          <w:color w:val="000000"/>
          <w:sz w:val="24"/>
          <w:szCs w:val="24"/>
        </w:rPr>
        <w:t>fabric</w:t>
      </w:r>
      <w:proofErr w:type="spellEnd"/>
      <w:r w:rsidR="00C46E66" w:rsidRPr="00156474">
        <w:rPr>
          <w:rFonts w:ascii="Arial" w:hAnsi="Arial" w:cs="Arial"/>
          <w:sz w:val="24"/>
          <w:szCs w:val="24"/>
          <w:lang w:val="kk-KZ"/>
        </w:rPr>
        <w:t>)</w:t>
      </w:r>
      <w:r w:rsidRPr="00156474">
        <w:rPr>
          <w:rFonts w:ascii="Arial" w:hAnsi="Arial" w:cs="Arial"/>
          <w:sz w:val="24"/>
          <w:szCs w:val="24"/>
        </w:rPr>
        <w:t xml:space="preserve">: </w:t>
      </w:r>
      <w:r w:rsidR="0076554F" w:rsidRPr="00156474">
        <w:rPr>
          <w:rFonts w:ascii="Arial" w:hAnsi="Arial" w:cs="Arial"/>
          <w:sz w:val="24"/>
          <w:szCs w:val="24"/>
        </w:rPr>
        <w:t>П</w:t>
      </w:r>
      <w:r w:rsidRPr="00156474">
        <w:rPr>
          <w:rFonts w:ascii="Arial" w:hAnsi="Arial" w:cs="Arial"/>
          <w:sz w:val="24"/>
          <w:szCs w:val="24"/>
        </w:rPr>
        <w:t>олотно, для которого поверхностный эффект формируется путем механического поднятия волокон из нитей (3.1) грунтового полотна</w:t>
      </w:r>
      <w:r w:rsidR="0076554F" w:rsidRPr="00156474">
        <w:rPr>
          <w:rFonts w:ascii="Arial" w:hAnsi="Arial" w:cs="Arial"/>
          <w:sz w:val="24"/>
          <w:szCs w:val="24"/>
          <w:lang w:val="kk-KZ"/>
        </w:rPr>
        <w:t>.</w:t>
      </w:r>
    </w:p>
    <w:p w:rsidR="000167B3" w:rsidRPr="00156474" w:rsidRDefault="000167B3" w:rsidP="002F4925">
      <w:pPr>
        <w:ind w:firstLine="720"/>
        <w:jc w:val="both"/>
        <w:rPr>
          <w:rFonts w:ascii="Arial" w:hAnsi="Arial" w:cs="Arial"/>
          <w:sz w:val="24"/>
          <w:szCs w:val="24"/>
        </w:rPr>
      </w:pPr>
    </w:p>
    <w:p w:rsidR="000167B3" w:rsidRPr="00156474" w:rsidRDefault="000167B3" w:rsidP="002F4925">
      <w:pPr>
        <w:ind w:firstLine="720"/>
        <w:jc w:val="both"/>
        <w:rPr>
          <w:rFonts w:ascii="Arial" w:hAnsi="Arial" w:cs="Arial"/>
          <w:sz w:val="24"/>
          <w:szCs w:val="24"/>
          <w:lang w:val="kk-KZ"/>
        </w:rPr>
      </w:pPr>
      <w:r w:rsidRPr="00156474">
        <w:rPr>
          <w:rFonts w:ascii="Arial" w:hAnsi="Arial" w:cs="Arial"/>
          <w:b/>
          <w:sz w:val="24"/>
          <w:szCs w:val="24"/>
        </w:rPr>
        <w:t xml:space="preserve">3.7 </w:t>
      </w:r>
      <w:r w:rsidR="00852F7D" w:rsidRPr="00156474">
        <w:rPr>
          <w:rFonts w:ascii="Arial" w:hAnsi="Arial" w:cs="Arial"/>
          <w:b/>
          <w:sz w:val="24"/>
          <w:szCs w:val="24"/>
          <w:lang w:val="kk-KZ"/>
        </w:rPr>
        <w:t>ф</w:t>
      </w:r>
      <w:proofErr w:type="spellStart"/>
      <w:r w:rsidRPr="00156474">
        <w:rPr>
          <w:rFonts w:ascii="Arial" w:hAnsi="Arial" w:cs="Arial"/>
          <w:b/>
          <w:sz w:val="24"/>
          <w:szCs w:val="24"/>
        </w:rPr>
        <w:t>локированное</w:t>
      </w:r>
      <w:proofErr w:type="spellEnd"/>
      <w:r w:rsidRPr="00156474">
        <w:rPr>
          <w:rFonts w:ascii="Arial" w:hAnsi="Arial" w:cs="Arial"/>
          <w:b/>
          <w:sz w:val="24"/>
          <w:szCs w:val="24"/>
        </w:rPr>
        <w:t xml:space="preserve"> полотно</w:t>
      </w:r>
      <w:r w:rsidR="00C46E66" w:rsidRPr="00156474">
        <w:rPr>
          <w:rFonts w:ascii="Arial" w:hAnsi="Arial" w:cs="Arial"/>
          <w:b/>
          <w:sz w:val="24"/>
          <w:szCs w:val="24"/>
          <w:lang w:val="kk-KZ"/>
        </w:rPr>
        <w:t xml:space="preserve"> </w:t>
      </w:r>
      <w:r w:rsidR="00C46E66" w:rsidRPr="00156474">
        <w:rPr>
          <w:rFonts w:ascii="Arial" w:hAnsi="Arial" w:cs="Arial"/>
          <w:sz w:val="24"/>
          <w:szCs w:val="24"/>
          <w:lang w:val="kk-KZ"/>
        </w:rPr>
        <w:t>(</w:t>
      </w:r>
      <w:proofErr w:type="spellStart"/>
      <w:r w:rsidR="0076554F" w:rsidRPr="00156474">
        <w:rPr>
          <w:rFonts w:ascii="Arial" w:hAnsi="Arial" w:cs="Arial"/>
          <w:bCs/>
          <w:color w:val="000000"/>
          <w:sz w:val="24"/>
          <w:szCs w:val="24"/>
        </w:rPr>
        <w:t>flocked</w:t>
      </w:r>
      <w:proofErr w:type="spellEnd"/>
      <w:r w:rsidR="0076554F" w:rsidRPr="00156474">
        <w:rPr>
          <w:rFonts w:ascii="Arial" w:hAnsi="Arial" w:cs="Arial"/>
          <w:bCs/>
          <w:color w:val="000000"/>
          <w:sz w:val="24"/>
          <w:szCs w:val="24"/>
        </w:rPr>
        <w:t xml:space="preserve"> </w:t>
      </w:r>
      <w:proofErr w:type="spellStart"/>
      <w:r w:rsidR="0076554F" w:rsidRPr="00156474">
        <w:rPr>
          <w:rFonts w:ascii="Arial" w:hAnsi="Arial" w:cs="Arial"/>
          <w:bCs/>
          <w:color w:val="000000"/>
          <w:sz w:val="24"/>
          <w:szCs w:val="24"/>
        </w:rPr>
        <w:t>fabric</w:t>
      </w:r>
      <w:proofErr w:type="spellEnd"/>
      <w:r w:rsidR="00C46E66" w:rsidRPr="00156474">
        <w:rPr>
          <w:rFonts w:ascii="Arial" w:hAnsi="Arial" w:cs="Arial"/>
          <w:sz w:val="24"/>
          <w:szCs w:val="24"/>
          <w:lang w:val="kk-KZ"/>
        </w:rPr>
        <w:t>)</w:t>
      </w:r>
      <w:r w:rsidRPr="00156474">
        <w:rPr>
          <w:rFonts w:ascii="Arial" w:hAnsi="Arial" w:cs="Arial"/>
          <w:sz w:val="24"/>
          <w:szCs w:val="24"/>
        </w:rPr>
        <w:t xml:space="preserve">: </w:t>
      </w:r>
      <w:r w:rsidR="0076554F" w:rsidRPr="00156474">
        <w:rPr>
          <w:rFonts w:ascii="Arial" w:hAnsi="Arial" w:cs="Arial"/>
          <w:sz w:val="24"/>
          <w:szCs w:val="24"/>
        </w:rPr>
        <w:t>П</w:t>
      </w:r>
      <w:r w:rsidRPr="00156474">
        <w:rPr>
          <w:rFonts w:ascii="Arial" w:hAnsi="Arial" w:cs="Arial"/>
          <w:sz w:val="24"/>
          <w:szCs w:val="24"/>
        </w:rPr>
        <w:t>олотно, для которого формируется поверхностный эффект путем фиксации фрагментов волокна (</w:t>
      </w:r>
      <w:proofErr w:type="spellStart"/>
      <w:r w:rsidRPr="00156474">
        <w:rPr>
          <w:rFonts w:ascii="Arial" w:hAnsi="Arial" w:cs="Arial"/>
          <w:sz w:val="24"/>
          <w:szCs w:val="24"/>
        </w:rPr>
        <w:t>флок</w:t>
      </w:r>
      <w:proofErr w:type="spellEnd"/>
      <w:r w:rsidRPr="00156474">
        <w:rPr>
          <w:rFonts w:ascii="Arial" w:hAnsi="Arial" w:cs="Arial"/>
          <w:sz w:val="24"/>
          <w:szCs w:val="24"/>
        </w:rPr>
        <w:t>) на поверхности текстильной основы</w:t>
      </w:r>
      <w:r w:rsidR="0076554F" w:rsidRPr="00156474">
        <w:rPr>
          <w:rFonts w:ascii="Arial" w:hAnsi="Arial" w:cs="Arial"/>
          <w:sz w:val="24"/>
          <w:szCs w:val="24"/>
          <w:lang w:val="kk-KZ"/>
        </w:rPr>
        <w:t>.</w:t>
      </w:r>
    </w:p>
    <w:p w:rsidR="000167B3" w:rsidRPr="00156474" w:rsidRDefault="000167B3" w:rsidP="002F4925">
      <w:pPr>
        <w:ind w:firstLine="720"/>
        <w:jc w:val="both"/>
        <w:rPr>
          <w:rFonts w:ascii="Arial" w:hAnsi="Arial" w:cs="Arial"/>
          <w:sz w:val="24"/>
          <w:szCs w:val="24"/>
        </w:rPr>
      </w:pPr>
    </w:p>
    <w:p w:rsidR="000167B3" w:rsidRPr="00156474" w:rsidRDefault="000167B3" w:rsidP="002F4925">
      <w:pPr>
        <w:ind w:firstLine="720"/>
        <w:jc w:val="both"/>
        <w:rPr>
          <w:rFonts w:ascii="Arial" w:hAnsi="Arial" w:cs="Arial"/>
          <w:sz w:val="24"/>
          <w:szCs w:val="24"/>
          <w:lang w:val="kk-KZ"/>
        </w:rPr>
      </w:pPr>
      <w:r w:rsidRPr="00156474">
        <w:rPr>
          <w:rFonts w:ascii="Arial" w:hAnsi="Arial" w:cs="Arial"/>
          <w:b/>
          <w:sz w:val="24"/>
          <w:szCs w:val="24"/>
        </w:rPr>
        <w:lastRenderedPageBreak/>
        <w:t xml:space="preserve">3.8 </w:t>
      </w:r>
      <w:r w:rsidR="00852F7D" w:rsidRPr="00156474">
        <w:rPr>
          <w:rFonts w:ascii="Arial" w:hAnsi="Arial" w:cs="Arial"/>
          <w:b/>
          <w:sz w:val="24"/>
          <w:szCs w:val="24"/>
          <w:lang w:val="kk-KZ"/>
        </w:rPr>
        <w:t>ш</w:t>
      </w:r>
      <w:proofErr w:type="spellStart"/>
      <w:r w:rsidRPr="00156474">
        <w:rPr>
          <w:rFonts w:ascii="Arial" w:hAnsi="Arial" w:cs="Arial"/>
          <w:b/>
          <w:sz w:val="24"/>
          <w:szCs w:val="24"/>
        </w:rPr>
        <w:t>енильная</w:t>
      </w:r>
      <w:proofErr w:type="spellEnd"/>
      <w:r w:rsidRPr="00156474">
        <w:rPr>
          <w:rFonts w:ascii="Arial" w:hAnsi="Arial" w:cs="Arial"/>
          <w:b/>
          <w:sz w:val="24"/>
          <w:szCs w:val="24"/>
        </w:rPr>
        <w:t xml:space="preserve"> пряжа синель</w:t>
      </w:r>
      <w:r w:rsidR="00C46E66" w:rsidRPr="00156474">
        <w:rPr>
          <w:rFonts w:ascii="Arial" w:hAnsi="Arial" w:cs="Arial"/>
          <w:b/>
          <w:sz w:val="24"/>
          <w:szCs w:val="24"/>
          <w:lang w:val="kk-KZ"/>
        </w:rPr>
        <w:t xml:space="preserve"> </w:t>
      </w:r>
      <w:r w:rsidR="00C46E66" w:rsidRPr="00156474">
        <w:rPr>
          <w:rFonts w:ascii="Arial" w:hAnsi="Arial" w:cs="Arial"/>
          <w:sz w:val="24"/>
          <w:szCs w:val="24"/>
          <w:lang w:val="kk-KZ"/>
        </w:rPr>
        <w:t>(</w:t>
      </w:r>
      <w:proofErr w:type="spellStart"/>
      <w:r w:rsidR="0076554F" w:rsidRPr="00156474">
        <w:rPr>
          <w:rFonts w:ascii="Arial" w:hAnsi="Arial" w:cs="Arial"/>
          <w:bCs/>
          <w:color w:val="000000"/>
          <w:sz w:val="24"/>
          <w:szCs w:val="24"/>
        </w:rPr>
        <w:t>chenille</w:t>
      </w:r>
      <w:proofErr w:type="spellEnd"/>
      <w:r w:rsidR="0076554F" w:rsidRPr="00156474">
        <w:rPr>
          <w:rFonts w:ascii="Arial" w:hAnsi="Arial" w:cs="Arial"/>
          <w:bCs/>
          <w:color w:val="000000"/>
          <w:sz w:val="24"/>
          <w:szCs w:val="24"/>
        </w:rPr>
        <w:t xml:space="preserve"> </w:t>
      </w:r>
      <w:proofErr w:type="spellStart"/>
      <w:r w:rsidR="0076554F" w:rsidRPr="00156474">
        <w:rPr>
          <w:rFonts w:ascii="Arial" w:hAnsi="Arial" w:cs="Arial"/>
          <w:bCs/>
          <w:color w:val="000000"/>
          <w:sz w:val="24"/>
          <w:szCs w:val="24"/>
        </w:rPr>
        <w:t>yarn</w:t>
      </w:r>
      <w:proofErr w:type="spellEnd"/>
      <w:r w:rsidR="00C46E66" w:rsidRPr="00156474">
        <w:rPr>
          <w:rFonts w:ascii="Arial" w:hAnsi="Arial" w:cs="Arial"/>
          <w:sz w:val="24"/>
          <w:szCs w:val="24"/>
          <w:lang w:val="kk-KZ"/>
        </w:rPr>
        <w:t>)</w:t>
      </w:r>
      <w:r w:rsidRPr="00156474">
        <w:rPr>
          <w:rFonts w:ascii="Arial" w:hAnsi="Arial" w:cs="Arial"/>
          <w:sz w:val="24"/>
          <w:szCs w:val="24"/>
        </w:rPr>
        <w:t xml:space="preserve">: </w:t>
      </w:r>
      <w:r w:rsidR="0076554F" w:rsidRPr="00156474">
        <w:rPr>
          <w:rFonts w:ascii="Arial" w:hAnsi="Arial" w:cs="Arial"/>
          <w:sz w:val="24"/>
          <w:szCs w:val="24"/>
        </w:rPr>
        <w:t>П</w:t>
      </w:r>
      <w:r w:rsidRPr="00156474">
        <w:rPr>
          <w:rFonts w:ascii="Arial" w:hAnsi="Arial" w:cs="Arial"/>
          <w:sz w:val="24"/>
          <w:szCs w:val="24"/>
        </w:rPr>
        <w:t>ряжа фасонной крутки с ворсом, выступающим радиально от оси, где волокна ворса удерживаются между основной системой пряжи</w:t>
      </w:r>
      <w:r w:rsidR="0076554F" w:rsidRPr="00156474">
        <w:rPr>
          <w:rFonts w:ascii="Arial" w:hAnsi="Arial" w:cs="Arial"/>
          <w:sz w:val="24"/>
          <w:szCs w:val="24"/>
          <w:lang w:val="kk-KZ"/>
        </w:rPr>
        <w:t>.</w:t>
      </w:r>
    </w:p>
    <w:p w:rsidR="000167B3" w:rsidRPr="00156474" w:rsidRDefault="000167B3" w:rsidP="002F4925">
      <w:pPr>
        <w:ind w:firstLine="720"/>
        <w:jc w:val="both"/>
        <w:rPr>
          <w:rFonts w:ascii="Arial" w:hAnsi="Arial" w:cs="Arial"/>
          <w:sz w:val="24"/>
          <w:szCs w:val="24"/>
        </w:rPr>
      </w:pPr>
      <w:proofErr w:type="gramStart"/>
      <w:r w:rsidRPr="00156474">
        <w:rPr>
          <w:rFonts w:ascii="Arial" w:hAnsi="Arial" w:cs="Arial"/>
          <w:sz w:val="24"/>
          <w:szCs w:val="24"/>
        </w:rPr>
        <w:t>[И</w:t>
      </w:r>
      <w:r w:rsidR="00626B4C" w:rsidRPr="00156474">
        <w:rPr>
          <w:rFonts w:ascii="Arial" w:hAnsi="Arial" w:cs="Arial"/>
          <w:sz w:val="24"/>
          <w:szCs w:val="24"/>
        </w:rPr>
        <w:t>сточник</w:t>
      </w:r>
      <w:r w:rsidRPr="00156474">
        <w:rPr>
          <w:rFonts w:ascii="Arial" w:hAnsi="Arial" w:cs="Arial"/>
          <w:sz w:val="24"/>
          <w:szCs w:val="24"/>
        </w:rPr>
        <w:t>:</w:t>
      </w:r>
      <w:proofErr w:type="gramEnd"/>
      <w:r w:rsidRPr="00156474">
        <w:rPr>
          <w:rFonts w:ascii="Arial" w:hAnsi="Arial" w:cs="Arial"/>
          <w:sz w:val="24"/>
          <w:szCs w:val="24"/>
        </w:rPr>
        <w:t xml:space="preserve"> </w:t>
      </w:r>
      <w:r w:rsidRPr="00156474">
        <w:rPr>
          <w:rFonts w:ascii="Arial" w:hAnsi="Arial" w:cs="Arial"/>
          <w:sz w:val="24"/>
          <w:szCs w:val="24"/>
          <w:lang w:val="en-US"/>
        </w:rPr>
        <w:t>ISO</w:t>
      </w:r>
      <w:r w:rsidRPr="00156474">
        <w:rPr>
          <w:rFonts w:ascii="Arial" w:hAnsi="Arial" w:cs="Arial"/>
          <w:sz w:val="24"/>
          <w:szCs w:val="24"/>
        </w:rPr>
        <w:t xml:space="preserve"> 23733:2007, 3.1]</w:t>
      </w:r>
    </w:p>
    <w:p w:rsidR="000167B3" w:rsidRPr="00156474" w:rsidRDefault="000167B3" w:rsidP="002F4925">
      <w:pPr>
        <w:ind w:firstLine="720"/>
        <w:jc w:val="both"/>
        <w:rPr>
          <w:rFonts w:ascii="Arial" w:hAnsi="Arial" w:cs="Arial"/>
          <w:sz w:val="24"/>
          <w:szCs w:val="24"/>
        </w:rPr>
      </w:pPr>
    </w:p>
    <w:p w:rsidR="000167B3" w:rsidRPr="00626B4C" w:rsidRDefault="000167B3" w:rsidP="002F4925">
      <w:pPr>
        <w:ind w:firstLine="720"/>
        <w:jc w:val="both"/>
        <w:rPr>
          <w:rFonts w:ascii="Arial" w:hAnsi="Arial" w:cs="Arial"/>
          <w:color w:val="FF0000"/>
          <w:sz w:val="24"/>
          <w:szCs w:val="24"/>
          <w:lang w:val="kk-KZ"/>
        </w:rPr>
      </w:pPr>
      <w:r w:rsidRPr="00156474">
        <w:rPr>
          <w:rFonts w:ascii="Arial" w:hAnsi="Arial" w:cs="Arial"/>
          <w:b/>
          <w:sz w:val="24"/>
          <w:szCs w:val="24"/>
        </w:rPr>
        <w:t xml:space="preserve">3.9 </w:t>
      </w:r>
      <w:r w:rsidR="00852F7D" w:rsidRPr="00156474">
        <w:rPr>
          <w:rFonts w:ascii="Arial" w:hAnsi="Arial" w:cs="Arial"/>
          <w:b/>
          <w:sz w:val="24"/>
          <w:szCs w:val="24"/>
          <w:lang w:val="kk-KZ"/>
        </w:rPr>
        <w:t>н</w:t>
      </w:r>
      <w:proofErr w:type="spellStart"/>
      <w:r w:rsidRPr="00156474">
        <w:rPr>
          <w:rFonts w:ascii="Arial" w:hAnsi="Arial" w:cs="Arial"/>
          <w:b/>
          <w:sz w:val="24"/>
          <w:szCs w:val="24"/>
        </w:rPr>
        <w:t>етканое</w:t>
      </w:r>
      <w:proofErr w:type="spellEnd"/>
      <w:r w:rsidRPr="00156474">
        <w:rPr>
          <w:rFonts w:ascii="Arial" w:hAnsi="Arial" w:cs="Arial"/>
          <w:b/>
          <w:sz w:val="24"/>
          <w:szCs w:val="24"/>
        </w:rPr>
        <w:t xml:space="preserve"> полотно</w:t>
      </w:r>
      <w:r w:rsidR="00C46E66" w:rsidRPr="00156474">
        <w:rPr>
          <w:rFonts w:ascii="Arial" w:hAnsi="Arial" w:cs="Arial"/>
          <w:b/>
          <w:sz w:val="24"/>
          <w:szCs w:val="24"/>
          <w:lang w:val="kk-KZ"/>
        </w:rPr>
        <w:t xml:space="preserve"> </w:t>
      </w:r>
      <w:r w:rsidR="00C46E66" w:rsidRPr="00156474">
        <w:rPr>
          <w:rFonts w:ascii="Arial" w:hAnsi="Arial" w:cs="Arial"/>
          <w:sz w:val="24"/>
          <w:szCs w:val="24"/>
          <w:lang w:val="kk-KZ"/>
        </w:rPr>
        <w:t>(</w:t>
      </w:r>
      <w:proofErr w:type="spellStart"/>
      <w:r w:rsidR="0076554F" w:rsidRPr="00156474">
        <w:rPr>
          <w:rFonts w:ascii="Arial" w:hAnsi="Arial" w:cs="Arial"/>
          <w:bCs/>
          <w:color w:val="000000"/>
          <w:sz w:val="24"/>
          <w:szCs w:val="24"/>
        </w:rPr>
        <w:t>nonwoven</w:t>
      </w:r>
      <w:proofErr w:type="spellEnd"/>
      <w:r w:rsidR="0076554F" w:rsidRPr="00156474">
        <w:rPr>
          <w:rFonts w:ascii="Arial" w:hAnsi="Arial" w:cs="Arial"/>
          <w:bCs/>
          <w:color w:val="000000"/>
          <w:sz w:val="24"/>
          <w:szCs w:val="24"/>
        </w:rPr>
        <w:t xml:space="preserve"> </w:t>
      </w:r>
      <w:proofErr w:type="spellStart"/>
      <w:r w:rsidR="0076554F" w:rsidRPr="00156474">
        <w:rPr>
          <w:rFonts w:ascii="Arial" w:hAnsi="Arial" w:cs="Arial"/>
          <w:bCs/>
          <w:color w:val="000000"/>
          <w:sz w:val="24"/>
          <w:szCs w:val="24"/>
        </w:rPr>
        <w:t>fabric</w:t>
      </w:r>
      <w:proofErr w:type="spellEnd"/>
      <w:r w:rsidR="00C46E66" w:rsidRPr="00156474">
        <w:rPr>
          <w:rFonts w:ascii="Arial" w:hAnsi="Arial" w:cs="Arial"/>
          <w:sz w:val="24"/>
          <w:szCs w:val="24"/>
          <w:lang w:val="kk-KZ"/>
        </w:rPr>
        <w:t>)</w:t>
      </w:r>
      <w:r w:rsidRPr="00156474">
        <w:rPr>
          <w:rFonts w:ascii="Arial" w:hAnsi="Arial" w:cs="Arial"/>
          <w:sz w:val="24"/>
          <w:szCs w:val="24"/>
        </w:rPr>
        <w:t xml:space="preserve">: </w:t>
      </w:r>
      <w:r w:rsidR="00626B4C" w:rsidRPr="00626B4C">
        <w:rPr>
          <w:rFonts w:ascii="Arial" w:hAnsi="Arial" w:cs="Arial"/>
          <w:sz w:val="24"/>
          <w:szCs w:val="24"/>
        </w:rPr>
        <w:t>Материалы, имеющие в своей структуре такие текстильные материалы, как волокна, непрерывные нити или измельченную пряжу любого вида или происхождения, которые сформированы в полотно и скреплены воедино любыми способами, за исключением переплетений нитей, используемых в тканях</w:t>
      </w:r>
      <w:r w:rsidR="00626B4C">
        <w:rPr>
          <w:rFonts w:ascii="Arial" w:hAnsi="Arial" w:cs="Arial"/>
          <w:sz w:val="24"/>
          <w:szCs w:val="24"/>
          <w:lang w:val="kk-KZ"/>
        </w:rPr>
        <w:t xml:space="preserve"> (3.2)</w:t>
      </w:r>
      <w:r w:rsidR="00626B4C" w:rsidRPr="00626B4C">
        <w:rPr>
          <w:rFonts w:ascii="Arial" w:hAnsi="Arial" w:cs="Arial"/>
          <w:sz w:val="24"/>
          <w:szCs w:val="24"/>
        </w:rPr>
        <w:t>, трикотажных полотнах</w:t>
      </w:r>
      <w:r w:rsidR="00626B4C">
        <w:rPr>
          <w:rFonts w:ascii="Arial" w:hAnsi="Arial" w:cs="Arial"/>
          <w:sz w:val="24"/>
          <w:szCs w:val="24"/>
          <w:lang w:val="kk-KZ"/>
        </w:rPr>
        <w:t xml:space="preserve"> (3.3)</w:t>
      </w:r>
      <w:r w:rsidR="00626B4C" w:rsidRPr="00626B4C">
        <w:rPr>
          <w:rFonts w:ascii="Arial" w:hAnsi="Arial" w:cs="Arial"/>
          <w:sz w:val="24"/>
          <w:szCs w:val="24"/>
        </w:rPr>
        <w:t>, кружевах, плетеных материалах или тканях с прошивным ворсом</w:t>
      </w:r>
      <w:r w:rsidR="00626B4C" w:rsidRPr="00626B4C">
        <w:rPr>
          <w:rFonts w:ascii="Arial" w:hAnsi="Arial" w:cs="Arial"/>
          <w:sz w:val="24"/>
          <w:szCs w:val="24"/>
          <w:lang w:val="kk-KZ"/>
        </w:rPr>
        <w:t>.</w:t>
      </w:r>
    </w:p>
    <w:p w:rsidR="000167B3" w:rsidRPr="00156474" w:rsidRDefault="000167B3" w:rsidP="002F4925">
      <w:pPr>
        <w:ind w:firstLine="720"/>
        <w:jc w:val="both"/>
        <w:rPr>
          <w:rFonts w:ascii="Arial" w:hAnsi="Arial" w:cs="Arial"/>
          <w:sz w:val="24"/>
          <w:szCs w:val="24"/>
        </w:rPr>
      </w:pPr>
      <w:proofErr w:type="gramStart"/>
      <w:r w:rsidRPr="00156474">
        <w:rPr>
          <w:rFonts w:ascii="Arial" w:hAnsi="Arial" w:cs="Arial"/>
          <w:sz w:val="24"/>
          <w:szCs w:val="24"/>
        </w:rPr>
        <w:t>[И</w:t>
      </w:r>
      <w:r w:rsidR="00626B4C" w:rsidRPr="00156474">
        <w:rPr>
          <w:rFonts w:ascii="Arial" w:hAnsi="Arial" w:cs="Arial"/>
          <w:sz w:val="24"/>
          <w:szCs w:val="24"/>
        </w:rPr>
        <w:t>сточник</w:t>
      </w:r>
      <w:r w:rsidRPr="00156474">
        <w:rPr>
          <w:rFonts w:ascii="Arial" w:hAnsi="Arial" w:cs="Arial"/>
          <w:sz w:val="24"/>
          <w:szCs w:val="24"/>
        </w:rPr>
        <w:t>:</w:t>
      </w:r>
      <w:proofErr w:type="gramEnd"/>
      <w:r w:rsidRPr="00156474">
        <w:rPr>
          <w:rFonts w:ascii="Arial" w:hAnsi="Arial" w:cs="Arial"/>
          <w:sz w:val="24"/>
          <w:szCs w:val="24"/>
        </w:rPr>
        <w:t xml:space="preserve"> </w:t>
      </w:r>
      <w:proofErr w:type="gramStart"/>
      <w:r w:rsidRPr="00156474">
        <w:rPr>
          <w:rFonts w:ascii="Arial" w:hAnsi="Arial" w:cs="Arial"/>
          <w:sz w:val="24"/>
          <w:szCs w:val="24"/>
          <w:lang w:val="en-US"/>
        </w:rPr>
        <w:t>ISO</w:t>
      </w:r>
      <w:r w:rsidRPr="00156474">
        <w:rPr>
          <w:rFonts w:ascii="Arial" w:hAnsi="Arial" w:cs="Arial"/>
          <w:sz w:val="24"/>
          <w:szCs w:val="24"/>
        </w:rPr>
        <w:t xml:space="preserve"> 9092:2011, 2.1, изменен.]</w:t>
      </w:r>
      <w:proofErr w:type="gramEnd"/>
    </w:p>
    <w:p w:rsidR="000167B3" w:rsidRPr="00156474" w:rsidRDefault="000167B3" w:rsidP="002F4925">
      <w:pPr>
        <w:ind w:firstLine="720"/>
        <w:jc w:val="both"/>
        <w:rPr>
          <w:rFonts w:ascii="Arial" w:hAnsi="Arial" w:cs="Arial"/>
          <w:sz w:val="24"/>
          <w:szCs w:val="24"/>
        </w:rPr>
      </w:pPr>
    </w:p>
    <w:p w:rsidR="000167B3" w:rsidRPr="007D43E1" w:rsidRDefault="000167B3" w:rsidP="002F4925">
      <w:pPr>
        <w:ind w:firstLine="720"/>
        <w:jc w:val="both"/>
        <w:rPr>
          <w:rFonts w:ascii="Arial" w:hAnsi="Arial" w:cs="Arial"/>
          <w:color w:val="FF0000"/>
          <w:sz w:val="24"/>
          <w:szCs w:val="24"/>
          <w:lang w:val="kk-KZ"/>
        </w:rPr>
      </w:pPr>
      <w:r w:rsidRPr="00156474">
        <w:rPr>
          <w:rFonts w:ascii="Arial" w:hAnsi="Arial" w:cs="Arial"/>
          <w:b/>
          <w:sz w:val="24"/>
          <w:szCs w:val="24"/>
        </w:rPr>
        <w:t xml:space="preserve">3.10 </w:t>
      </w:r>
      <w:r w:rsidR="00852F7D" w:rsidRPr="00156474">
        <w:rPr>
          <w:rFonts w:ascii="Arial" w:hAnsi="Arial" w:cs="Arial"/>
          <w:b/>
          <w:sz w:val="24"/>
          <w:szCs w:val="24"/>
          <w:lang w:val="kk-KZ"/>
        </w:rPr>
        <w:t>р</w:t>
      </w:r>
      <w:proofErr w:type="spellStart"/>
      <w:r w:rsidRPr="00156474">
        <w:rPr>
          <w:rFonts w:ascii="Arial" w:hAnsi="Arial" w:cs="Arial"/>
          <w:b/>
          <w:sz w:val="24"/>
          <w:szCs w:val="24"/>
        </w:rPr>
        <w:t>азрушение</w:t>
      </w:r>
      <w:proofErr w:type="spellEnd"/>
      <w:r w:rsidRPr="00156474">
        <w:rPr>
          <w:rFonts w:ascii="Arial" w:hAnsi="Arial" w:cs="Arial"/>
          <w:b/>
          <w:sz w:val="24"/>
          <w:szCs w:val="24"/>
        </w:rPr>
        <w:t xml:space="preserve"> образца</w:t>
      </w:r>
      <w:r w:rsidR="00C46E66" w:rsidRPr="00156474">
        <w:rPr>
          <w:rFonts w:ascii="Arial" w:hAnsi="Arial" w:cs="Arial"/>
          <w:b/>
          <w:sz w:val="24"/>
          <w:szCs w:val="24"/>
          <w:lang w:val="kk-KZ"/>
        </w:rPr>
        <w:t xml:space="preserve"> </w:t>
      </w:r>
      <w:r w:rsidR="00C46E66" w:rsidRPr="00156474">
        <w:rPr>
          <w:rFonts w:ascii="Arial" w:hAnsi="Arial" w:cs="Arial"/>
          <w:sz w:val="24"/>
          <w:szCs w:val="24"/>
          <w:lang w:val="kk-KZ"/>
        </w:rPr>
        <w:t>(</w:t>
      </w:r>
      <w:proofErr w:type="spellStart"/>
      <w:r w:rsidR="0076554F" w:rsidRPr="00156474">
        <w:rPr>
          <w:rFonts w:ascii="Arial" w:hAnsi="Arial" w:cs="Arial"/>
          <w:bCs/>
          <w:color w:val="000000"/>
          <w:sz w:val="24"/>
          <w:szCs w:val="24"/>
        </w:rPr>
        <w:t>specimen</w:t>
      </w:r>
      <w:proofErr w:type="spellEnd"/>
      <w:r w:rsidR="0076554F" w:rsidRPr="00156474">
        <w:rPr>
          <w:rFonts w:ascii="Arial" w:hAnsi="Arial" w:cs="Arial"/>
          <w:bCs/>
          <w:color w:val="000000"/>
          <w:sz w:val="24"/>
          <w:szCs w:val="24"/>
        </w:rPr>
        <w:t xml:space="preserve"> </w:t>
      </w:r>
      <w:proofErr w:type="spellStart"/>
      <w:r w:rsidR="0076554F" w:rsidRPr="00156474">
        <w:rPr>
          <w:rFonts w:ascii="Arial" w:hAnsi="Arial" w:cs="Arial"/>
          <w:bCs/>
          <w:color w:val="000000"/>
          <w:sz w:val="24"/>
          <w:szCs w:val="24"/>
        </w:rPr>
        <w:t>breakdown</w:t>
      </w:r>
      <w:proofErr w:type="spellEnd"/>
      <w:r w:rsidR="00C46E66" w:rsidRPr="00156474">
        <w:rPr>
          <w:rFonts w:ascii="Arial" w:hAnsi="Arial" w:cs="Arial"/>
          <w:sz w:val="24"/>
          <w:szCs w:val="24"/>
          <w:lang w:val="kk-KZ"/>
        </w:rPr>
        <w:t>)</w:t>
      </w:r>
      <w:r w:rsidRPr="00156474">
        <w:rPr>
          <w:rFonts w:ascii="Arial" w:hAnsi="Arial" w:cs="Arial"/>
          <w:sz w:val="24"/>
          <w:szCs w:val="24"/>
        </w:rPr>
        <w:t xml:space="preserve">: </w:t>
      </w:r>
      <w:r w:rsidR="006B2803" w:rsidRPr="00626B4C">
        <w:rPr>
          <w:rFonts w:ascii="Arial" w:hAnsi="Arial" w:cs="Arial"/>
          <w:sz w:val="24"/>
          <w:szCs w:val="24"/>
          <w:lang w:val="kk-KZ"/>
        </w:rPr>
        <w:t>Момент</w:t>
      </w:r>
      <w:r w:rsidR="006B2803" w:rsidRPr="00626B4C">
        <w:rPr>
          <w:rFonts w:ascii="Arial" w:hAnsi="Arial" w:cs="Arial"/>
          <w:sz w:val="24"/>
          <w:szCs w:val="24"/>
        </w:rPr>
        <w:t xml:space="preserve"> разрушения, </w:t>
      </w:r>
      <w:proofErr w:type="spellStart"/>
      <w:r w:rsidR="006B2803" w:rsidRPr="00626B4C">
        <w:rPr>
          <w:rFonts w:ascii="Arial" w:hAnsi="Arial" w:cs="Arial"/>
          <w:sz w:val="24"/>
          <w:szCs w:val="24"/>
        </w:rPr>
        <w:t>котор</w:t>
      </w:r>
      <w:proofErr w:type="spellEnd"/>
      <w:r w:rsidR="006B2803" w:rsidRPr="00626B4C">
        <w:rPr>
          <w:rFonts w:ascii="Arial" w:hAnsi="Arial" w:cs="Arial"/>
          <w:sz w:val="24"/>
          <w:szCs w:val="24"/>
          <w:lang w:val="kk-KZ"/>
        </w:rPr>
        <w:t>ый</w:t>
      </w:r>
      <w:r w:rsidR="006B2803" w:rsidRPr="00626B4C">
        <w:rPr>
          <w:rFonts w:ascii="Arial" w:hAnsi="Arial" w:cs="Arial"/>
          <w:sz w:val="24"/>
          <w:szCs w:val="24"/>
        </w:rPr>
        <w:t xml:space="preserve"> достигается при выполнении критериев, основанных на обрыве нити или изношенного участка (3.11)</w:t>
      </w:r>
      <w:r w:rsidR="006B2803" w:rsidRPr="00626B4C">
        <w:rPr>
          <w:rFonts w:ascii="Arial" w:hAnsi="Arial" w:cs="Arial"/>
          <w:sz w:val="24"/>
          <w:szCs w:val="24"/>
          <w:lang w:val="kk-KZ"/>
        </w:rPr>
        <w:t>.</w:t>
      </w:r>
    </w:p>
    <w:p w:rsidR="000167B3" w:rsidRPr="00156474" w:rsidRDefault="000167B3" w:rsidP="002F4925">
      <w:pPr>
        <w:ind w:firstLine="720"/>
        <w:jc w:val="both"/>
        <w:rPr>
          <w:rFonts w:ascii="Arial" w:hAnsi="Arial" w:cs="Arial"/>
          <w:sz w:val="24"/>
          <w:szCs w:val="24"/>
          <w:lang w:val="kk-KZ"/>
        </w:rPr>
      </w:pPr>
      <w:r w:rsidRPr="00156474">
        <w:rPr>
          <w:rFonts w:ascii="Arial" w:hAnsi="Arial" w:cs="Arial"/>
          <w:b/>
          <w:sz w:val="24"/>
          <w:szCs w:val="24"/>
        </w:rPr>
        <w:t xml:space="preserve">3.11 </w:t>
      </w:r>
      <w:r w:rsidR="00852F7D" w:rsidRPr="00156474">
        <w:rPr>
          <w:rFonts w:ascii="Arial" w:hAnsi="Arial" w:cs="Arial"/>
          <w:b/>
          <w:sz w:val="24"/>
          <w:szCs w:val="24"/>
          <w:lang w:val="kk-KZ"/>
        </w:rPr>
        <w:t>и</w:t>
      </w:r>
      <w:proofErr w:type="spellStart"/>
      <w:r w:rsidRPr="00156474">
        <w:rPr>
          <w:rFonts w:ascii="Arial" w:hAnsi="Arial" w:cs="Arial"/>
          <w:b/>
          <w:sz w:val="24"/>
          <w:szCs w:val="24"/>
        </w:rPr>
        <w:t>зношенный</w:t>
      </w:r>
      <w:proofErr w:type="spellEnd"/>
      <w:r w:rsidRPr="00156474">
        <w:rPr>
          <w:rFonts w:ascii="Arial" w:hAnsi="Arial" w:cs="Arial"/>
          <w:b/>
          <w:sz w:val="24"/>
          <w:szCs w:val="24"/>
        </w:rPr>
        <w:t xml:space="preserve"> участок</w:t>
      </w:r>
      <w:r w:rsidR="00C46E66" w:rsidRPr="00156474">
        <w:rPr>
          <w:rFonts w:ascii="Arial" w:hAnsi="Arial" w:cs="Arial"/>
          <w:b/>
          <w:sz w:val="24"/>
          <w:szCs w:val="24"/>
          <w:lang w:val="kk-KZ"/>
        </w:rPr>
        <w:t xml:space="preserve"> </w:t>
      </w:r>
      <w:r w:rsidR="00C46E66" w:rsidRPr="00156474">
        <w:rPr>
          <w:rFonts w:ascii="Arial" w:hAnsi="Arial" w:cs="Arial"/>
          <w:sz w:val="24"/>
          <w:szCs w:val="24"/>
          <w:lang w:val="kk-KZ"/>
        </w:rPr>
        <w:t>(</w:t>
      </w:r>
      <w:proofErr w:type="spellStart"/>
      <w:r w:rsidR="0076554F" w:rsidRPr="00156474">
        <w:rPr>
          <w:rFonts w:ascii="Arial" w:hAnsi="Arial" w:cs="Arial"/>
          <w:bCs/>
          <w:color w:val="000000"/>
          <w:sz w:val="24"/>
          <w:szCs w:val="24"/>
        </w:rPr>
        <w:t>worn</w:t>
      </w:r>
      <w:proofErr w:type="spellEnd"/>
      <w:r w:rsidR="0076554F" w:rsidRPr="00156474">
        <w:rPr>
          <w:rFonts w:ascii="Arial" w:hAnsi="Arial" w:cs="Arial"/>
          <w:bCs/>
          <w:color w:val="000000"/>
          <w:sz w:val="24"/>
          <w:szCs w:val="24"/>
        </w:rPr>
        <w:t xml:space="preserve"> </w:t>
      </w:r>
      <w:proofErr w:type="spellStart"/>
      <w:r w:rsidR="0076554F" w:rsidRPr="00156474">
        <w:rPr>
          <w:rFonts w:ascii="Arial" w:hAnsi="Arial" w:cs="Arial"/>
          <w:bCs/>
          <w:color w:val="000000"/>
          <w:sz w:val="24"/>
          <w:szCs w:val="24"/>
        </w:rPr>
        <w:t>off</w:t>
      </w:r>
      <w:proofErr w:type="spellEnd"/>
      <w:r w:rsidR="0076554F" w:rsidRPr="00156474">
        <w:rPr>
          <w:rFonts w:ascii="Arial" w:hAnsi="Arial" w:cs="Arial"/>
          <w:bCs/>
          <w:color w:val="000000"/>
          <w:sz w:val="24"/>
          <w:szCs w:val="24"/>
        </w:rPr>
        <w:t xml:space="preserve"> </w:t>
      </w:r>
      <w:proofErr w:type="spellStart"/>
      <w:r w:rsidR="0076554F" w:rsidRPr="00156474">
        <w:rPr>
          <w:rFonts w:ascii="Arial" w:hAnsi="Arial" w:cs="Arial"/>
          <w:bCs/>
          <w:color w:val="000000"/>
          <w:sz w:val="24"/>
          <w:szCs w:val="24"/>
        </w:rPr>
        <w:t>area</w:t>
      </w:r>
      <w:proofErr w:type="spellEnd"/>
      <w:r w:rsidR="00C46E66" w:rsidRPr="00156474">
        <w:rPr>
          <w:rFonts w:ascii="Arial" w:hAnsi="Arial" w:cs="Arial"/>
          <w:sz w:val="24"/>
          <w:szCs w:val="24"/>
          <w:lang w:val="kk-KZ"/>
        </w:rPr>
        <w:t>)</w:t>
      </w:r>
      <w:r w:rsidRPr="00156474">
        <w:rPr>
          <w:rFonts w:ascii="Arial" w:hAnsi="Arial" w:cs="Arial"/>
          <w:sz w:val="24"/>
          <w:szCs w:val="24"/>
        </w:rPr>
        <w:t xml:space="preserve">: </w:t>
      </w:r>
      <w:r w:rsidR="0076554F" w:rsidRPr="00156474">
        <w:rPr>
          <w:rFonts w:ascii="Arial" w:hAnsi="Arial" w:cs="Arial"/>
          <w:sz w:val="24"/>
          <w:szCs w:val="24"/>
        </w:rPr>
        <w:t>У</w:t>
      </w:r>
      <w:r w:rsidRPr="00156474">
        <w:rPr>
          <w:rFonts w:ascii="Arial" w:hAnsi="Arial" w:cs="Arial"/>
          <w:sz w:val="24"/>
          <w:szCs w:val="24"/>
        </w:rPr>
        <w:t xml:space="preserve">часток, который был оголен от ворса или </w:t>
      </w:r>
      <w:proofErr w:type="spellStart"/>
      <w:r w:rsidRPr="00156474">
        <w:rPr>
          <w:rFonts w:ascii="Arial" w:hAnsi="Arial" w:cs="Arial"/>
          <w:sz w:val="24"/>
          <w:szCs w:val="24"/>
        </w:rPr>
        <w:t>флока</w:t>
      </w:r>
      <w:proofErr w:type="spellEnd"/>
      <w:r w:rsidRPr="00156474">
        <w:rPr>
          <w:rFonts w:ascii="Arial" w:hAnsi="Arial" w:cs="Arial"/>
          <w:sz w:val="24"/>
          <w:szCs w:val="24"/>
        </w:rPr>
        <w:t xml:space="preserve"> (короткого волокна) так, что обнажена </w:t>
      </w:r>
      <w:r w:rsidR="0076554F" w:rsidRPr="00156474">
        <w:rPr>
          <w:rFonts w:ascii="Arial" w:hAnsi="Arial" w:cs="Arial"/>
          <w:sz w:val="24"/>
          <w:szCs w:val="24"/>
        </w:rPr>
        <w:t>грунтовая ткань.</w:t>
      </w:r>
    </w:p>
    <w:p w:rsidR="000167B3" w:rsidRPr="00156474" w:rsidRDefault="000167B3" w:rsidP="002F4925">
      <w:pPr>
        <w:ind w:firstLine="720"/>
        <w:jc w:val="both"/>
        <w:rPr>
          <w:rFonts w:ascii="Arial" w:hAnsi="Arial" w:cs="Arial"/>
          <w:sz w:val="24"/>
          <w:szCs w:val="24"/>
          <w:lang w:val="kk-KZ"/>
        </w:rPr>
      </w:pPr>
      <w:r w:rsidRPr="00156474">
        <w:rPr>
          <w:rFonts w:ascii="Arial" w:hAnsi="Arial" w:cs="Arial"/>
          <w:b/>
          <w:sz w:val="24"/>
          <w:szCs w:val="24"/>
        </w:rPr>
        <w:t xml:space="preserve">3.11.1 </w:t>
      </w:r>
      <w:r w:rsidR="00852F7D" w:rsidRPr="00156474">
        <w:rPr>
          <w:rFonts w:ascii="Arial" w:hAnsi="Arial" w:cs="Arial"/>
          <w:b/>
          <w:sz w:val="24"/>
          <w:szCs w:val="24"/>
          <w:lang w:val="kk-KZ"/>
        </w:rPr>
        <w:t>п</w:t>
      </w:r>
      <w:proofErr w:type="spellStart"/>
      <w:r w:rsidRPr="00156474">
        <w:rPr>
          <w:rFonts w:ascii="Arial" w:hAnsi="Arial" w:cs="Arial"/>
          <w:b/>
          <w:sz w:val="24"/>
          <w:szCs w:val="24"/>
        </w:rPr>
        <w:t>олностью</w:t>
      </w:r>
      <w:proofErr w:type="spellEnd"/>
      <w:r w:rsidRPr="00156474">
        <w:rPr>
          <w:rFonts w:ascii="Arial" w:hAnsi="Arial" w:cs="Arial"/>
          <w:b/>
          <w:sz w:val="24"/>
          <w:szCs w:val="24"/>
        </w:rPr>
        <w:t xml:space="preserve"> изношенный (стертый) участок</w:t>
      </w:r>
      <w:r w:rsidR="00C46E66" w:rsidRPr="00156474">
        <w:rPr>
          <w:rFonts w:ascii="Arial" w:hAnsi="Arial" w:cs="Arial"/>
          <w:b/>
          <w:sz w:val="24"/>
          <w:szCs w:val="24"/>
          <w:lang w:val="kk-KZ"/>
        </w:rPr>
        <w:t xml:space="preserve"> </w:t>
      </w:r>
      <w:r w:rsidR="00C46E66" w:rsidRPr="00156474">
        <w:rPr>
          <w:rFonts w:ascii="Arial" w:hAnsi="Arial" w:cs="Arial"/>
          <w:sz w:val="24"/>
          <w:szCs w:val="24"/>
          <w:lang w:val="kk-KZ"/>
        </w:rPr>
        <w:t>(</w:t>
      </w:r>
      <w:proofErr w:type="spellStart"/>
      <w:r w:rsidR="0076554F" w:rsidRPr="00156474">
        <w:rPr>
          <w:rFonts w:ascii="Arial" w:hAnsi="Arial" w:cs="Arial"/>
          <w:bCs/>
          <w:color w:val="000000"/>
          <w:sz w:val="24"/>
          <w:szCs w:val="24"/>
        </w:rPr>
        <w:t>fully</w:t>
      </w:r>
      <w:proofErr w:type="spellEnd"/>
      <w:r w:rsidR="0076554F" w:rsidRPr="00156474">
        <w:rPr>
          <w:rFonts w:ascii="Arial" w:hAnsi="Arial" w:cs="Arial"/>
          <w:bCs/>
          <w:color w:val="000000"/>
          <w:sz w:val="24"/>
          <w:szCs w:val="24"/>
        </w:rPr>
        <w:t xml:space="preserve"> </w:t>
      </w:r>
      <w:proofErr w:type="spellStart"/>
      <w:r w:rsidR="0076554F" w:rsidRPr="00156474">
        <w:rPr>
          <w:rFonts w:ascii="Arial" w:hAnsi="Arial" w:cs="Arial"/>
          <w:bCs/>
          <w:color w:val="000000"/>
          <w:sz w:val="24"/>
          <w:szCs w:val="24"/>
        </w:rPr>
        <w:t>worn</w:t>
      </w:r>
      <w:proofErr w:type="spellEnd"/>
      <w:r w:rsidR="0076554F" w:rsidRPr="00156474">
        <w:rPr>
          <w:rFonts w:ascii="Arial" w:hAnsi="Arial" w:cs="Arial"/>
          <w:bCs/>
          <w:color w:val="000000"/>
          <w:sz w:val="24"/>
          <w:szCs w:val="24"/>
        </w:rPr>
        <w:t xml:space="preserve"> </w:t>
      </w:r>
      <w:proofErr w:type="spellStart"/>
      <w:r w:rsidR="0076554F" w:rsidRPr="00156474">
        <w:rPr>
          <w:rFonts w:ascii="Arial" w:hAnsi="Arial" w:cs="Arial"/>
          <w:bCs/>
          <w:color w:val="000000"/>
          <w:sz w:val="24"/>
          <w:szCs w:val="24"/>
        </w:rPr>
        <w:t>off</w:t>
      </w:r>
      <w:proofErr w:type="spellEnd"/>
      <w:r w:rsidR="0076554F" w:rsidRPr="00156474">
        <w:rPr>
          <w:rFonts w:ascii="Arial" w:hAnsi="Arial" w:cs="Arial"/>
          <w:bCs/>
          <w:color w:val="000000"/>
          <w:sz w:val="24"/>
          <w:szCs w:val="24"/>
        </w:rPr>
        <w:t xml:space="preserve"> </w:t>
      </w:r>
      <w:proofErr w:type="spellStart"/>
      <w:r w:rsidR="0076554F" w:rsidRPr="00156474">
        <w:rPr>
          <w:rFonts w:ascii="Arial" w:hAnsi="Arial" w:cs="Arial"/>
          <w:bCs/>
          <w:color w:val="000000"/>
          <w:sz w:val="24"/>
          <w:szCs w:val="24"/>
        </w:rPr>
        <w:t>area</w:t>
      </w:r>
      <w:proofErr w:type="spellEnd"/>
      <w:r w:rsidR="00C46E66" w:rsidRPr="00156474">
        <w:rPr>
          <w:rFonts w:ascii="Arial" w:hAnsi="Arial" w:cs="Arial"/>
          <w:sz w:val="24"/>
          <w:szCs w:val="24"/>
          <w:lang w:val="kk-KZ"/>
        </w:rPr>
        <w:t>)</w:t>
      </w:r>
      <w:r w:rsidRPr="00156474">
        <w:rPr>
          <w:rFonts w:ascii="Arial" w:hAnsi="Arial" w:cs="Arial"/>
          <w:sz w:val="24"/>
          <w:szCs w:val="24"/>
        </w:rPr>
        <w:t xml:space="preserve">: </w:t>
      </w:r>
      <w:r w:rsidR="0076554F" w:rsidRPr="00156474">
        <w:rPr>
          <w:rFonts w:ascii="Arial" w:hAnsi="Arial" w:cs="Arial"/>
          <w:sz w:val="24"/>
          <w:szCs w:val="24"/>
        </w:rPr>
        <w:t>И</w:t>
      </w:r>
      <w:r w:rsidRPr="00156474">
        <w:rPr>
          <w:rFonts w:ascii="Arial" w:hAnsi="Arial" w:cs="Arial"/>
          <w:sz w:val="24"/>
          <w:szCs w:val="24"/>
        </w:rPr>
        <w:t>зношенный участок (3.11), охватывающий более трех четвертей обнаженной поверхности</w:t>
      </w:r>
      <w:r w:rsidR="0076554F" w:rsidRPr="00156474">
        <w:rPr>
          <w:rFonts w:ascii="Arial" w:hAnsi="Arial" w:cs="Arial"/>
          <w:sz w:val="24"/>
          <w:szCs w:val="24"/>
          <w:lang w:val="kk-KZ"/>
        </w:rPr>
        <w:t>.</w:t>
      </w:r>
    </w:p>
    <w:p w:rsidR="000167B3" w:rsidRPr="00156474" w:rsidRDefault="000167B3" w:rsidP="002F4925">
      <w:pPr>
        <w:ind w:firstLine="720"/>
        <w:jc w:val="both"/>
        <w:rPr>
          <w:rFonts w:ascii="Arial" w:hAnsi="Arial" w:cs="Arial"/>
          <w:sz w:val="24"/>
          <w:szCs w:val="24"/>
          <w:lang w:val="kk-KZ"/>
        </w:rPr>
      </w:pPr>
      <w:r w:rsidRPr="00156474">
        <w:rPr>
          <w:rFonts w:ascii="Arial" w:hAnsi="Arial" w:cs="Arial"/>
          <w:b/>
          <w:sz w:val="24"/>
          <w:szCs w:val="24"/>
        </w:rPr>
        <w:t xml:space="preserve">3.11.2 </w:t>
      </w:r>
      <w:r w:rsidR="00852F7D" w:rsidRPr="00156474">
        <w:rPr>
          <w:rFonts w:ascii="Arial" w:hAnsi="Arial" w:cs="Arial"/>
          <w:b/>
          <w:sz w:val="24"/>
          <w:szCs w:val="24"/>
          <w:lang w:val="kk-KZ"/>
        </w:rPr>
        <w:t>ч</w:t>
      </w:r>
      <w:proofErr w:type="spellStart"/>
      <w:r w:rsidRPr="00156474">
        <w:rPr>
          <w:rFonts w:ascii="Arial" w:hAnsi="Arial" w:cs="Arial"/>
          <w:b/>
          <w:sz w:val="24"/>
          <w:szCs w:val="24"/>
        </w:rPr>
        <w:t>астично</w:t>
      </w:r>
      <w:proofErr w:type="spellEnd"/>
      <w:r w:rsidRPr="00156474">
        <w:rPr>
          <w:rFonts w:ascii="Arial" w:hAnsi="Arial" w:cs="Arial"/>
          <w:b/>
          <w:sz w:val="24"/>
          <w:szCs w:val="24"/>
        </w:rPr>
        <w:t xml:space="preserve"> изношенный участок</w:t>
      </w:r>
      <w:r w:rsidR="00C46E66" w:rsidRPr="00156474">
        <w:rPr>
          <w:rFonts w:ascii="Arial" w:hAnsi="Arial" w:cs="Arial"/>
          <w:b/>
          <w:sz w:val="24"/>
          <w:szCs w:val="24"/>
          <w:lang w:val="kk-KZ"/>
        </w:rPr>
        <w:t xml:space="preserve"> </w:t>
      </w:r>
      <w:r w:rsidR="00C46E66" w:rsidRPr="00156474">
        <w:rPr>
          <w:rFonts w:ascii="Arial" w:hAnsi="Arial" w:cs="Arial"/>
          <w:sz w:val="24"/>
          <w:szCs w:val="24"/>
          <w:lang w:val="kk-KZ"/>
        </w:rPr>
        <w:t>(</w:t>
      </w:r>
      <w:proofErr w:type="spellStart"/>
      <w:r w:rsidR="0076554F" w:rsidRPr="00156474">
        <w:rPr>
          <w:rFonts w:ascii="Arial" w:hAnsi="Arial" w:cs="Arial"/>
          <w:bCs/>
          <w:color w:val="000000"/>
          <w:sz w:val="24"/>
          <w:szCs w:val="24"/>
        </w:rPr>
        <w:t>partially</w:t>
      </w:r>
      <w:proofErr w:type="spellEnd"/>
      <w:r w:rsidR="0076554F" w:rsidRPr="00156474">
        <w:rPr>
          <w:rFonts w:ascii="Arial" w:hAnsi="Arial" w:cs="Arial"/>
          <w:bCs/>
          <w:color w:val="000000"/>
          <w:sz w:val="24"/>
          <w:szCs w:val="24"/>
        </w:rPr>
        <w:t xml:space="preserve"> </w:t>
      </w:r>
      <w:proofErr w:type="spellStart"/>
      <w:r w:rsidR="0076554F" w:rsidRPr="00156474">
        <w:rPr>
          <w:rFonts w:ascii="Arial" w:hAnsi="Arial" w:cs="Arial"/>
          <w:bCs/>
          <w:color w:val="000000"/>
          <w:sz w:val="24"/>
          <w:szCs w:val="24"/>
        </w:rPr>
        <w:t>worn</w:t>
      </w:r>
      <w:proofErr w:type="spellEnd"/>
      <w:r w:rsidR="0076554F" w:rsidRPr="00156474">
        <w:rPr>
          <w:rFonts w:ascii="Arial" w:hAnsi="Arial" w:cs="Arial"/>
          <w:bCs/>
          <w:color w:val="000000"/>
          <w:sz w:val="24"/>
          <w:szCs w:val="24"/>
        </w:rPr>
        <w:t xml:space="preserve"> </w:t>
      </w:r>
      <w:proofErr w:type="spellStart"/>
      <w:r w:rsidR="0076554F" w:rsidRPr="00156474">
        <w:rPr>
          <w:rFonts w:ascii="Arial" w:hAnsi="Arial" w:cs="Arial"/>
          <w:bCs/>
          <w:color w:val="000000"/>
          <w:sz w:val="24"/>
          <w:szCs w:val="24"/>
        </w:rPr>
        <w:t>off</w:t>
      </w:r>
      <w:proofErr w:type="spellEnd"/>
      <w:r w:rsidR="0076554F" w:rsidRPr="00156474">
        <w:rPr>
          <w:rFonts w:ascii="Arial" w:hAnsi="Arial" w:cs="Arial"/>
          <w:bCs/>
          <w:color w:val="000000"/>
          <w:sz w:val="24"/>
          <w:szCs w:val="24"/>
        </w:rPr>
        <w:t xml:space="preserve"> </w:t>
      </w:r>
      <w:proofErr w:type="spellStart"/>
      <w:r w:rsidR="0076554F" w:rsidRPr="00156474">
        <w:rPr>
          <w:rFonts w:ascii="Arial" w:hAnsi="Arial" w:cs="Arial"/>
          <w:bCs/>
          <w:color w:val="000000"/>
          <w:sz w:val="24"/>
          <w:szCs w:val="24"/>
        </w:rPr>
        <w:t>area</w:t>
      </w:r>
      <w:proofErr w:type="spellEnd"/>
      <w:r w:rsidR="00C46E66" w:rsidRPr="00156474">
        <w:rPr>
          <w:rFonts w:ascii="Arial" w:hAnsi="Arial" w:cs="Arial"/>
          <w:sz w:val="24"/>
          <w:szCs w:val="24"/>
          <w:lang w:val="kk-KZ"/>
        </w:rPr>
        <w:t>)</w:t>
      </w:r>
      <w:r w:rsidRPr="00156474">
        <w:rPr>
          <w:rFonts w:ascii="Arial" w:hAnsi="Arial" w:cs="Arial"/>
          <w:sz w:val="24"/>
          <w:szCs w:val="24"/>
        </w:rPr>
        <w:t xml:space="preserve">: </w:t>
      </w:r>
      <w:r w:rsidR="0076554F" w:rsidRPr="00156474">
        <w:rPr>
          <w:rFonts w:ascii="Arial" w:hAnsi="Arial" w:cs="Arial"/>
          <w:sz w:val="24"/>
          <w:szCs w:val="24"/>
        </w:rPr>
        <w:t>И</w:t>
      </w:r>
      <w:r w:rsidRPr="00156474">
        <w:rPr>
          <w:rFonts w:ascii="Arial" w:hAnsi="Arial" w:cs="Arial"/>
          <w:sz w:val="24"/>
          <w:szCs w:val="24"/>
        </w:rPr>
        <w:t xml:space="preserve">зношенный участок (3.11), в котором наблюдается некоторая визуальная потеря ворса или </w:t>
      </w:r>
      <w:proofErr w:type="spellStart"/>
      <w:r w:rsidRPr="00156474">
        <w:rPr>
          <w:rFonts w:ascii="Arial" w:hAnsi="Arial" w:cs="Arial"/>
          <w:sz w:val="24"/>
          <w:szCs w:val="24"/>
        </w:rPr>
        <w:t>флока</w:t>
      </w:r>
      <w:proofErr w:type="spellEnd"/>
      <w:r w:rsidRPr="00156474">
        <w:rPr>
          <w:rFonts w:ascii="Arial" w:hAnsi="Arial" w:cs="Arial"/>
          <w:sz w:val="24"/>
          <w:szCs w:val="24"/>
        </w:rPr>
        <w:t xml:space="preserve"> в отдельных местах</w:t>
      </w:r>
      <w:r w:rsidR="0076554F" w:rsidRPr="00156474">
        <w:rPr>
          <w:rFonts w:ascii="Arial" w:hAnsi="Arial" w:cs="Arial"/>
          <w:sz w:val="24"/>
          <w:szCs w:val="24"/>
          <w:lang w:val="kk-KZ"/>
        </w:rPr>
        <w:t>.</w:t>
      </w:r>
    </w:p>
    <w:p w:rsidR="000167B3" w:rsidRPr="00156474" w:rsidRDefault="000167B3" w:rsidP="002F4925">
      <w:pPr>
        <w:ind w:firstLine="720"/>
        <w:jc w:val="both"/>
        <w:rPr>
          <w:rFonts w:ascii="Arial" w:hAnsi="Arial" w:cs="Arial"/>
          <w:sz w:val="24"/>
          <w:szCs w:val="24"/>
        </w:rPr>
      </w:pPr>
    </w:p>
    <w:p w:rsidR="000167B3" w:rsidRPr="00156474" w:rsidRDefault="00D55ED9" w:rsidP="002F4925">
      <w:pPr>
        <w:ind w:firstLine="720"/>
        <w:jc w:val="both"/>
        <w:rPr>
          <w:rFonts w:ascii="Arial" w:hAnsi="Arial" w:cs="Arial"/>
          <w:bCs/>
          <w:lang w:val="kk-KZ"/>
        </w:rPr>
      </w:pPr>
      <w:r w:rsidRPr="004314E3">
        <w:rPr>
          <w:rFonts w:ascii="Arial" w:hAnsi="Arial" w:cs="Arial"/>
          <w:spacing w:val="20"/>
        </w:rPr>
        <w:t>Примечание</w:t>
      </w:r>
      <w:r w:rsidR="00D06796" w:rsidRPr="00156474">
        <w:rPr>
          <w:rFonts w:ascii="Arial" w:hAnsi="Arial" w:cs="Arial"/>
          <w:lang w:val="kk-KZ"/>
        </w:rPr>
        <w:t xml:space="preserve"> -</w:t>
      </w:r>
      <w:r w:rsidR="000167B3" w:rsidRPr="00156474">
        <w:rPr>
          <w:rFonts w:ascii="Arial" w:hAnsi="Arial" w:cs="Arial"/>
        </w:rPr>
        <w:t xml:space="preserve"> Частично изношенный участок, при просмотре которого через </w:t>
      </w:r>
      <w:proofErr w:type="spellStart"/>
      <w:r w:rsidR="000167B3" w:rsidRPr="00156474">
        <w:rPr>
          <w:rFonts w:ascii="Arial" w:hAnsi="Arial" w:cs="Arial"/>
        </w:rPr>
        <w:t>калиберную</w:t>
      </w:r>
      <w:proofErr w:type="spellEnd"/>
      <w:r w:rsidR="000167B3" w:rsidRPr="00156474">
        <w:rPr>
          <w:rFonts w:ascii="Arial" w:hAnsi="Arial" w:cs="Arial"/>
        </w:rPr>
        <w:t xml:space="preserve"> дощечку (5.2) ворс не виден, а основание обнажено.</w:t>
      </w:r>
    </w:p>
    <w:p w:rsidR="00931BC2" w:rsidRPr="00156474" w:rsidRDefault="00931BC2" w:rsidP="002F4925">
      <w:pPr>
        <w:ind w:firstLine="720"/>
        <w:jc w:val="both"/>
        <w:rPr>
          <w:rFonts w:ascii="Arial" w:hAnsi="Arial" w:cs="Arial"/>
          <w:b/>
          <w:bCs/>
          <w:sz w:val="24"/>
          <w:szCs w:val="24"/>
          <w:lang w:val="kk-KZ"/>
        </w:rPr>
      </w:pPr>
    </w:p>
    <w:p w:rsidR="007D1A77" w:rsidRPr="00156474" w:rsidRDefault="007D1A77" w:rsidP="002F4925">
      <w:pPr>
        <w:ind w:firstLine="720"/>
        <w:jc w:val="both"/>
        <w:rPr>
          <w:rFonts w:ascii="Arial" w:hAnsi="Arial" w:cs="Arial"/>
          <w:b/>
          <w:bCs/>
          <w:sz w:val="24"/>
          <w:szCs w:val="24"/>
        </w:rPr>
      </w:pPr>
      <w:r w:rsidRPr="00156474">
        <w:rPr>
          <w:rFonts w:ascii="Arial" w:hAnsi="Arial" w:cs="Arial"/>
          <w:b/>
          <w:bCs/>
          <w:sz w:val="24"/>
          <w:szCs w:val="24"/>
        </w:rPr>
        <w:t xml:space="preserve">4 </w:t>
      </w:r>
      <w:r w:rsidR="00156474" w:rsidRPr="00156474">
        <w:rPr>
          <w:rFonts w:ascii="Arial" w:hAnsi="Arial" w:cs="Arial"/>
          <w:b/>
          <w:bCs/>
          <w:color w:val="000000"/>
          <w:sz w:val="24"/>
          <w:szCs w:val="24"/>
        </w:rPr>
        <w:t>Сущность метода</w:t>
      </w:r>
    </w:p>
    <w:p w:rsidR="007D1A77" w:rsidRPr="00156474" w:rsidRDefault="007D1A77" w:rsidP="002F4925">
      <w:pPr>
        <w:ind w:firstLine="720"/>
        <w:jc w:val="both"/>
        <w:rPr>
          <w:rFonts w:ascii="Arial" w:hAnsi="Arial" w:cs="Arial"/>
          <w:b/>
          <w:bCs/>
          <w:sz w:val="24"/>
          <w:szCs w:val="24"/>
        </w:rPr>
      </w:pPr>
    </w:p>
    <w:p w:rsidR="00626B4C" w:rsidRPr="00626B4C" w:rsidRDefault="00626B4C" w:rsidP="00626B4C">
      <w:pPr>
        <w:ind w:firstLine="709"/>
        <w:jc w:val="both"/>
        <w:rPr>
          <w:rFonts w:ascii="Arial" w:hAnsi="Arial" w:cs="Arial"/>
          <w:spacing w:val="2"/>
          <w:sz w:val="24"/>
          <w:szCs w:val="24"/>
          <w:shd w:val="clear" w:color="auto" w:fill="FFFFFF"/>
        </w:rPr>
      </w:pPr>
      <w:r w:rsidRPr="00626B4C">
        <w:rPr>
          <w:rFonts w:ascii="Arial" w:hAnsi="Arial" w:cs="Arial"/>
          <w:spacing w:val="2"/>
          <w:sz w:val="24"/>
          <w:szCs w:val="24"/>
          <w:shd w:val="clear" w:color="auto" w:fill="FFFFFF"/>
        </w:rPr>
        <w:t xml:space="preserve">Проба круглой формы, установленная в держателе для проб, с приложенной к нему определенной нагрузкой трется об абразивный материал, совершая движение по фигуре </w:t>
      </w:r>
      <w:proofErr w:type="spellStart"/>
      <w:r w:rsidRPr="00626B4C">
        <w:rPr>
          <w:rFonts w:ascii="Arial" w:hAnsi="Arial" w:cs="Arial"/>
          <w:spacing w:val="2"/>
          <w:sz w:val="24"/>
          <w:szCs w:val="24"/>
          <w:shd w:val="clear" w:color="auto" w:fill="FFFFFF"/>
        </w:rPr>
        <w:t>Лиссажу.</w:t>
      </w:r>
      <w:proofErr w:type="spellEnd"/>
      <w:r w:rsidRPr="00626B4C">
        <w:rPr>
          <w:rFonts w:ascii="Arial" w:hAnsi="Arial" w:cs="Arial"/>
          <w:spacing w:val="2"/>
          <w:sz w:val="24"/>
          <w:szCs w:val="24"/>
          <w:shd w:val="clear" w:color="auto" w:fill="FFFFFF"/>
          <w:lang w:val="kk-KZ"/>
        </w:rPr>
        <w:t xml:space="preserve"> </w:t>
      </w:r>
      <w:r w:rsidRPr="00626B4C">
        <w:rPr>
          <w:rFonts w:ascii="Arial" w:hAnsi="Arial" w:cs="Arial"/>
          <w:spacing w:val="2"/>
          <w:sz w:val="24"/>
          <w:szCs w:val="24"/>
          <w:shd w:val="clear" w:color="auto" w:fill="FFFFFF"/>
        </w:rPr>
        <w:t>Держатель пробы свободно вращается вокруг собственной оси, перпендикулярной к плоскости пробы. Степень стойкости к истиранию текстильных полотен определяется числом циклов, совершаемых образцом пробы до ее разрушения.</w:t>
      </w:r>
    </w:p>
    <w:p w:rsidR="00A64D43" w:rsidRPr="00626B4C" w:rsidRDefault="00626B4C" w:rsidP="00626B4C">
      <w:pPr>
        <w:ind w:firstLine="720"/>
        <w:jc w:val="both"/>
        <w:rPr>
          <w:rFonts w:ascii="Arial" w:hAnsi="Arial" w:cs="Arial"/>
          <w:sz w:val="24"/>
          <w:szCs w:val="24"/>
          <w:lang w:val="kk-KZ"/>
        </w:rPr>
      </w:pPr>
      <w:r w:rsidRPr="00626B4C">
        <w:rPr>
          <w:rFonts w:ascii="Arial" w:hAnsi="Arial" w:cs="Arial"/>
          <w:sz w:val="24"/>
          <w:szCs w:val="24"/>
        </w:rPr>
        <w:t xml:space="preserve">Пробы устанавливают в держатель проб с подложкой из вспененного материала. Пробы с поверхностной плотностью, </w:t>
      </w:r>
      <w:r w:rsidRPr="00626B4C">
        <w:rPr>
          <w:rFonts w:ascii="Arial" w:hAnsi="Arial" w:cs="Arial"/>
          <w:sz w:val="24"/>
          <w:szCs w:val="24"/>
          <w:lang w:val="kk-KZ"/>
        </w:rPr>
        <w:t>не менее</w:t>
      </w:r>
      <w:r w:rsidRPr="00626B4C">
        <w:rPr>
          <w:rFonts w:ascii="Arial" w:hAnsi="Arial" w:cs="Arial"/>
          <w:sz w:val="24"/>
          <w:szCs w:val="24"/>
        </w:rPr>
        <w:t xml:space="preserve"> 500 г/м</w:t>
      </w:r>
      <w:proofErr w:type="gramStart"/>
      <w:r w:rsidRPr="00626B4C">
        <w:rPr>
          <w:rFonts w:ascii="Arial" w:hAnsi="Arial" w:cs="Arial"/>
          <w:sz w:val="24"/>
          <w:szCs w:val="24"/>
          <w:vertAlign w:val="superscript"/>
        </w:rPr>
        <w:t>2</w:t>
      </w:r>
      <w:proofErr w:type="gramEnd"/>
      <w:r w:rsidRPr="00626B4C">
        <w:rPr>
          <w:rFonts w:ascii="Arial" w:hAnsi="Arial" w:cs="Arial"/>
          <w:sz w:val="24"/>
          <w:szCs w:val="24"/>
        </w:rPr>
        <w:t>, устанавливают в держатель проб без вспененного материала. Ворсовые материалы, испытание которых проводят без использования подложки из вспененного материала, подвергают специальной предварительной подготовке (</w:t>
      </w:r>
      <w:proofErr w:type="gramStart"/>
      <w:r w:rsidRPr="00626B4C">
        <w:rPr>
          <w:rFonts w:ascii="Arial" w:hAnsi="Arial" w:cs="Arial"/>
          <w:sz w:val="24"/>
          <w:szCs w:val="24"/>
        </w:rPr>
        <w:t>см</w:t>
      </w:r>
      <w:proofErr w:type="gramEnd"/>
      <w:r w:rsidRPr="00626B4C">
        <w:rPr>
          <w:rFonts w:ascii="Arial" w:hAnsi="Arial" w:cs="Arial"/>
          <w:sz w:val="24"/>
          <w:szCs w:val="24"/>
        </w:rPr>
        <w:t>. 7.5.2).</w:t>
      </w:r>
    </w:p>
    <w:p w:rsidR="00116DF9" w:rsidRPr="00116DF9" w:rsidRDefault="00116DF9" w:rsidP="002F4925">
      <w:pPr>
        <w:ind w:firstLine="720"/>
        <w:jc w:val="both"/>
        <w:rPr>
          <w:rFonts w:ascii="Arial" w:hAnsi="Arial" w:cs="Arial"/>
          <w:color w:val="000000"/>
          <w:sz w:val="24"/>
          <w:szCs w:val="24"/>
          <w:lang w:val="kk-KZ"/>
        </w:rPr>
      </w:pPr>
      <w:r w:rsidRPr="00116DF9">
        <w:rPr>
          <w:rFonts w:ascii="Arial" w:hAnsi="Arial" w:cs="Arial"/>
          <w:sz w:val="24"/>
          <w:szCs w:val="24"/>
        </w:rPr>
        <w:t>Истирание проводят при нагрузке, для которой установлены два значения. Общая фактическая масса нагрузки при истирании (масса держателя пробы в собранном виде и соответствующего груза) составляет</w:t>
      </w:r>
      <w:r w:rsidRPr="00116DF9">
        <w:rPr>
          <w:rFonts w:ascii="Arial" w:hAnsi="Arial" w:cs="Arial"/>
          <w:sz w:val="24"/>
          <w:szCs w:val="24"/>
          <w:lang w:val="kk-KZ"/>
        </w:rPr>
        <w:t xml:space="preserve"> следующее</w:t>
      </w:r>
      <w:r w:rsidRPr="00116DF9">
        <w:rPr>
          <w:rFonts w:ascii="Arial" w:hAnsi="Arial" w:cs="Arial"/>
          <w:sz w:val="24"/>
          <w:szCs w:val="24"/>
        </w:rPr>
        <w:t>:</w:t>
      </w:r>
    </w:p>
    <w:p w:rsidR="002B0CFA" w:rsidRPr="002B0CFA" w:rsidRDefault="002F4925" w:rsidP="002F4925">
      <w:pPr>
        <w:ind w:firstLine="720"/>
        <w:jc w:val="both"/>
        <w:rPr>
          <w:rFonts w:ascii="Arial" w:hAnsi="Arial" w:cs="Arial"/>
          <w:color w:val="000000"/>
          <w:sz w:val="24"/>
          <w:szCs w:val="24"/>
          <w:lang w:val="kk-KZ"/>
        </w:rPr>
      </w:pPr>
      <w:r w:rsidRPr="002F4925">
        <w:rPr>
          <w:rFonts w:ascii="Arial" w:hAnsi="Arial" w:cs="Arial"/>
          <w:color w:val="000000"/>
          <w:sz w:val="24"/>
          <w:szCs w:val="24"/>
          <w:lang w:val="en-US"/>
        </w:rPr>
        <w:t>a</w:t>
      </w:r>
      <w:r w:rsidRPr="002F4925">
        <w:rPr>
          <w:rFonts w:ascii="Arial" w:hAnsi="Arial" w:cs="Arial"/>
          <w:color w:val="000000"/>
          <w:sz w:val="24"/>
          <w:szCs w:val="24"/>
        </w:rPr>
        <w:t xml:space="preserve">) </w:t>
      </w:r>
      <w:r w:rsidR="002B0CFA" w:rsidRPr="002B0CFA">
        <w:rPr>
          <w:rFonts w:ascii="Arial" w:hAnsi="Arial" w:cs="Arial"/>
          <w:sz w:val="24"/>
          <w:szCs w:val="24"/>
        </w:rPr>
        <w:t>(795 ± 7) г для</w:t>
      </w:r>
      <w:r w:rsidR="002B0CFA" w:rsidRPr="002B0CFA">
        <w:rPr>
          <w:rFonts w:ascii="Arial" w:hAnsi="Arial" w:cs="Arial"/>
          <w:sz w:val="24"/>
          <w:szCs w:val="24"/>
          <w:lang w:val="kk-KZ"/>
        </w:rPr>
        <w:t xml:space="preserve"> </w:t>
      </w:r>
      <w:r w:rsidR="002B0CFA" w:rsidRPr="002B0CFA">
        <w:rPr>
          <w:rFonts w:ascii="Arial" w:hAnsi="Arial" w:cs="Arial"/>
          <w:color w:val="000000"/>
          <w:sz w:val="24"/>
          <w:szCs w:val="24"/>
        </w:rPr>
        <w:t>полотна, предназначенного для</w:t>
      </w:r>
      <w:r w:rsidR="002B0CFA" w:rsidRPr="002B0CFA">
        <w:rPr>
          <w:rFonts w:ascii="Arial" w:hAnsi="Arial" w:cs="Arial"/>
          <w:sz w:val="24"/>
          <w:szCs w:val="24"/>
        </w:rPr>
        <w:t xml:space="preserve"> производственной одежды, обивочных материалов, постельного белья и </w:t>
      </w:r>
      <w:r w:rsidR="002B0CFA" w:rsidRPr="002B0CFA">
        <w:rPr>
          <w:rFonts w:ascii="Arial" w:hAnsi="Arial" w:cs="Arial"/>
          <w:color w:val="000000"/>
          <w:sz w:val="24"/>
          <w:szCs w:val="24"/>
        </w:rPr>
        <w:t xml:space="preserve">полотна для технического использования </w:t>
      </w:r>
      <w:r w:rsidR="002B0CFA" w:rsidRPr="002B0CFA">
        <w:rPr>
          <w:rFonts w:ascii="Arial" w:hAnsi="Arial" w:cs="Arial"/>
          <w:sz w:val="24"/>
          <w:szCs w:val="24"/>
        </w:rPr>
        <w:t>(</w:t>
      </w:r>
      <w:r w:rsidR="002B0CFA" w:rsidRPr="002B0CFA">
        <w:rPr>
          <w:rFonts w:ascii="Arial" w:hAnsi="Arial" w:cs="Arial"/>
          <w:sz w:val="24"/>
          <w:szCs w:val="24"/>
          <w:lang w:val="kk-KZ"/>
        </w:rPr>
        <w:t xml:space="preserve">т.е. </w:t>
      </w:r>
      <w:r w:rsidR="002B0CFA" w:rsidRPr="002B0CFA">
        <w:rPr>
          <w:rFonts w:ascii="Arial" w:hAnsi="Arial" w:cs="Arial"/>
          <w:sz w:val="24"/>
          <w:szCs w:val="24"/>
        </w:rPr>
        <w:t>номинальное давление 12 кПа);</w:t>
      </w:r>
    </w:p>
    <w:p w:rsidR="002F4925" w:rsidRPr="00DF13FC" w:rsidRDefault="002F4925" w:rsidP="002F4925">
      <w:pPr>
        <w:ind w:firstLine="720"/>
        <w:jc w:val="both"/>
        <w:rPr>
          <w:rFonts w:ascii="Arial" w:hAnsi="Arial" w:cs="Arial"/>
          <w:color w:val="000000"/>
          <w:sz w:val="24"/>
          <w:szCs w:val="24"/>
          <w:lang w:val="kk-KZ"/>
        </w:rPr>
      </w:pPr>
      <w:r w:rsidRPr="002F4925">
        <w:rPr>
          <w:rFonts w:ascii="Arial" w:hAnsi="Arial" w:cs="Arial"/>
          <w:color w:val="000000"/>
          <w:sz w:val="24"/>
          <w:szCs w:val="24"/>
          <w:lang w:val="en-US"/>
        </w:rPr>
        <w:t>b</w:t>
      </w:r>
      <w:r w:rsidRPr="002F4925">
        <w:rPr>
          <w:rFonts w:ascii="Arial" w:hAnsi="Arial" w:cs="Arial"/>
          <w:color w:val="000000"/>
          <w:sz w:val="24"/>
          <w:szCs w:val="24"/>
        </w:rPr>
        <w:t xml:space="preserve">) </w:t>
      </w:r>
      <w:r w:rsidR="00DF13FC" w:rsidRPr="00DF13FC">
        <w:rPr>
          <w:rFonts w:ascii="Arial" w:hAnsi="Arial" w:cs="Arial"/>
          <w:sz w:val="24"/>
          <w:szCs w:val="24"/>
        </w:rPr>
        <w:t xml:space="preserve">(595 ± 7) г для </w:t>
      </w:r>
      <w:r w:rsidR="00DF13FC" w:rsidRPr="00DF13FC">
        <w:rPr>
          <w:rFonts w:ascii="Arial" w:hAnsi="Arial" w:cs="Arial"/>
          <w:color w:val="000000"/>
          <w:sz w:val="24"/>
          <w:szCs w:val="24"/>
        </w:rPr>
        <w:t xml:space="preserve">полотна, предназначенного для </w:t>
      </w:r>
      <w:r w:rsidR="00DF13FC" w:rsidRPr="00DF13FC">
        <w:rPr>
          <w:rFonts w:ascii="Arial" w:hAnsi="Arial" w:cs="Arial"/>
          <w:sz w:val="24"/>
          <w:szCs w:val="24"/>
        </w:rPr>
        <w:t>одежды и текстильных изделий бытового назначения, кроме обивочных материалов и постельного белья (</w:t>
      </w:r>
      <w:r w:rsidR="00DF13FC" w:rsidRPr="00DF13FC">
        <w:rPr>
          <w:rFonts w:ascii="Arial" w:hAnsi="Arial" w:cs="Arial"/>
          <w:sz w:val="24"/>
          <w:szCs w:val="24"/>
          <w:lang w:val="kk-KZ"/>
        </w:rPr>
        <w:t xml:space="preserve">т.е. </w:t>
      </w:r>
      <w:r w:rsidR="00DF13FC" w:rsidRPr="00DF13FC">
        <w:rPr>
          <w:rFonts w:ascii="Arial" w:hAnsi="Arial" w:cs="Arial"/>
          <w:sz w:val="24"/>
          <w:szCs w:val="24"/>
        </w:rPr>
        <w:t>номинальное давление 9 кПа).</w:t>
      </w:r>
    </w:p>
    <w:p w:rsidR="002F4925" w:rsidRPr="002F4925" w:rsidRDefault="00A66DB6" w:rsidP="002F4925">
      <w:pPr>
        <w:ind w:firstLine="720"/>
        <w:jc w:val="both"/>
        <w:rPr>
          <w:rFonts w:ascii="Arial" w:hAnsi="Arial" w:cs="Arial"/>
          <w:color w:val="000000"/>
          <w:sz w:val="24"/>
          <w:szCs w:val="24"/>
        </w:rPr>
      </w:pPr>
      <w:r w:rsidRPr="00A66DB6">
        <w:rPr>
          <w:rFonts w:ascii="Arial" w:hAnsi="Arial" w:cs="Arial"/>
          <w:sz w:val="24"/>
          <w:szCs w:val="24"/>
        </w:rPr>
        <w:lastRenderedPageBreak/>
        <w:t xml:space="preserve">Испытание на истирание продолжают до разрушения </w:t>
      </w:r>
      <w:proofErr w:type="spellStart"/>
      <w:r w:rsidRPr="00A66DB6">
        <w:rPr>
          <w:rFonts w:ascii="Arial" w:hAnsi="Arial" w:cs="Arial"/>
          <w:sz w:val="24"/>
          <w:szCs w:val="24"/>
        </w:rPr>
        <w:t>испыт</w:t>
      </w:r>
      <w:proofErr w:type="spellEnd"/>
      <w:r w:rsidR="00626B4C">
        <w:rPr>
          <w:rFonts w:ascii="Arial" w:hAnsi="Arial" w:cs="Arial"/>
          <w:sz w:val="24"/>
          <w:szCs w:val="24"/>
          <w:lang w:val="kk-KZ"/>
        </w:rPr>
        <w:t>у</w:t>
      </w:r>
      <w:proofErr w:type="spellStart"/>
      <w:r w:rsidRPr="00A66DB6">
        <w:rPr>
          <w:rFonts w:ascii="Arial" w:hAnsi="Arial" w:cs="Arial"/>
          <w:sz w:val="24"/>
          <w:szCs w:val="24"/>
        </w:rPr>
        <w:t>емой</w:t>
      </w:r>
      <w:proofErr w:type="spellEnd"/>
      <w:r w:rsidRPr="00A66DB6">
        <w:rPr>
          <w:rFonts w:ascii="Arial" w:hAnsi="Arial" w:cs="Arial"/>
          <w:sz w:val="24"/>
          <w:szCs w:val="24"/>
        </w:rPr>
        <w:t xml:space="preserve"> пробы</w:t>
      </w:r>
      <w:r>
        <w:rPr>
          <w:rFonts w:ascii="Arial" w:hAnsi="Arial" w:cs="Arial"/>
          <w:sz w:val="24"/>
          <w:szCs w:val="24"/>
          <w:lang w:val="kk-KZ"/>
        </w:rPr>
        <w:t xml:space="preserve"> </w:t>
      </w:r>
      <w:r w:rsidRPr="00A66DB6">
        <w:rPr>
          <w:rFonts w:ascii="Arial" w:hAnsi="Arial" w:cs="Arial"/>
          <w:sz w:val="24"/>
          <w:szCs w:val="24"/>
        </w:rPr>
        <w:t>(</w:t>
      </w:r>
      <w:proofErr w:type="gramStart"/>
      <w:r w:rsidRPr="00A66DB6">
        <w:rPr>
          <w:rFonts w:ascii="Arial" w:hAnsi="Arial" w:cs="Arial"/>
          <w:sz w:val="24"/>
          <w:szCs w:val="24"/>
        </w:rPr>
        <w:t>см</w:t>
      </w:r>
      <w:proofErr w:type="gramEnd"/>
      <w:r w:rsidRPr="00A66DB6">
        <w:rPr>
          <w:rFonts w:ascii="Arial" w:hAnsi="Arial" w:cs="Arial"/>
          <w:sz w:val="24"/>
          <w:szCs w:val="24"/>
        </w:rPr>
        <w:t>. раздел 8)</w:t>
      </w:r>
      <w:r w:rsidR="002F4925" w:rsidRPr="002F4925">
        <w:rPr>
          <w:rFonts w:ascii="Arial" w:hAnsi="Arial" w:cs="Arial"/>
          <w:color w:val="000000"/>
          <w:sz w:val="24"/>
          <w:szCs w:val="24"/>
        </w:rPr>
        <w:t>.</w:t>
      </w:r>
    </w:p>
    <w:p w:rsidR="00C66BDC" w:rsidRDefault="002F4925" w:rsidP="002F4925">
      <w:pPr>
        <w:ind w:firstLine="720"/>
        <w:jc w:val="both"/>
        <w:rPr>
          <w:rFonts w:ascii="Arial" w:hAnsi="Arial" w:cs="Arial"/>
          <w:sz w:val="24"/>
          <w:szCs w:val="24"/>
          <w:lang w:val="kk-KZ"/>
        </w:rPr>
      </w:pPr>
      <w:r w:rsidRPr="002F4925">
        <w:rPr>
          <w:rFonts w:ascii="Arial" w:hAnsi="Arial" w:cs="Arial"/>
          <w:color w:val="000000"/>
          <w:sz w:val="24"/>
          <w:szCs w:val="24"/>
        </w:rPr>
        <w:t xml:space="preserve">Интервал контроля определяется разрушением образца. </w:t>
      </w:r>
      <w:r w:rsidR="00C66BDC" w:rsidRPr="00C66BDC">
        <w:rPr>
          <w:rFonts w:ascii="Arial" w:hAnsi="Arial" w:cs="Arial"/>
          <w:sz w:val="24"/>
          <w:szCs w:val="24"/>
        </w:rPr>
        <w:t xml:space="preserve">Записывают количество циклов истирания, при котором разрушение пробы еще не наблюдается (указанное количество циклов истирания является верхним пределом интервала истирания до </w:t>
      </w:r>
      <w:proofErr w:type="spellStart"/>
      <w:proofErr w:type="gramStart"/>
      <w:r w:rsidR="00C66BDC" w:rsidRPr="00C66BDC">
        <w:rPr>
          <w:rFonts w:ascii="Arial" w:hAnsi="Arial" w:cs="Arial"/>
          <w:sz w:val="24"/>
          <w:szCs w:val="24"/>
        </w:rPr>
        <w:t>раз-рушения</w:t>
      </w:r>
      <w:proofErr w:type="spellEnd"/>
      <w:proofErr w:type="gramEnd"/>
      <w:r w:rsidR="00C66BDC" w:rsidRPr="00C66BDC">
        <w:rPr>
          <w:rFonts w:ascii="Arial" w:hAnsi="Arial" w:cs="Arial"/>
          <w:sz w:val="24"/>
          <w:szCs w:val="24"/>
        </w:rPr>
        <w:t xml:space="preserve"> пробы и одновременно нижним пределом интервала истирания, при котором происходит разрушение пробы).</w:t>
      </w:r>
    </w:p>
    <w:p w:rsidR="00C66BDC" w:rsidRPr="00C66BDC" w:rsidRDefault="00C66BDC" w:rsidP="002F4925">
      <w:pPr>
        <w:ind w:firstLine="720"/>
        <w:jc w:val="both"/>
        <w:rPr>
          <w:rFonts w:ascii="Arial" w:hAnsi="Arial" w:cs="Arial"/>
          <w:bCs/>
          <w:sz w:val="24"/>
          <w:szCs w:val="24"/>
          <w:lang w:val="kk-KZ"/>
        </w:rPr>
      </w:pPr>
    </w:p>
    <w:p w:rsidR="00962F07" w:rsidRDefault="007D1A77" w:rsidP="00962F07">
      <w:pPr>
        <w:ind w:firstLine="709"/>
        <w:jc w:val="both"/>
        <w:rPr>
          <w:rFonts w:ascii="Arial" w:hAnsi="Arial" w:cs="Arial"/>
          <w:b/>
          <w:bCs/>
          <w:color w:val="000000"/>
          <w:sz w:val="24"/>
          <w:szCs w:val="24"/>
          <w:lang w:val="kk-KZ"/>
        </w:rPr>
      </w:pPr>
      <w:r w:rsidRPr="00962F07">
        <w:rPr>
          <w:rFonts w:ascii="Arial" w:hAnsi="Arial" w:cs="Arial"/>
          <w:b/>
          <w:bCs/>
          <w:sz w:val="24"/>
          <w:szCs w:val="24"/>
        </w:rPr>
        <w:t>5</w:t>
      </w:r>
      <w:r w:rsidRPr="00962F07">
        <w:rPr>
          <w:rFonts w:ascii="Arial" w:hAnsi="Arial" w:cs="Arial"/>
          <w:bCs/>
          <w:sz w:val="24"/>
          <w:szCs w:val="24"/>
        </w:rPr>
        <w:t xml:space="preserve"> </w:t>
      </w:r>
      <w:r w:rsidR="00962F07" w:rsidRPr="00962F07">
        <w:rPr>
          <w:rFonts w:ascii="Arial" w:hAnsi="Arial" w:cs="Arial"/>
          <w:b/>
          <w:bCs/>
          <w:color w:val="000000"/>
          <w:sz w:val="24"/>
          <w:szCs w:val="24"/>
        </w:rPr>
        <w:t>Оборудование и материалы</w:t>
      </w:r>
    </w:p>
    <w:p w:rsidR="00D36042" w:rsidRPr="00D36042" w:rsidRDefault="00D36042" w:rsidP="00962F07">
      <w:pPr>
        <w:ind w:firstLine="709"/>
        <w:jc w:val="both"/>
        <w:rPr>
          <w:rFonts w:ascii="Arial" w:hAnsi="Arial" w:cs="Arial"/>
          <w:b/>
          <w:bCs/>
          <w:color w:val="000000"/>
          <w:sz w:val="24"/>
          <w:szCs w:val="24"/>
          <w:lang w:val="kk-KZ"/>
        </w:rPr>
      </w:pPr>
    </w:p>
    <w:p w:rsidR="00962F07" w:rsidRPr="00962F07" w:rsidRDefault="00962F07" w:rsidP="00962F07">
      <w:pPr>
        <w:ind w:firstLine="709"/>
        <w:jc w:val="both"/>
        <w:rPr>
          <w:rFonts w:ascii="Arial" w:hAnsi="Arial" w:cs="Arial"/>
          <w:b/>
          <w:bCs/>
          <w:color w:val="000000"/>
          <w:sz w:val="24"/>
          <w:szCs w:val="24"/>
        </w:rPr>
      </w:pPr>
      <w:r w:rsidRPr="00962F07">
        <w:rPr>
          <w:rFonts w:ascii="Arial" w:hAnsi="Arial" w:cs="Arial"/>
          <w:b/>
          <w:bCs/>
          <w:color w:val="000000"/>
          <w:sz w:val="24"/>
          <w:szCs w:val="24"/>
        </w:rPr>
        <w:t xml:space="preserve">5.1 Испытательное оборудование и вспомогательные материалы, в соответствии с </w:t>
      </w:r>
      <w:r w:rsidRPr="00962F07">
        <w:rPr>
          <w:rFonts w:ascii="Arial" w:hAnsi="Arial" w:cs="Arial"/>
          <w:b/>
          <w:bCs/>
          <w:color w:val="000000"/>
          <w:sz w:val="24"/>
          <w:szCs w:val="24"/>
          <w:lang w:val="en-US"/>
        </w:rPr>
        <w:t>ISO</w:t>
      </w:r>
      <w:r w:rsidRPr="00962F07">
        <w:rPr>
          <w:rFonts w:ascii="Arial" w:hAnsi="Arial" w:cs="Arial"/>
          <w:b/>
          <w:bCs/>
          <w:color w:val="000000"/>
          <w:sz w:val="24"/>
          <w:szCs w:val="24"/>
        </w:rPr>
        <w:t xml:space="preserve"> 12947-1.</w:t>
      </w:r>
    </w:p>
    <w:p w:rsidR="00962F07" w:rsidRPr="00962F07" w:rsidRDefault="00962F07" w:rsidP="00962F07">
      <w:pPr>
        <w:ind w:firstLine="709"/>
        <w:jc w:val="both"/>
        <w:rPr>
          <w:rFonts w:ascii="Arial" w:hAnsi="Arial" w:cs="Arial"/>
          <w:b/>
          <w:bCs/>
          <w:color w:val="000000"/>
          <w:sz w:val="24"/>
          <w:szCs w:val="24"/>
        </w:rPr>
      </w:pPr>
    </w:p>
    <w:p w:rsidR="00962F07" w:rsidRPr="003376C1" w:rsidRDefault="00962F07" w:rsidP="00962F07">
      <w:pPr>
        <w:ind w:firstLine="709"/>
        <w:jc w:val="both"/>
        <w:rPr>
          <w:rFonts w:ascii="Arial" w:hAnsi="Arial" w:cs="Arial"/>
          <w:b/>
          <w:bCs/>
          <w:sz w:val="24"/>
          <w:szCs w:val="24"/>
          <w:lang w:val="kk-KZ"/>
        </w:rPr>
      </w:pPr>
      <w:r w:rsidRPr="003376C1">
        <w:rPr>
          <w:rFonts w:ascii="Arial" w:hAnsi="Arial" w:cs="Arial"/>
          <w:b/>
          <w:bCs/>
          <w:sz w:val="24"/>
          <w:szCs w:val="24"/>
        </w:rPr>
        <w:t xml:space="preserve">5.2 </w:t>
      </w:r>
      <w:r w:rsidR="003376C1" w:rsidRPr="003376C1">
        <w:rPr>
          <w:rFonts w:ascii="Arial" w:hAnsi="Arial" w:cs="Arial"/>
          <w:b/>
          <w:bCs/>
          <w:sz w:val="24"/>
          <w:szCs w:val="24"/>
          <w:lang w:val="kk-KZ"/>
        </w:rPr>
        <w:t>Трафарет</w:t>
      </w:r>
    </w:p>
    <w:p w:rsidR="00D36042" w:rsidRPr="00D36042" w:rsidRDefault="00D36042" w:rsidP="00962F07">
      <w:pPr>
        <w:ind w:firstLine="709"/>
        <w:jc w:val="both"/>
        <w:rPr>
          <w:rFonts w:ascii="Arial" w:hAnsi="Arial" w:cs="Arial"/>
          <w:b/>
          <w:bCs/>
          <w:color w:val="000000"/>
          <w:sz w:val="24"/>
          <w:szCs w:val="24"/>
          <w:lang w:val="kk-KZ"/>
        </w:rPr>
      </w:pPr>
    </w:p>
    <w:p w:rsidR="00962F07" w:rsidRPr="00962F07" w:rsidRDefault="00962F07" w:rsidP="00962F07">
      <w:pPr>
        <w:ind w:firstLine="709"/>
        <w:jc w:val="both"/>
        <w:rPr>
          <w:rFonts w:ascii="Arial" w:hAnsi="Arial" w:cs="Arial"/>
          <w:bCs/>
          <w:color w:val="000000"/>
          <w:sz w:val="24"/>
          <w:szCs w:val="24"/>
        </w:rPr>
      </w:pPr>
      <w:r w:rsidRPr="00962F07">
        <w:rPr>
          <w:rFonts w:ascii="Arial" w:hAnsi="Arial" w:cs="Arial"/>
          <w:bCs/>
          <w:color w:val="000000"/>
          <w:sz w:val="24"/>
          <w:szCs w:val="24"/>
        </w:rPr>
        <w:t xml:space="preserve">Трафарет из жесткого прозрачного материала с отверстием диаметром </w:t>
      </w:r>
      <w:r w:rsidR="00F824AC">
        <w:rPr>
          <w:rFonts w:ascii="Arial" w:hAnsi="Arial" w:cs="Arial"/>
          <w:bCs/>
          <w:color w:val="000000"/>
          <w:sz w:val="24"/>
          <w:szCs w:val="24"/>
          <w:lang w:val="kk-KZ"/>
        </w:rPr>
        <w:br/>
      </w:r>
      <w:r w:rsidR="006D31FF">
        <w:rPr>
          <w:rFonts w:ascii="Arial" w:hAnsi="Arial" w:cs="Arial"/>
          <w:bCs/>
          <w:color w:val="000000"/>
          <w:sz w:val="24"/>
          <w:szCs w:val="24"/>
        </w:rPr>
        <w:t>(2,5</w:t>
      </w:r>
      <w:r w:rsidRPr="00962F07">
        <w:rPr>
          <w:rFonts w:ascii="Arial" w:hAnsi="Arial" w:cs="Arial"/>
          <w:bCs/>
          <w:color w:val="000000"/>
          <w:sz w:val="24"/>
          <w:szCs w:val="24"/>
        </w:rPr>
        <w:t>±0,1) мм, через которое можно просматривать образец для испытаний (приблизительная площадь обзора составляет 4,9 мм</w:t>
      </w:r>
      <w:proofErr w:type="gramStart"/>
      <w:r w:rsidRPr="00962F07">
        <w:rPr>
          <w:rFonts w:ascii="Arial" w:hAnsi="Arial" w:cs="Arial"/>
          <w:bCs/>
          <w:color w:val="000000"/>
          <w:sz w:val="24"/>
          <w:szCs w:val="24"/>
          <w:vertAlign w:val="superscript"/>
        </w:rPr>
        <w:t>2</w:t>
      </w:r>
      <w:proofErr w:type="gramEnd"/>
      <w:r w:rsidRPr="00962F07">
        <w:rPr>
          <w:rFonts w:ascii="Arial" w:hAnsi="Arial" w:cs="Arial"/>
          <w:bCs/>
          <w:color w:val="000000"/>
          <w:sz w:val="24"/>
          <w:szCs w:val="24"/>
        </w:rPr>
        <w:t>).</w:t>
      </w:r>
    </w:p>
    <w:p w:rsidR="00962F07" w:rsidRPr="00962F07" w:rsidRDefault="00962F07" w:rsidP="00962F07">
      <w:pPr>
        <w:ind w:firstLine="709"/>
        <w:jc w:val="both"/>
        <w:rPr>
          <w:rFonts w:ascii="Arial" w:hAnsi="Arial" w:cs="Arial"/>
          <w:bCs/>
          <w:color w:val="000000"/>
          <w:sz w:val="24"/>
          <w:szCs w:val="24"/>
        </w:rPr>
      </w:pPr>
    </w:p>
    <w:p w:rsidR="00962F07" w:rsidRDefault="00962F07" w:rsidP="00962F07">
      <w:pPr>
        <w:ind w:firstLine="709"/>
        <w:jc w:val="both"/>
        <w:rPr>
          <w:rFonts w:ascii="Arial" w:hAnsi="Arial" w:cs="Arial"/>
          <w:b/>
          <w:bCs/>
          <w:color w:val="000000"/>
          <w:sz w:val="24"/>
          <w:szCs w:val="24"/>
          <w:lang w:val="kk-KZ"/>
        </w:rPr>
      </w:pPr>
      <w:r w:rsidRPr="00962F07">
        <w:rPr>
          <w:rFonts w:ascii="Arial" w:hAnsi="Arial" w:cs="Arial"/>
          <w:b/>
          <w:bCs/>
          <w:color w:val="000000"/>
          <w:sz w:val="24"/>
          <w:szCs w:val="24"/>
        </w:rPr>
        <w:t xml:space="preserve">5.3 Увеличительный прибор </w:t>
      </w:r>
    </w:p>
    <w:p w:rsidR="00D36042" w:rsidRPr="00D36042" w:rsidRDefault="00D36042" w:rsidP="00962F07">
      <w:pPr>
        <w:ind w:firstLine="709"/>
        <w:jc w:val="both"/>
        <w:rPr>
          <w:rFonts w:ascii="Arial" w:hAnsi="Arial" w:cs="Arial"/>
          <w:b/>
          <w:bCs/>
          <w:color w:val="000000"/>
          <w:sz w:val="24"/>
          <w:szCs w:val="24"/>
          <w:lang w:val="kk-KZ"/>
        </w:rPr>
      </w:pPr>
    </w:p>
    <w:p w:rsidR="00962F07" w:rsidRPr="00962F07" w:rsidRDefault="00962F07" w:rsidP="00962F07">
      <w:pPr>
        <w:ind w:firstLine="709"/>
        <w:jc w:val="both"/>
        <w:rPr>
          <w:rFonts w:ascii="Arial" w:hAnsi="Arial" w:cs="Arial"/>
          <w:bCs/>
          <w:color w:val="000000"/>
          <w:sz w:val="24"/>
          <w:szCs w:val="24"/>
        </w:rPr>
      </w:pPr>
      <w:r w:rsidRPr="00962F07">
        <w:rPr>
          <w:rFonts w:ascii="Arial" w:hAnsi="Arial" w:cs="Arial"/>
          <w:bCs/>
          <w:color w:val="000000"/>
          <w:sz w:val="24"/>
          <w:szCs w:val="24"/>
        </w:rPr>
        <w:t>Увеличительный прибор (</w:t>
      </w:r>
      <w:r w:rsidR="00626B4C">
        <w:rPr>
          <w:rFonts w:ascii="Arial" w:hAnsi="Arial" w:cs="Arial"/>
          <w:bCs/>
          <w:color w:val="000000"/>
          <w:sz w:val="24"/>
          <w:szCs w:val="24"/>
          <w:lang w:val="kk-KZ"/>
        </w:rPr>
        <w:t xml:space="preserve">с увеличением </w:t>
      </w:r>
      <w:r w:rsidRPr="00962F07">
        <w:rPr>
          <w:rFonts w:ascii="Arial" w:hAnsi="Arial" w:cs="Arial"/>
          <w:bCs/>
          <w:color w:val="000000"/>
          <w:sz w:val="24"/>
          <w:szCs w:val="24"/>
        </w:rPr>
        <w:t>8 или 10) должен использоваться для распознавания полностью оборванных нитей, включая петли, образующие нити.</w:t>
      </w:r>
    </w:p>
    <w:p w:rsidR="00962F07" w:rsidRPr="00AB7DE8" w:rsidRDefault="00962F07" w:rsidP="00962F07">
      <w:pPr>
        <w:ind w:firstLine="709"/>
        <w:jc w:val="both"/>
        <w:rPr>
          <w:rFonts w:ascii="Arial" w:hAnsi="Arial" w:cs="Arial"/>
          <w:b/>
          <w:bCs/>
          <w:color w:val="000000"/>
          <w:sz w:val="24"/>
          <w:szCs w:val="24"/>
        </w:rPr>
      </w:pPr>
    </w:p>
    <w:p w:rsidR="00962F07" w:rsidRDefault="00962F07" w:rsidP="00962F07">
      <w:pPr>
        <w:ind w:firstLine="709"/>
        <w:jc w:val="both"/>
        <w:rPr>
          <w:rFonts w:ascii="Arial" w:hAnsi="Arial" w:cs="Arial"/>
          <w:b/>
          <w:bCs/>
          <w:color w:val="000000"/>
          <w:sz w:val="24"/>
          <w:szCs w:val="24"/>
          <w:lang w:val="kk-KZ"/>
        </w:rPr>
      </w:pPr>
      <w:r w:rsidRPr="00962F07">
        <w:rPr>
          <w:rFonts w:ascii="Arial" w:hAnsi="Arial" w:cs="Arial"/>
          <w:b/>
          <w:bCs/>
          <w:color w:val="000000"/>
          <w:sz w:val="24"/>
          <w:szCs w:val="24"/>
        </w:rPr>
        <w:t>5.4 Крепежное устройство для эластичного трикотажного полотна</w:t>
      </w:r>
    </w:p>
    <w:p w:rsidR="00D36042" w:rsidRPr="00D36042" w:rsidRDefault="00D36042" w:rsidP="00962F07">
      <w:pPr>
        <w:ind w:firstLine="709"/>
        <w:jc w:val="both"/>
        <w:rPr>
          <w:rFonts w:ascii="Arial" w:hAnsi="Arial" w:cs="Arial"/>
          <w:b/>
          <w:bCs/>
          <w:color w:val="000000"/>
          <w:sz w:val="24"/>
          <w:szCs w:val="24"/>
          <w:lang w:val="kk-KZ"/>
        </w:rPr>
      </w:pPr>
    </w:p>
    <w:p w:rsidR="00962F07" w:rsidRPr="00962F07" w:rsidRDefault="00626B4C" w:rsidP="00962F07">
      <w:pPr>
        <w:ind w:firstLine="709"/>
        <w:jc w:val="both"/>
        <w:rPr>
          <w:rFonts w:ascii="Arial" w:hAnsi="Arial" w:cs="Arial"/>
          <w:bCs/>
          <w:color w:val="000000"/>
          <w:sz w:val="24"/>
          <w:szCs w:val="24"/>
        </w:rPr>
      </w:pPr>
      <w:r>
        <w:rPr>
          <w:rFonts w:ascii="Arial" w:hAnsi="Arial" w:cs="Arial"/>
          <w:bCs/>
          <w:color w:val="000000"/>
          <w:sz w:val="24"/>
          <w:szCs w:val="24"/>
        </w:rPr>
        <w:t>Устройство</w:t>
      </w:r>
      <w:r w:rsidR="00962F07" w:rsidRPr="00962F07">
        <w:rPr>
          <w:rFonts w:ascii="Arial" w:hAnsi="Arial" w:cs="Arial"/>
          <w:bCs/>
          <w:color w:val="000000"/>
          <w:sz w:val="24"/>
          <w:szCs w:val="24"/>
        </w:rPr>
        <w:t xml:space="preserve">, предназначенное для предотвращения разрыхления круговой области сцепления при подготовке образца </w:t>
      </w:r>
      <w:r>
        <w:rPr>
          <w:rFonts w:ascii="Arial" w:hAnsi="Arial" w:cs="Arial"/>
          <w:bCs/>
          <w:color w:val="000000"/>
          <w:sz w:val="24"/>
          <w:szCs w:val="24"/>
          <w:lang w:val="kk-KZ"/>
        </w:rPr>
        <w:t>испытуемого</w:t>
      </w:r>
      <w:r w:rsidR="00962F07" w:rsidRPr="00962F07">
        <w:rPr>
          <w:rFonts w:ascii="Arial" w:hAnsi="Arial" w:cs="Arial"/>
          <w:bCs/>
          <w:color w:val="000000"/>
          <w:sz w:val="24"/>
          <w:szCs w:val="24"/>
        </w:rPr>
        <w:t xml:space="preserve"> полотна; полотно предположительно деформируется на стадии истирания из-за ее растяжимости</w:t>
      </w:r>
      <w:r>
        <w:rPr>
          <w:rFonts w:ascii="Arial" w:hAnsi="Arial" w:cs="Arial"/>
          <w:bCs/>
          <w:color w:val="000000"/>
          <w:sz w:val="24"/>
          <w:szCs w:val="24"/>
          <w:lang w:val="kk-KZ"/>
        </w:rPr>
        <w:t xml:space="preserve"> (</w:t>
      </w:r>
      <w:proofErr w:type="gramStart"/>
      <w:r>
        <w:rPr>
          <w:rFonts w:ascii="Arial" w:hAnsi="Arial" w:cs="Arial"/>
          <w:bCs/>
          <w:color w:val="000000"/>
          <w:sz w:val="24"/>
          <w:szCs w:val="24"/>
          <w:lang w:val="kk-KZ"/>
        </w:rPr>
        <w:t>см</w:t>
      </w:r>
      <w:proofErr w:type="gramEnd"/>
      <w:r>
        <w:rPr>
          <w:rFonts w:ascii="Arial" w:hAnsi="Arial" w:cs="Arial"/>
          <w:bCs/>
          <w:color w:val="000000"/>
          <w:sz w:val="24"/>
          <w:szCs w:val="24"/>
          <w:lang w:val="kk-KZ"/>
        </w:rPr>
        <w:t>. рисунок 1)</w:t>
      </w:r>
      <w:r w:rsidR="00962F07" w:rsidRPr="00962F07">
        <w:rPr>
          <w:rFonts w:ascii="Arial" w:hAnsi="Arial" w:cs="Arial"/>
          <w:bCs/>
          <w:color w:val="000000"/>
          <w:sz w:val="24"/>
          <w:szCs w:val="24"/>
        </w:rPr>
        <w:t>.</w:t>
      </w:r>
    </w:p>
    <w:p w:rsidR="00962F07" w:rsidRPr="00962F07" w:rsidRDefault="00962F07" w:rsidP="00962F07">
      <w:pPr>
        <w:ind w:firstLine="709"/>
        <w:jc w:val="both"/>
        <w:rPr>
          <w:rFonts w:ascii="Arial" w:hAnsi="Arial" w:cs="Arial"/>
          <w:bCs/>
          <w:sz w:val="24"/>
          <w:szCs w:val="24"/>
        </w:rPr>
      </w:pPr>
      <w:r w:rsidRPr="00962F07">
        <w:rPr>
          <w:rFonts w:ascii="Arial" w:hAnsi="Arial" w:cs="Arial"/>
          <w:bCs/>
          <w:color w:val="000000"/>
          <w:sz w:val="24"/>
          <w:szCs w:val="24"/>
        </w:rPr>
        <w:t>Квадратное настольное крепл</w:t>
      </w:r>
      <w:r w:rsidR="008E7F84">
        <w:rPr>
          <w:rFonts w:ascii="Arial" w:hAnsi="Arial" w:cs="Arial"/>
          <w:bCs/>
          <w:color w:val="000000"/>
          <w:sz w:val="24"/>
          <w:szCs w:val="24"/>
        </w:rPr>
        <w:t xml:space="preserve">ение </w:t>
      </w:r>
      <w:r w:rsidR="00626B4C">
        <w:rPr>
          <w:rFonts w:ascii="Arial" w:hAnsi="Arial" w:cs="Arial"/>
          <w:bCs/>
          <w:color w:val="000000"/>
          <w:sz w:val="24"/>
          <w:szCs w:val="24"/>
          <w:lang w:val="kk-KZ"/>
        </w:rPr>
        <w:t>размером</w:t>
      </w:r>
      <w:r w:rsidR="008E7F84">
        <w:rPr>
          <w:rFonts w:ascii="Arial" w:hAnsi="Arial" w:cs="Arial"/>
          <w:bCs/>
          <w:color w:val="000000"/>
          <w:sz w:val="24"/>
          <w:szCs w:val="24"/>
        </w:rPr>
        <w:t xml:space="preserve"> (45,0</w:t>
      </w:r>
      <w:r w:rsidRPr="00962F07">
        <w:rPr>
          <w:rFonts w:ascii="Arial" w:hAnsi="Arial" w:cs="Arial"/>
          <w:bCs/>
          <w:color w:val="000000"/>
          <w:sz w:val="24"/>
          <w:szCs w:val="24"/>
        </w:rPr>
        <w:t>±</w:t>
      </w:r>
      <w:r w:rsidR="008E7F84">
        <w:rPr>
          <w:rFonts w:ascii="Arial" w:hAnsi="Arial" w:cs="Arial"/>
          <w:bCs/>
          <w:color w:val="000000"/>
          <w:sz w:val="24"/>
          <w:szCs w:val="24"/>
        </w:rPr>
        <w:t>0,1) мм × (45,0</w:t>
      </w:r>
      <w:r w:rsidRPr="00962F07">
        <w:rPr>
          <w:rFonts w:ascii="Arial" w:hAnsi="Arial" w:cs="Arial"/>
          <w:bCs/>
          <w:color w:val="000000"/>
          <w:sz w:val="24"/>
          <w:szCs w:val="24"/>
        </w:rPr>
        <w:t>±0,1) мм.</w:t>
      </w:r>
    </w:p>
    <w:p w:rsidR="007D1A77" w:rsidRPr="00AB7DE8" w:rsidRDefault="007D1A77" w:rsidP="007D1A77">
      <w:pPr>
        <w:ind w:firstLine="567"/>
        <w:jc w:val="both"/>
        <w:rPr>
          <w:rFonts w:ascii="Arial" w:hAnsi="Arial" w:cs="Arial"/>
          <w:bCs/>
          <w:sz w:val="24"/>
          <w:szCs w:val="24"/>
        </w:rPr>
      </w:pPr>
    </w:p>
    <w:p w:rsidR="00915004" w:rsidRDefault="00915004" w:rsidP="00915004">
      <w:pPr>
        <w:jc w:val="center"/>
        <w:rPr>
          <w:rFonts w:ascii="Arial" w:hAnsi="Arial" w:cs="Arial"/>
          <w:bCs/>
          <w:sz w:val="24"/>
          <w:szCs w:val="24"/>
          <w:lang w:val="en-US"/>
        </w:rPr>
      </w:pPr>
      <w:r w:rsidRPr="00915004">
        <w:rPr>
          <w:rFonts w:ascii="Arial" w:hAnsi="Arial" w:cs="Arial"/>
          <w:bCs/>
          <w:noProof/>
          <w:sz w:val="24"/>
          <w:szCs w:val="24"/>
        </w:rPr>
        <w:lastRenderedPageBreak/>
        <w:drawing>
          <wp:inline distT="0" distB="0" distL="0" distR="0">
            <wp:extent cx="5939790" cy="7075221"/>
            <wp:effectExtent l="0" t="0" r="381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39790" cy="7075221"/>
                    </a:xfrm>
                    <a:prstGeom prst="rect">
                      <a:avLst/>
                    </a:prstGeom>
                    <a:noFill/>
                    <a:ln>
                      <a:noFill/>
                    </a:ln>
                  </pic:spPr>
                </pic:pic>
              </a:graphicData>
            </a:graphic>
          </wp:inline>
        </w:drawing>
      </w:r>
    </w:p>
    <w:p w:rsidR="00915004" w:rsidRPr="00915004" w:rsidRDefault="00915004" w:rsidP="00915004">
      <w:pPr>
        <w:ind w:firstLine="709"/>
        <w:jc w:val="both"/>
        <w:rPr>
          <w:rFonts w:ascii="Arial" w:hAnsi="Arial" w:cs="Arial"/>
          <w:b/>
          <w:bCs/>
          <w:color w:val="000000"/>
          <w:sz w:val="24"/>
          <w:szCs w:val="24"/>
        </w:rPr>
      </w:pPr>
      <w:r w:rsidRPr="00915004">
        <w:rPr>
          <w:rFonts w:ascii="Arial" w:hAnsi="Arial" w:cs="Arial"/>
          <w:b/>
          <w:bCs/>
          <w:color w:val="000000"/>
          <w:sz w:val="24"/>
          <w:szCs w:val="24"/>
        </w:rPr>
        <w:t>Условные обозначения:</w:t>
      </w:r>
    </w:p>
    <w:p w:rsidR="00915004" w:rsidRPr="00915004" w:rsidRDefault="00915004" w:rsidP="00915004">
      <w:pPr>
        <w:ind w:firstLine="709"/>
        <w:jc w:val="both"/>
        <w:rPr>
          <w:rFonts w:ascii="Arial" w:hAnsi="Arial" w:cs="Arial"/>
          <w:b/>
          <w:bCs/>
          <w:color w:val="000000"/>
          <w:sz w:val="24"/>
          <w:szCs w:val="24"/>
        </w:rPr>
      </w:pPr>
    </w:p>
    <w:p w:rsidR="00915004" w:rsidRPr="00915004" w:rsidRDefault="00915004" w:rsidP="00915004">
      <w:pPr>
        <w:ind w:firstLine="709"/>
        <w:jc w:val="both"/>
        <w:rPr>
          <w:rFonts w:ascii="Arial" w:hAnsi="Arial" w:cs="Arial"/>
          <w:bCs/>
          <w:color w:val="000000"/>
          <w:sz w:val="24"/>
          <w:szCs w:val="24"/>
        </w:rPr>
      </w:pPr>
      <w:r>
        <w:rPr>
          <w:rFonts w:ascii="Arial" w:hAnsi="Arial" w:cs="Arial"/>
          <w:bCs/>
          <w:color w:val="000000"/>
          <w:sz w:val="24"/>
          <w:szCs w:val="24"/>
        </w:rPr>
        <w:t>1</w:t>
      </w:r>
      <w:r w:rsidRPr="008E15C6">
        <w:rPr>
          <w:rFonts w:ascii="Arial" w:hAnsi="Arial" w:cs="Arial"/>
          <w:bCs/>
          <w:color w:val="000000"/>
          <w:sz w:val="24"/>
          <w:szCs w:val="24"/>
        </w:rPr>
        <w:t xml:space="preserve"> - </w:t>
      </w:r>
      <w:r w:rsidRPr="00915004">
        <w:rPr>
          <w:rFonts w:ascii="Arial" w:hAnsi="Arial" w:cs="Arial"/>
          <w:bCs/>
          <w:color w:val="000000"/>
          <w:sz w:val="24"/>
          <w:szCs w:val="24"/>
        </w:rPr>
        <w:t>настольное крепление</w:t>
      </w:r>
    </w:p>
    <w:p w:rsidR="00915004" w:rsidRPr="00915004" w:rsidRDefault="00915004" w:rsidP="00915004">
      <w:pPr>
        <w:ind w:firstLine="709"/>
        <w:jc w:val="both"/>
        <w:rPr>
          <w:rFonts w:ascii="Arial" w:hAnsi="Arial" w:cs="Arial"/>
          <w:bCs/>
          <w:color w:val="000000"/>
          <w:sz w:val="24"/>
          <w:szCs w:val="24"/>
        </w:rPr>
      </w:pPr>
      <w:r w:rsidRPr="00915004">
        <w:rPr>
          <w:rFonts w:ascii="Arial" w:hAnsi="Arial" w:cs="Arial"/>
          <w:bCs/>
          <w:color w:val="000000"/>
          <w:sz w:val="24"/>
          <w:szCs w:val="24"/>
        </w:rPr>
        <w:t>2</w:t>
      </w:r>
      <w:r w:rsidRPr="008E15C6">
        <w:rPr>
          <w:rFonts w:ascii="Arial" w:hAnsi="Arial" w:cs="Arial"/>
          <w:bCs/>
          <w:color w:val="000000"/>
          <w:sz w:val="24"/>
          <w:szCs w:val="24"/>
        </w:rPr>
        <w:t xml:space="preserve"> - </w:t>
      </w:r>
      <w:r w:rsidRPr="00915004">
        <w:rPr>
          <w:rFonts w:ascii="Arial" w:hAnsi="Arial" w:cs="Arial"/>
          <w:bCs/>
          <w:color w:val="000000"/>
          <w:sz w:val="24"/>
          <w:szCs w:val="24"/>
        </w:rPr>
        <w:t>зажим</w:t>
      </w:r>
    </w:p>
    <w:p w:rsidR="00915004" w:rsidRPr="00915004" w:rsidRDefault="00915004" w:rsidP="00915004">
      <w:pPr>
        <w:ind w:firstLine="709"/>
        <w:jc w:val="both"/>
        <w:rPr>
          <w:rFonts w:ascii="Arial" w:hAnsi="Arial" w:cs="Arial"/>
          <w:bCs/>
          <w:color w:val="000000"/>
          <w:sz w:val="24"/>
          <w:szCs w:val="24"/>
        </w:rPr>
      </w:pPr>
      <w:r w:rsidRPr="00915004">
        <w:rPr>
          <w:rFonts w:ascii="Arial" w:hAnsi="Arial" w:cs="Arial"/>
          <w:bCs/>
          <w:color w:val="000000"/>
          <w:sz w:val="24"/>
          <w:szCs w:val="24"/>
        </w:rPr>
        <w:t>3</w:t>
      </w:r>
      <w:r w:rsidRPr="008E15C6">
        <w:rPr>
          <w:rFonts w:ascii="Arial" w:hAnsi="Arial" w:cs="Arial"/>
          <w:bCs/>
          <w:color w:val="000000"/>
          <w:sz w:val="24"/>
          <w:szCs w:val="24"/>
        </w:rPr>
        <w:t xml:space="preserve"> - </w:t>
      </w:r>
      <w:r w:rsidRPr="00915004">
        <w:rPr>
          <w:rFonts w:ascii="Arial" w:hAnsi="Arial" w:cs="Arial"/>
          <w:bCs/>
          <w:color w:val="000000"/>
          <w:sz w:val="24"/>
          <w:szCs w:val="24"/>
        </w:rPr>
        <w:t>груз</w:t>
      </w:r>
    </w:p>
    <w:p w:rsidR="00915004" w:rsidRPr="00915004" w:rsidRDefault="00915004" w:rsidP="00915004">
      <w:pPr>
        <w:ind w:firstLine="709"/>
        <w:jc w:val="both"/>
        <w:rPr>
          <w:rFonts w:ascii="Arial" w:hAnsi="Arial" w:cs="Arial"/>
          <w:bCs/>
          <w:color w:val="000000"/>
          <w:sz w:val="24"/>
          <w:szCs w:val="24"/>
        </w:rPr>
      </w:pPr>
      <w:r w:rsidRPr="00915004">
        <w:rPr>
          <w:rFonts w:ascii="Arial" w:hAnsi="Arial" w:cs="Arial"/>
          <w:bCs/>
          <w:color w:val="000000"/>
          <w:sz w:val="24"/>
          <w:szCs w:val="24"/>
        </w:rPr>
        <w:t>4</w:t>
      </w:r>
      <w:r w:rsidRPr="008E15C6">
        <w:rPr>
          <w:rFonts w:ascii="Arial" w:hAnsi="Arial" w:cs="Arial"/>
          <w:bCs/>
          <w:color w:val="000000"/>
          <w:sz w:val="24"/>
          <w:szCs w:val="24"/>
        </w:rPr>
        <w:t xml:space="preserve"> - </w:t>
      </w:r>
      <w:r w:rsidRPr="00915004">
        <w:rPr>
          <w:rFonts w:ascii="Arial" w:hAnsi="Arial" w:cs="Arial"/>
          <w:bCs/>
          <w:color w:val="000000"/>
          <w:sz w:val="24"/>
          <w:szCs w:val="24"/>
        </w:rPr>
        <w:t>опускающаяся консоль</w:t>
      </w:r>
    </w:p>
    <w:p w:rsidR="00915004" w:rsidRPr="00915004" w:rsidRDefault="00915004" w:rsidP="00915004">
      <w:pPr>
        <w:ind w:firstLine="709"/>
        <w:jc w:val="both"/>
        <w:rPr>
          <w:rFonts w:ascii="Arial" w:hAnsi="Arial" w:cs="Arial"/>
          <w:b/>
          <w:bCs/>
          <w:color w:val="000000"/>
          <w:sz w:val="24"/>
          <w:szCs w:val="24"/>
        </w:rPr>
      </w:pPr>
    </w:p>
    <w:p w:rsidR="00915004" w:rsidRPr="00915004" w:rsidRDefault="00915004" w:rsidP="008E15C6">
      <w:pPr>
        <w:jc w:val="center"/>
        <w:rPr>
          <w:rFonts w:ascii="Arial" w:hAnsi="Arial" w:cs="Arial"/>
          <w:bCs/>
          <w:sz w:val="24"/>
          <w:szCs w:val="24"/>
        </w:rPr>
      </w:pPr>
      <w:r w:rsidRPr="00915004">
        <w:rPr>
          <w:rFonts w:ascii="Arial" w:hAnsi="Arial" w:cs="Arial"/>
          <w:b/>
          <w:bCs/>
          <w:color w:val="000000"/>
          <w:sz w:val="24"/>
          <w:szCs w:val="24"/>
        </w:rPr>
        <w:t xml:space="preserve">Рисунок 1 </w:t>
      </w:r>
      <w:r w:rsidR="00F824AC">
        <w:rPr>
          <w:rFonts w:ascii="Arial" w:hAnsi="Arial" w:cs="Arial"/>
          <w:b/>
          <w:bCs/>
          <w:color w:val="000000"/>
          <w:sz w:val="24"/>
          <w:szCs w:val="24"/>
          <w:lang w:eastAsia="en-US"/>
        </w:rPr>
        <w:t>—</w:t>
      </w:r>
      <w:r w:rsidR="008E15C6" w:rsidRPr="008E15C6">
        <w:rPr>
          <w:rFonts w:ascii="Arial" w:hAnsi="Arial" w:cs="Arial"/>
          <w:b/>
          <w:bCs/>
          <w:color w:val="000000"/>
          <w:sz w:val="24"/>
          <w:szCs w:val="24"/>
        </w:rPr>
        <w:t xml:space="preserve"> </w:t>
      </w:r>
      <w:r w:rsidRPr="00915004">
        <w:rPr>
          <w:rFonts w:ascii="Arial" w:hAnsi="Arial" w:cs="Arial"/>
          <w:b/>
          <w:bCs/>
          <w:color w:val="000000"/>
          <w:sz w:val="24"/>
          <w:szCs w:val="24"/>
        </w:rPr>
        <w:t>Крепежное устройство для эластичного трикотажного полотна</w:t>
      </w:r>
    </w:p>
    <w:p w:rsidR="007D1A77" w:rsidRPr="00156474" w:rsidRDefault="007D1A77" w:rsidP="007D1A77">
      <w:pPr>
        <w:ind w:firstLine="567"/>
        <w:jc w:val="both"/>
        <w:rPr>
          <w:rFonts w:ascii="Arial" w:hAnsi="Arial" w:cs="Arial"/>
          <w:bCs/>
          <w:sz w:val="24"/>
          <w:szCs w:val="24"/>
        </w:rPr>
      </w:pPr>
    </w:p>
    <w:p w:rsidR="00C40FD5" w:rsidRDefault="00C40FD5" w:rsidP="00C40FD5">
      <w:pPr>
        <w:ind w:firstLine="709"/>
        <w:jc w:val="both"/>
        <w:rPr>
          <w:rFonts w:ascii="Arial" w:hAnsi="Arial" w:cs="Arial"/>
          <w:b/>
          <w:bCs/>
          <w:color w:val="000000"/>
          <w:sz w:val="24"/>
          <w:szCs w:val="24"/>
          <w:lang w:val="kk-KZ"/>
        </w:rPr>
      </w:pPr>
      <w:r w:rsidRPr="00C40FD5">
        <w:rPr>
          <w:rFonts w:ascii="Arial" w:hAnsi="Arial" w:cs="Arial"/>
          <w:b/>
          <w:bCs/>
          <w:color w:val="000000"/>
          <w:sz w:val="24"/>
          <w:szCs w:val="24"/>
        </w:rPr>
        <w:lastRenderedPageBreak/>
        <w:t>6 Кондиционирование воздуха и стандартные условия испытаний</w:t>
      </w:r>
    </w:p>
    <w:p w:rsidR="00D36042" w:rsidRPr="00D36042" w:rsidRDefault="00D36042" w:rsidP="003376C1">
      <w:pPr>
        <w:ind w:firstLine="709"/>
        <w:jc w:val="both"/>
        <w:rPr>
          <w:rFonts w:ascii="Arial" w:hAnsi="Arial" w:cs="Arial"/>
          <w:b/>
          <w:bCs/>
          <w:color w:val="000000"/>
          <w:sz w:val="24"/>
          <w:szCs w:val="24"/>
          <w:lang w:val="kk-KZ"/>
        </w:rPr>
      </w:pPr>
    </w:p>
    <w:p w:rsidR="00911D78" w:rsidRPr="00911D78" w:rsidRDefault="00911D78" w:rsidP="00911D78">
      <w:pPr>
        <w:ind w:firstLine="709"/>
        <w:jc w:val="both"/>
        <w:rPr>
          <w:rFonts w:ascii="Arial" w:hAnsi="Arial" w:cs="Arial"/>
          <w:bCs/>
          <w:sz w:val="24"/>
          <w:szCs w:val="24"/>
          <w:lang w:val="kk-KZ"/>
        </w:rPr>
      </w:pPr>
      <w:r w:rsidRPr="00911D78">
        <w:rPr>
          <w:rFonts w:ascii="Arial" w:hAnsi="Arial" w:cs="Arial"/>
          <w:bCs/>
          <w:sz w:val="24"/>
          <w:szCs w:val="24"/>
          <w:lang w:val="kk-KZ"/>
        </w:rPr>
        <w:t>При проведении испытаний следует соблюдать условия кондиционирования по ISO 139.</w:t>
      </w:r>
    </w:p>
    <w:p w:rsidR="008E15C6" w:rsidRPr="003376C1" w:rsidRDefault="00911D78" w:rsidP="00911D78">
      <w:pPr>
        <w:ind w:firstLine="709"/>
        <w:jc w:val="both"/>
        <w:rPr>
          <w:rFonts w:ascii="Arial" w:hAnsi="Arial" w:cs="Arial"/>
          <w:bCs/>
          <w:sz w:val="24"/>
          <w:szCs w:val="24"/>
          <w:lang w:val="kk-KZ"/>
        </w:rPr>
      </w:pPr>
      <w:r w:rsidRPr="00911D78">
        <w:rPr>
          <w:rFonts w:ascii="Arial" w:hAnsi="Arial" w:cs="Arial"/>
          <w:bCs/>
          <w:sz w:val="24"/>
          <w:szCs w:val="24"/>
          <w:lang w:val="kk-KZ"/>
        </w:rPr>
        <w:t>Допускается использовать альтернативные условия указанные в ISO 139, с  внесением их в протокол испытания</w:t>
      </w:r>
      <w:r w:rsidR="003376C1" w:rsidRPr="003376C1">
        <w:rPr>
          <w:rFonts w:ascii="Arial" w:hAnsi="Arial" w:cs="Arial"/>
          <w:bCs/>
          <w:sz w:val="24"/>
          <w:szCs w:val="24"/>
          <w:lang w:val="kk-KZ"/>
        </w:rPr>
        <w:t>.</w:t>
      </w:r>
    </w:p>
    <w:p w:rsidR="003376C1" w:rsidRPr="003376C1" w:rsidRDefault="003376C1" w:rsidP="003376C1">
      <w:pPr>
        <w:ind w:firstLine="709"/>
        <w:jc w:val="both"/>
        <w:rPr>
          <w:rFonts w:ascii="Arial" w:hAnsi="Arial" w:cs="Arial"/>
          <w:bCs/>
          <w:lang w:val="kk-KZ"/>
        </w:rPr>
      </w:pPr>
    </w:p>
    <w:p w:rsidR="003376C1" w:rsidRPr="003376C1" w:rsidRDefault="003376C1" w:rsidP="003376C1">
      <w:pPr>
        <w:pStyle w:val="HTML"/>
        <w:shd w:val="clear" w:color="auto" w:fill="F8F9FA"/>
        <w:ind w:firstLine="709"/>
        <w:rPr>
          <w:rFonts w:ascii="Arial" w:hAnsi="Arial" w:cs="Arial"/>
          <w:color w:val="222222"/>
        </w:rPr>
      </w:pPr>
      <w:r w:rsidRPr="00FA772D">
        <w:rPr>
          <w:rFonts w:ascii="Arial" w:hAnsi="Arial" w:cs="Arial"/>
          <w:bCs/>
          <w:spacing w:val="20"/>
          <w:lang w:val="kk-KZ"/>
        </w:rPr>
        <w:t>Примечание</w:t>
      </w:r>
      <w:r w:rsidRPr="003376C1">
        <w:rPr>
          <w:rFonts w:ascii="Arial" w:hAnsi="Arial" w:cs="Arial"/>
          <w:bCs/>
          <w:lang w:val="kk-KZ"/>
        </w:rPr>
        <w:t xml:space="preserve"> – Допускается сравнивать только те результаты испытаний, которые были получены в ходе испытаний, проведенных в равных условиях</w:t>
      </w:r>
      <w:r w:rsidRPr="003376C1">
        <w:rPr>
          <w:rFonts w:ascii="Arial" w:hAnsi="Arial" w:cs="Arial"/>
          <w:color w:val="222222"/>
        </w:rPr>
        <w:t>.</w:t>
      </w:r>
    </w:p>
    <w:p w:rsidR="003376C1" w:rsidRPr="003376C1" w:rsidRDefault="003376C1" w:rsidP="003376C1">
      <w:pPr>
        <w:ind w:firstLine="709"/>
        <w:jc w:val="both"/>
        <w:rPr>
          <w:rFonts w:ascii="Arial" w:hAnsi="Arial" w:cs="Arial"/>
          <w:bCs/>
          <w:color w:val="FF0000"/>
        </w:rPr>
      </w:pPr>
    </w:p>
    <w:p w:rsidR="008B58A1" w:rsidRDefault="007D1A77" w:rsidP="003376C1">
      <w:pPr>
        <w:ind w:firstLine="709"/>
        <w:jc w:val="both"/>
        <w:rPr>
          <w:rFonts w:ascii="Arial" w:hAnsi="Arial" w:cs="Arial"/>
          <w:b/>
          <w:bCs/>
          <w:color w:val="000000"/>
          <w:sz w:val="24"/>
          <w:szCs w:val="24"/>
          <w:lang w:val="kk-KZ"/>
        </w:rPr>
      </w:pPr>
      <w:r w:rsidRPr="008B58A1">
        <w:rPr>
          <w:rFonts w:ascii="Arial" w:hAnsi="Arial" w:cs="Arial"/>
          <w:b/>
          <w:bCs/>
          <w:sz w:val="24"/>
          <w:szCs w:val="24"/>
        </w:rPr>
        <w:t xml:space="preserve">7 </w:t>
      </w:r>
      <w:r w:rsidR="008B58A1" w:rsidRPr="008B58A1">
        <w:rPr>
          <w:rFonts w:ascii="Arial" w:hAnsi="Arial" w:cs="Arial"/>
          <w:b/>
          <w:bCs/>
          <w:color w:val="000000"/>
          <w:sz w:val="24"/>
          <w:szCs w:val="24"/>
        </w:rPr>
        <w:t xml:space="preserve">Отбор и подготовка </w:t>
      </w:r>
      <w:r w:rsidR="00D36042">
        <w:rPr>
          <w:rFonts w:ascii="Arial" w:hAnsi="Arial" w:cs="Arial"/>
          <w:b/>
          <w:bCs/>
          <w:color w:val="000000"/>
          <w:sz w:val="24"/>
          <w:szCs w:val="24"/>
          <w:lang w:val="kk-KZ"/>
        </w:rPr>
        <w:t>проб</w:t>
      </w:r>
      <w:r w:rsidR="008B58A1" w:rsidRPr="008B58A1">
        <w:rPr>
          <w:rFonts w:ascii="Arial" w:hAnsi="Arial" w:cs="Arial"/>
          <w:b/>
          <w:bCs/>
          <w:color w:val="000000"/>
          <w:sz w:val="24"/>
          <w:szCs w:val="24"/>
        </w:rPr>
        <w:t xml:space="preserve"> для испытаний</w:t>
      </w:r>
    </w:p>
    <w:p w:rsidR="00D36042" w:rsidRPr="00D36042" w:rsidRDefault="00D36042" w:rsidP="008B58A1">
      <w:pPr>
        <w:ind w:firstLine="709"/>
        <w:jc w:val="both"/>
        <w:rPr>
          <w:rFonts w:ascii="Arial" w:hAnsi="Arial" w:cs="Arial"/>
          <w:b/>
          <w:bCs/>
          <w:color w:val="000000"/>
          <w:sz w:val="24"/>
          <w:szCs w:val="24"/>
          <w:lang w:val="kk-KZ"/>
        </w:rPr>
      </w:pPr>
    </w:p>
    <w:p w:rsidR="008B58A1" w:rsidRDefault="008B58A1" w:rsidP="008B58A1">
      <w:pPr>
        <w:ind w:firstLine="709"/>
        <w:jc w:val="both"/>
        <w:rPr>
          <w:rFonts w:ascii="Arial" w:hAnsi="Arial" w:cs="Arial"/>
          <w:b/>
          <w:bCs/>
          <w:color w:val="000000"/>
          <w:sz w:val="24"/>
          <w:szCs w:val="24"/>
          <w:lang w:val="kk-KZ"/>
        </w:rPr>
      </w:pPr>
      <w:r w:rsidRPr="008B58A1">
        <w:rPr>
          <w:rFonts w:ascii="Arial" w:hAnsi="Arial" w:cs="Arial"/>
          <w:b/>
          <w:bCs/>
          <w:color w:val="000000"/>
          <w:sz w:val="24"/>
          <w:szCs w:val="24"/>
        </w:rPr>
        <w:t>7.1 Общие положения</w:t>
      </w:r>
    </w:p>
    <w:p w:rsidR="00D36042" w:rsidRPr="00D36042" w:rsidRDefault="00D36042" w:rsidP="008B58A1">
      <w:pPr>
        <w:ind w:firstLine="709"/>
        <w:jc w:val="both"/>
        <w:rPr>
          <w:rFonts w:ascii="Arial" w:hAnsi="Arial" w:cs="Arial"/>
          <w:b/>
          <w:bCs/>
          <w:color w:val="000000"/>
          <w:sz w:val="24"/>
          <w:szCs w:val="24"/>
          <w:lang w:val="kk-KZ"/>
        </w:rPr>
      </w:pP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 xml:space="preserve">Образец должен быть </w:t>
      </w:r>
      <w:r w:rsidR="00D36042">
        <w:rPr>
          <w:rFonts w:ascii="Arial" w:hAnsi="Arial" w:cs="Arial"/>
          <w:bCs/>
          <w:color w:val="000000"/>
          <w:sz w:val="24"/>
          <w:szCs w:val="24"/>
          <w:lang w:val="kk-KZ"/>
        </w:rPr>
        <w:t>представительным</w:t>
      </w:r>
      <w:r w:rsidRPr="008B58A1">
        <w:rPr>
          <w:rFonts w:ascii="Arial" w:hAnsi="Arial" w:cs="Arial"/>
          <w:bCs/>
          <w:color w:val="000000"/>
          <w:sz w:val="24"/>
          <w:szCs w:val="24"/>
        </w:rPr>
        <w:t xml:space="preserve"> для структуры и рисунка полотна.</w:t>
      </w:r>
    </w:p>
    <w:p w:rsidR="008B58A1" w:rsidRPr="00D36042" w:rsidRDefault="00D36042" w:rsidP="008B58A1">
      <w:pPr>
        <w:ind w:firstLine="709"/>
        <w:jc w:val="both"/>
        <w:rPr>
          <w:rFonts w:ascii="Arial" w:hAnsi="Arial" w:cs="Arial"/>
          <w:bCs/>
          <w:color w:val="000000"/>
          <w:sz w:val="24"/>
          <w:szCs w:val="24"/>
          <w:lang w:val="kk-KZ"/>
        </w:rPr>
      </w:pPr>
      <w:r w:rsidRPr="00D36042">
        <w:rPr>
          <w:rFonts w:ascii="Arial" w:hAnsi="Arial" w:cs="Arial"/>
          <w:sz w:val="24"/>
          <w:szCs w:val="24"/>
        </w:rPr>
        <w:t>Во время отбора и подготовки проб текстильных материалов для предотвращения неестественного растяжения текстильных материалов следят за тем, чтобы приложенное к ним растягивающее усилие было минимальным.</w:t>
      </w:r>
    </w:p>
    <w:p w:rsidR="00D36042" w:rsidRPr="00D36042" w:rsidRDefault="00D36042" w:rsidP="008B58A1">
      <w:pPr>
        <w:ind w:firstLine="709"/>
        <w:jc w:val="both"/>
        <w:rPr>
          <w:rFonts w:ascii="Arial" w:hAnsi="Arial" w:cs="Arial"/>
          <w:bCs/>
          <w:color w:val="000000"/>
          <w:sz w:val="24"/>
          <w:szCs w:val="24"/>
          <w:lang w:val="kk-KZ"/>
        </w:rPr>
      </w:pPr>
    </w:p>
    <w:p w:rsidR="008B58A1" w:rsidRPr="00911D78" w:rsidRDefault="008B58A1" w:rsidP="003E4527">
      <w:pPr>
        <w:ind w:firstLine="709"/>
        <w:rPr>
          <w:rFonts w:ascii="Arial" w:hAnsi="Arial" w:cs="Arial"/>
          <w:b/>
          <w:bCs/>
          <w:color w:val="000000"/>
          <w:sz w:val="24"/>
          <w:szCs w:val="24"/>
          <w:lang w:val="kk-KZ"/>
        </w:rPr>
      </w:pPr>
      <w:r w:rsidRPr="008B58A1">
        <w:rPr>
          <w:rFonts w:ascii="Arial" w:hAnsi="Arial" w:cs="Arial"/>
          <w:b/>
          <w:bCs/>
          <w:color w:val="000000"/>
          <w:sz w:val="24"/>
          <w:szCs w:val="24"/>
        </w:rPr>
        <w:t xml:space="preserve">7.2 </w:t>
      </w:r>
      <w:r w:rsidR="003E4527">
        <w:rPr>
          <w:rFonts w:ascii="Arial" w:hAnsi="Arial" w:cs="Arial"/>
          <w:b/>
          <w:bCs/>
          <w:color w:val="000000"/>
          <w:sz w:val="24"/>
          <w:szCs w:val="24"/>
          <w:lang w:val="kk-KZ"/>
        </w:rPr>
        <w:t>Отбор</w:t>
      </w:r>
      <w:r w:rsidRPr="008B58A1">
        <w:rPr>
          <w:rFonts w:ascii="Arial" w:hAnsi="Arial" w:cs="Arial"/>
          <w:b/>
          <w:bCs/>
          <w:color w:val="000000"/>
          <w:sz w:val="24"/>
          <w:szCs w:val="24"/>
        </w:rPr>
        <w:t xml:space="preserve"> лабораторно</w:t>
      </w:r>
      <w:r w:rsidR="00911D78">
        <w:rPr>
          <w:rFonts w:ascii="Arial" w:hAnsi="Arial" w:cs="Arial"/>
          <w:b/>
          <w:bCs/>
          <w:color w:val="000000"/>
          <w:sz w:val="24"/>
          <w:szCs w:val="24"/>
          <w:lang w:val="kk-KZ"/>
        </w:rPr>
        <w:t>го образца</w:t>
      </w:r>
    </w:p>
    <w:p w:rsidR="003E4527" w:rsidRPr="003E4527" w:rsidRDefault="003E4527" w:rsidP="003E4527">
      <w:pPr>
        <w:ind w:firstLine="709"/>
        <w:rPr>
          <w:rFonts w:ascii="Arial" w:hAnsi="Arial" w:cs="Arial"/>
          <w:b/>
          <w:bCs/>
          <w:color w:val="000000"/>
          <w:sz w:val="24"/>
          <w:szCs w:val="24"/>
          <w:lang w:val="kk-KZ"/>
        </w:rPr>
      </w:pPr>
    </w:p>
    <w:p w:rsidR="003E4527" w:rsidRPr="003E4527" w:rsidRDefault="003E4527" w:rsidP="008B58A1">
      <w:pPr>
        <w:ind w:firstLine="709"/>
        <w:jc w:val="both"/>
        <w:rPr>
          <w:rFonts w:ascii="Arial" w:hAnsi="Arial" w:cs="Arial"/>
          <w:sz w:val="24"/>
          <w:szCs w:val="24"/>
          <w:lang w:val="kk-KZ"/>
        </w:rPr>
      </w:pPr>
      <w:r w:rsidRPr="003E4527">
        <w:rPr>
          <w:rFonts w:ascii="Arial" w:hAnsi="Arial" w:cs="Arial"/>
          <w:sz w:val="24"/>
          <w:szCs w:val="24"/>
        </w:rPr>
        <w:t xml:space="preserve">От испытуемой партии отбирают </w:t>
      </w:r>
      <w:proofErr w:type="spellStart"/>
      <w:r w:rsidRPr="003E4527">
        <w:rPr>
          <w:rFonts w:ascii="Arial" w:hAnsi="Arial" w:cs="Arial"/>
          <w:sz w:val="24"/>
          <w:szCs w:val="24"/>
        </w:rPr>
        <w:t>лабораторн</w:t>
      </w:r>
      <w:proofErr w:type="spellEnd"/>
      <w:r w:rsidR="00911D78">
        <w:rPr>
          <w:rFonts w:ascii="Arial" w:hAnsi="Arial" w:cs="Arial"/>
          <w:sz w:val="24"/>
          <w:szCs w:val="24"/>
          <w:lang w:val="kk-KZ"/>
        </w:rPr>
        <w:t>ый</w:t>
      </w:r>
      <w:r w:rsidRPr="003E4527">
        <w:rPr>
          <w:rFonts w:ascii="Arial" w:hAnsi="Arial" w:cs="Arial"/>
          <w:sz w:val="24"/>
          <w:szCs w:val="24"/>
        </w:rPr>
        <w:t xml:space="preserve"> </w:t>
      </w:r>
      <w:r w:rsidR="00911D78">
        <w:rPr>
          <w:rFonts w:ascii="Arial" w:hAnsi="Arial" w:cs="Arial"/>
          <w:sz w:val="24"/>
          <w:szCs w:val="24"/>
          <w:lang w:val="kk-KZ"/>
        </w:rPr>
        <w:t>образец с характерными особенностями</w:t>
      </w:r>
      <w:r w:rsidRPr="003E4527">
        <w:rPr>
          <w:rFonts w:ascii="Arial" w:hAnsi="Arial" w:cs="Arial"/>
          <w:sz w:val="24"/>
          <w:szCs w:val="24"/>
        </w:rPr>
        <w:t xml:space="preserve"> текстильного материала.</w:t>
      </w: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 xml:space="preserve">Если возможно, </w:t>
      </w:r>
      <w:proofErr w:type="spellStart"/>
      <w:r w:rsidRPr="008B58A1">
        <w:rPr>
          <w:rFonts w:ascii="Arial" w:hAnsi="Arial" w:cs="Arial"/>
          <w:bCs/>
          <w:color w:val="000000"/>
          <w:sz w:val="24"/>
          <w:szCs w:val="24"/>
        </w:rPr>
        <w:t>лабораторн</w:t>
      </w:r>
      <w:proofErr w:type="spellEnd"/>
      <w:r w:rsidR="00911D78">
        <w:rPr>
          <w:rFonts w:ascii="Arial" w:hAnsi="Arial" w:cs="Arial"/>
          <w:bCs/>
          <w:color w:val="000000"/>
          <w:sz w:val="24"/>
          <w:szCs w:val="24"/>
          <w:lang w:val="kk-KZ"/>
        </w:rPr>
        <w:t>ый</w:t>
      </w:r>
      <w:r w:rsidR="00911D78">
        <w:rPr>
          <w:rFonts w:ascii="Arial" w:hAnsi="Arial" w:cs="Arial"/>
          <w:bCs/>
          <w:color w:val="000000"/>
          <w:sz w:val="24"/>
          <w:szCs w:val="24"/>
        </w:rPr>
        <w:t xml:space="preserve"> </w:t>
      </w:r>
      <w:r w:rsidR="00911D78">
        <w:rPr>
          <w:rFonts w:ascii="Arial" w:hAnsi="Arial" w:cs="Arial"/>
          <w:bCs/>
          <w:color w:val="000000"/>
          <w:sz w:val="24"/>
          <w:szCs w:val="24"/>
          <w:lang w:val="kk-KZ"/>
        </w:rPr>
        <w:t>образец выбирают</w:t>
      </w:r>
      <w:r w:rsidRPr="008B58A1">
        <w:rPr>
          <w:rFonts w:ascii="Arial" w:hAnsi="Arial" w:cs="Arial"/>
          <w:bCs/>
          <w:color w:val="000000"/>
          <w:sz w:val="24"/>
          <w:szCs w:val="24"/>
        </w:rPr>
        <w:t xml:space="preserve"> по всей ширине полотна, </w:t>
      </w:r>
      <w:proofErr w:type="spellStart"/>
      <w:proofErr w:type="gramStart"/>
      <w:r w:rsidRPr="008B58A1">
        <w:rPr>
          <w:rFonts w:ascii="Arial" w:hAnsi="Arial" w:cs="Arial"/>
          <w:bCs/>
          <w:color w:val="000000"/>
          <w:sz w:val="24"/>
          <w:szCs w:val="24"/>
        </w:rPr>
        <w:t>содержащ</w:t>
      </w:r>
      <w:proofErr w:type="spellEnd"/>
      <w:r w:rsidR="00911D78">
        <w:rPr>
          <w:rFonts w:ascii="Arial" w:hAnsi="Arial" w:cs="Arial"/>
          <w:bCs/>
          <w:color w:val="000000"/>
          <w:sz w:val="24"/>
          <w:szCs w:val="24"/>
          <w:lang w:val="kk-KZ"/>
        </w:rPr>
        <w:t>им</w:t>
      </w:r>
      <w:proofErr w:type="gramEnd"/>
      <w:r w:rsidRPr="008B58A1">
        <w:rPr>
          <w:rFonts w:ascii="Arial" w:hAnsi="Arial" w:cs="Arial"/>
          <w:bCs/>
          <w:color w:val="000000"/>
          <w:sz w:val="24"/>
          <w:szCs w:val="24"/>
        </w:rPr>
        <w:t>, по меньшей мере, два полных раппорта (рисунка) переплетения.</w:t>
      </w:r>
    </w:p>
    <w:p w:rsidR="008B58A1" w:rsidRPr="008B58A1" w:rsidRDefault="00911D78" w:rsidP="008B58A1">
      <w:pPr>
        <w:ind w:firstLine="709"/>
        <w:jc w:val="both"/>
        <w:rPr>
          <w:rFonts w:ascii="Arial" w:hAnsi="Arial" w:cs="Arial"/>
          <w:bCs/>
          <w:color w:val="000000"/>
          <w:sz w:val="24"/>
          <w:szCs w:val="24"/>
        </w:rPr>
      </w:pPr>
      <w:r>
        <w:rPr>
          <w:rFonts w:ascii="Arial" w:hAnsi="Arial" w:cs="Arial"/>
          <w:bCs/>
          <w:color w:val="000000"/>
          <w:sz w:val="24"/>
          <w:szCs w:val="24"/>
          <w:lang w:val="kk-KZ"/>
        </w:rPr>
        <w:t>Отмечают</w:t>
      </w:r>
      <w:r w:rsidR="003E4527">
        <w:rPr>
          <w:rFonts w:ascii="Arial" w:hAnsi="Arial" w:cs="Arial"/>
          <w:bCs/>
          <w:color w:val="000000"/>
          <w:sz w:val="24"/>
          <w:szCs w:val="24"/>
          <w:lang w:val="kk-KZ"/>
        </w:rPr>
        <w:t xml:space="preserve"> в</w:t>
      </w:r>
      <w:proofErr w:type="spellStart"/>
      <w:r w:rsidR="008B58A1" w:rsidRPr="008B58A1">
        <w:rPr>
          <w:rFonts w:ascii="Arial" w:hAnsi="Arial" w:cs="Arial"/>
          <w:bCs/>
          <w:color w:val="000000"/>
          <w:sz w:val="24"/>
          <w:szCs w:val="24"/>
        </w:rPr>
        <w:t>ерхнюю</w:t>
      </w:r>
      <w:proofErr w:type="spellEnd"/>
      <w:r w:rsidR="008B58A1" w:rsidRPr="008B58A1">
        <w:rPr>
          <w:rFonts w:ascii="Arial" w:hAnsi="Arial" w:cs="Arial"/>
          <w:bCs/>
          <w:color w:val="000000"/>
          <w:sz w:val="24"/>
          <w:szCs w:val="24"/>
        </w:rPr>
        <w:t xml:space="preserve"> сторону (также известную как сторона износа или лицевая сторона) полотна.</w:t>
      </w:r>
    </w:p>
    <w:p w:rsidR="008B58A1" w:rsidRPr="008B58A1" w:rsidRDefault="008B58A1" w:rsidP="008B58A1">
      <w:pPr>
        <w:ind w:firstLine="709"/>
        <w:jc w:val="both"/>
        <w:rPr>
          <w:rFonts w:ascii="Arial" w:hAnsi="Arial" w:cs="Arial"/>
          <w:bCs/>
          <w:color w:val="000000"/>
          <w:sz w:val="24"/>
          <w:szCs w:val="24"/>
        </w:rPr>
      </w:pPr>
    </w:p>
    <w:p w:rsidR="008B58A1" w:rsidRDefault="008B58A1" w:rsidP="008B58A1">
      <w:pPr>
        <w:ind w:firstLine="709"/>
        <w:jc w:val="both"/>
        <w:rPr>
          <w:rFonts w:ascii="Arial" w:hAnsi="Arial" w:cs="Arial"/>
          <w:b/>
          <w:bCs/>
          <w:color w:val="000000"/>
          <w:sz w:val="24"/>
          <w:szCs w:val="24"/>
          <w:lang w:val="kk-KZ"/>
        </w:rPr>
      </w:pPr>
      <w:r w:rsidRPr="008B58A1">
        <w:rPr>
          <w:rFonts w:ascii="Arial" w:hAnsi="Arial" w:cs="Arial"/>
          <w:b/>
          <w:bCs/>
          <w:color w:val="000000"/>
          <w:sz w:val="24"/>
          <w:szCs w:val="24"/>
        </w:rPr>
        <w:t xml:space="preserve">7.3 Отбор </w:t>
      </w:r>
      <w:r w:rsidR="004664F6">
        <w:rPr>
          <w:rFonts w:ascii="Arial" w:hAnsi="Arial" w:cs="Arial"/>
          <w:b/>
          <w:bCs/>
          <w:color w:val="000000"/>
          <w:sz w:val="24"/>
          <w:szCs w:val="24"/>
          <w:lang w:val="kk-KZ"/>
        </w:rPr>
        <w:t>проб</w:t>
      </w:r>
      <w:r w:rsidRPr="008B58A1">
        <w:rPr>
          <w:rFonts w:ascii="Arial" w:hAnsi="Arial" w:cs="Arial"/>
          <w:b/>
          <w:bCs/>
          <w:color w:val="000000"/>
          <w:sz w:val="24"/>
          <w:szCs w:val="24"/>
        </w:rPr>
        <w:t xml:space="preserve"> из </w:t>
      </w:r>
      <w:proofErr w:type="spellStart"/>
      <w:r w:rsidRPr="008B58A1">
        <w:rPr>
          <w:rFonts w:ascii="Arial" w:hAnsi="Arial" w:cs="Arial"/>
          <w:b/>
          <w:bCs/>
          <w:color w:val="000000"/>
          <w:sz w:val="24"/>
          <w:szCs w:val="24"/>
        </w:rPr>
        <w:t>лабораторн</w:t>
      </w:r>
      <w:proofErr w:type="spellEnd"/>
      <w:r w:rsidR="004664F6">
        <w:rPr>
          <w:rFonts w:ascii="Arial" w:hAnsi="Arial" w:cs="Arial"/>
          <w:b/>
          <w:bCs/>
          <w:color w:val="000000"/>
          <w:sz w:val="24"/>
          <w:szCs w:val="24"/>
          <w:lang w:val="kk-KZ"/>
        </w:rPr>
        <w:t>о</w:t>
      </w:r>
      <w:r w:rsidR="00911D78">
        <w:rPr>
          <w:rFonts w:ascii="Arial" w:hAnsi="Arial" w:cs="Arial"/>
          <w:b/>
          <w:bCs/>
          <w:color w:val="000000"/>
          <w:sz w:val="24"/>
          <w:szCs w:val="24"/>
          <w:lang w:val="kk-KZ"/>
        </w:rPr>
        <w:t>го</w:t>
      </w:r>
      <w:r w:rsidRPr="008B58A1">
        <w:rPr>
          <w:rFonts w:ascii="Arial" w:hAnsi="Arial" w:cs="Arial"/>
          <w:b/>
          <w:bCs/>
          <w:color w:val="000000"/>
          <w:sz w:val="24"/>
          <w:szCs w:val="24"/>
        </w:rPr>
        <w:t xml:space="preserve"> </w:t>
      </w:r>
      <w:r w:rsidR="00911D78">
        <w:rPr>
          <w:rFonts w:ascii="Arial" w:hAnsi="Arial" w:cs="Arial"/>
          <w:b/>
          <w:bCs/>
          <w:color w:val="000000"/>
          <w:sz w:val="24"/>
          <w:szCs w:val="24"/>
          <w:lang w:val="kk-KZ"/>
        </w:rPr>
        <w:t>образца</w:t>
      </w:r>
      <w:r w:rsidRPr="008B58A1">
        <w:rPr>
          <w:rFonts w:ascii="Arial" w:hAnsi="Arial" w:cs="Arial"/>
          <w:b/>
          <w:bCs/>
          <w:color w:val="000000"/>
          <w:sz w:val="24"/>
          <w:szCs w:val="24"/>
        </w:rPr>
        <w:t xml:space="preserve"> </w:t>
      </w:r>
    </w:p>
    <w:p w:rsidR="003E4527" w:rsidRPr="003E4527" w:rsidRDefault="003E4527" w:rsidP="008B58A1">
      <w:pPr>
        <w:ind w:firstLine="709"/>
        <w:jc w:val="both"/>
        <w:rPr>
          <w:rFonts w:ascii="Arial" w:hAnsi="Arial" w:cs="Arial"/>
          <w:b/>
          <w:bCs/>
          <w:color w:val="000000"/>
          <w:sz w:val="24"/>
          <w:szCs w:val="24"/>
          <w:lang w:val="kk-KZ"/>
        </w:rPr>
      </w:pPr>
    </w:p>
    <w:p w:rsidR="008B58A1" w:rsidRPr="008B58A1" w:rsidRDefault="008B58A1" w:rsidP="008B58A1">
      <w:pPr>
        <w:ind w:firstLine="709"/>
        <w:jc w:val="both"/>
        <w:rPr>
          <w:rFonts w:ascii="Arial" w:hAnsi="Arial" w:cs="Arial"/>
          <w:bCs/>
          <w:color w:val="000000"/>
          <w:sz w:val="24"/>
          <w:szCs w:val="24"/>
        </w:rPr>
      </w:pPr>
      <w:proofErr w:type="spellStart"/>
      <w:r w:rsidRPr="008134B3">
        <w:rPr>
          <w:rFonts w:ascii="Arial" w:hAnsi="Arial" w:cs="Arial"/>
          <w:bCs/>
          <w:sz w:val="24"/>
          <w:szCs w:val="24"/>
        </w:rPr>
        <w:t>Подгот</w:t>
      </w:r>
      <w:proofErr w:type="spellEnd"/>
      <w:r w:rsidR="002C3622" w:rsidRPr="008134B3">
        <w:rPr>
          <w:rFonts w:ascii="Arial" w:hAnsi="Arial" w:cs="Arial"/>
          <w:bCs/>
          <w:sz w:val="24"/>
          <w:szCs w:val="24"/>
          <w:lang w:val="kk-KZ"/>
        </w:rPr>
        <w:t>авливают</w:t>
      </w:r>
      <w:r w:rsidRPr="008134B3">
        <w:rPr>
          <w:rFonts w:ascii="Arial" w:hAnsi="Arial" w:cs="Arial"/>
          <w:bCs/>
          <w:sz w:val="24"/>
          <w:szCs w:val="24"/>
        </w:rPr>
        <w:t xml:space="preserve"> </w:t>
      </w:r>
      <w:r w:rsidR="002C3622" w:rsidRPr="008134B3">
        <w:rPr>
          <w:rFonts w:ascii="Arial" w:hAnsi="Arial" w:cs="Arial"/>
          <w:bCs/>
          <w:sz w:val="24"/>
          <w:szCs w:val="24"/>
          <w:lang w:val="kk-KZ"/>
        </w:rPr>
        <w:t>пробу</w:t>
      </w:r>
      <w:r w:rsidRPr="008134B3">
        <w:rPr>
          <w:rFonts w:ascii="Arial" w:hAnsi="Arial" w:cs="Arial"/>
          <w:bCs/>
          <w:sz w:val="24"/>
          <w:szCs w:val="24"/>
        </w:rPr>
        <w:t xml:space="preserve"> целиком </w:t>
      </w:r>
      <w:r w:rsidR="00E00491" w:rsidRPr="008134B3">
        <w:rPr>
          <w:rFonts w:ascii="Arial" w:hAnsi="Arial" w:cs="Arial"/>
          <w:bCs/>
          <w:sz w:val="24"/>
          <w:szCs w:val="24"/>
          <w:lang w:val="kk-KZ"/>
        </w:rPr>
        <w:t>либо</w:t>
      </w:r>
      <w:r w:rsidRPr="008134B3">
        <w:rPr>
          <w:rFonts w:ascii="Arial" w:hAnsi="Arial" w:cs="Arial"/>
          <w:bCs/>
          <w:sz w:val="24"/>
          <w:szCs w:val="24"/>
        </w:rPr>
        <w:t xml:space="preserve"> удал</w:t>
      </w:r>
      <w:r w:rsidR="002C3622" w:rsidRPr="008134B3">
        <w:rPr>
          <w:rFonts w:ascii="Arial" w:hAnsi="Arial" w:cs="Arial"/>
          <w:bCs/>
          <w:sz w:val="24"/>
          <w:szCs w:val="24"/>
          <w:lang w:val="kk-KZ"/>
        </w:rPr>
        <w:t>яют</w:t>
      </w:r>
      <w:r w:rsidRPr="008134B3">
        <w:rPr>
          <w:rFonts w:ascii="Arial" w:hAnsi="Arial" w:cs="Arial"/>
          <w:bCs/>
          <w:sz w:val="24"/>
          <w:szCs w:val="24"/>
        </w:rPr>
        <w:t xml:space="preserve"> </w:t>
      </w:r>
      <w:r w:rsidR="002C3622" w:rsidRPr="008134B3">
        <w:rPr>
          <w:rFonts w:ascii="Arial" w:hAnsi="Arial" w:cs="Arial"/>
          <w:bCs/>
          <w:sz w:val="24"/>
          <w:szCs w:val="24"/>
          <w:lang w:val="kk-KZ"/>
        </w:rPr>
        <w:t>пробы</w:t>
      </w:r>
      <w:r w:rsidRPr="008134B3">
        <w:rPr>
          <w:rFonts w:ascii="Arial" w:hAnsi="Arial" w:cs="Arial"/>
          <w:bCs/>
          <w:sz w:val="24"/>
          <w:szCs w:val="24"/>
        </w:rPr>
        <w:t xml:space="preserve"> меньшего размера, достаточные для </w:t>
      </w:r>
      <w:r w:rsidR="00F96815" w:rsidRPr="008134B3">
        <w:rPr>
          <w:rFonts w:ascii="Arial" w:hAnsi="Arial" w:cs="Arial"/>
          <w:bCs/>
          <w:sz w:val="24"/>
          <w:szCs w:val="24"/>
          <w:lang w:val="kk-KZ"/>
        </w:rPr>
        <w:t xml:space="preserve">отбора </w:t>
      </w:r>
      <w:r w:rsidRPr="008134B3">
        <w:rPr>
          <w:rFonts w:ascii="Arial" w:hAnsi="Arial" w:cs="Arial"/>
          <w:bCs/>
          <w:sz w:val="24"/>
          <w:szCs w:val="24"/>
        </w:rPr>
        <w:t>необходимы</w:t>
      </w:r>
      <w:r w:rsidR="00F96815" w:rsidRPr="008134B3">
        <w:rPr>
          <w:rFonts w:ascii="Arial" w:hAnsi="Arial" w:cs="Arial"/>
          <w:bCs/>
          <w:sz w:val="24"/>
          <w:szCs w:val="24"/>
          <w:lang w:val="kk-KZ"/>
        </w:rPr>
        <w:t>х</w:t>
      </w:r>
      <w:r w:rsidRPr="008134B3">
        <w:rPr>
          <w:rFonts w:ascii="Arial" w:hAnsi="Arial" w:cs="Arial"/>
          <w:bCs/>
          <w:sz w:val="24"/>
          <w:szCs w:val="24"/>
        </w:rPr>
        <w:t xml:space="preserve"> </w:t>
      </w:r>
      <w:proofErr w:type="spellStart"/>
      <w:r w:rsidRPr="008134B3">
        <w:rPr>
          <w:rFonts w:ascii="Arial" w:hAnsi="Arial" w:cs="Arial"/>
          <w:bCs/>
          <w:sz w:val="24"/>
          <w:szCs w:val="24"/>
        </w:rPr>
        <w:t>образц</w:t>
      </w:r>
      <w:proofErr w:type="spellEnd"/>
      <w:r w:rsidR="00F96815" w:rsidRPr="008134B3">
        <w:rPr>
          <w:rFonts w:ascii="Arial" w:hAnsi="Arial" w:cs="Arial"/>
          <w:bCs/>
          <w:sz w:val="24"/>
          <w:szCs w:val="24"/>
          <w:lang w:val="kk-KZ"/>
        </w:rPr>
        <w:t>ов</w:t>
      </w:r>
      <w:r w:rsidRPr="008134B3">
        <w:rPr>
          <w:rFonts w:ascii="Arial" w:hAnsi="Arial" w:cs="Arial"/>
          <w:bCs/>
          <w:sz w:val="24"/>
          <w:szCs w:val="24"/>
        </w:rPr>
        <w:t xml:space="preserve"> для испытаний,</w:t>
      </w:r>
      <w:r w:rsidRPr="008B58A1">
        <w:rPr>
          <w:rFonts w:ascii="Arial" w:hAnsi="Arial" w:cs="Arial"/>
          <w:bCs/>
          <w:color w:val="000000"/>
          <w:sz w:val="24"/>
          <w:szCs w:val="24"/>
        </w:rPr>
        <w:t xml:space="preserve"> и </w:t>
      </w:r>
      <w:r w:rsidR="0085375B">
        <w:rPr>
          <w:rFonts w:ascii="Arial" w:hAnsi="Arial" w:cs="Arial"/>
          <w:bCs/>
          <w:color w:val="000000"/>
          <w:sz w:val="24"/>
          <w:szCs w:val="24"/>
          <w:lang w:val="kk-KZ"/>
        </w:rPr>
        <w:t>пробы</w:t>
      </w:r>
      <w:r w:rsidR="00E00491">
        <w:rPr>
          <w:rFonts w:ascii="Arial" w:hAnsi="Arial" w:cs="Arial"/>
          <w:bCs/>
          <w:color w:val="000000"/>
          <w:sz w:val="24"/>
          <w:szCs w:val="24"/>
          <w:lang w:val="kk-KZ"/>
        </w:rPr>
        <w:t xml:space="preserve"> выдержива</w:t>
      </w:r>
      <w:r w:rsidR="0085375B">
        <w:rPr>
          <w:rFonts w:ascii="Arial" w:hAnsi="Arial" w:cs="Arial"/>
          <w:bCs/>
          <w:color w:val="000000"/>
          <w:sz w:val="24"/>
          <w:szCs w:val="24"/>
          <w:lang w:val="kk-KZ"/>
        </w:rPr>
        <w:t>ют</w:t>
      </w:r>
      <w:r w:rsidRPr="008B58A1">
        <w:rPr>
          <w:rFonts w:ascii="Arial" w:hAnsi="Arial" w:cs="Arial"/>
          <w:bCs/>
          <w:color w:val="000000"/>
          <w:sz w:val="24"/>
          <w:szCs w:val="24"/>
        </w:rPr>
        <w:t xml:space="preserve"> </w:t>
      </w:r>
      <w:r w:rsidR="0085375B">
        <w:rPr>
          <w:rFonts w:ascii="Arial" w:hAnsi="Arial" w:cs="Arial"/>
          <w:bCs/>
          <w:color w:val="000000"/>
          <w:sz w:val="24"/>
          <w:szCs w:val="24"/>
          <w:lang w:val="kk-KZ"/>
        </w:rPr>
        <w:t>в</w:t>
      </w:r>
      <w:r w:rsidRPr="008B58A1">
        <w:rPr>
          <w:rFonts w:ascii="Arial" w:hAnsi="Arial" w:cs="Arial"/>
          <w:bCs/>
          <w:color w:val="000000"/>
          <w:sz w:val="24"/>
          <w:szCs w:val="24"/>
        </w:rPr>
        <w:t xml:space="preserve"> стандартны</w:t>
      </w:r>
      <w:r w:rsidR="00FA772D">
        <w:rPr>
          <w:rFonts w:ascii="Arial" w:hAnsi="Arial" w:cs="Arial"/>
          <w:bCs/>
          <w:color w:val="000000"/>
          <w:sz w:val="24"/>
          <w:szCs w:val="24"/>
          <w:lang w:val="kk-KZ"/>
        </w:rPr>
        <w:t>х</w:t>
      </w:r>
      <w:r w:rsidRPr="008B58A1">
        <w:rPr>
          <w:rFonts w:ascii="Arial" w:hAnsi="Arial" w:cs="Arial"/>
          <w:bCs/>
          <w:color w:val="000000"/>
          <w:sz w:val="24"/>
          <w:szCs w:val="24"/>
        </w:rPr>
        <w:t xml:space="preserve"> </w:t>
      </w:r>
      <w:r w:rsidR="00FA772D">
        <w:rPr>
          <w:rFonts w:ascii="Arial" w:hAnsi="Arial" w:cs="Arial"/>
          <w:bCs/>
          <w:color w:val="000000"/>
          <w:sz w:val="24"/>
          <w:szCs w:val="24"/>
          <w:lang w:val="kk-KZ"/>
        </w:rPr>
        <w:t>условиях</w:t>
      </w:r>
      <w:r w:rsidRPr="008B58A1">
        <w:rPr>
          <w:rFonts w:ascii="Arial" w:hAnsi="Arial" w:cs="Arial"/>
          <w:bCs/>
          <w:color w:val="000000"/>
          <w:sz w:val="24"/>
          <w:szCs w:val="24"/>
        </w:rPr>
        <w:t xml:space="preserve"> </w:t>
      </w:r>
      <w:r w:rsidR="0085375B">
        <w:rPr>
          <w:rFonts w:ascii="Arial" w:hAnsi="Arial" w:cs="Arial"/>
          <w:bCs/>
          <w:color w:val="000000"/>
          <w:sz w:val="24"/>
          <w:szCs w:val="24"/>
          <w:lang w:val="kk-KZ"/>
        </w:rPr>
        <w:t xml:space="preserve">среды </w:t>
      </w:r>
      <w:r w:rsidRPr="008B58A1">
        <w:rPr>
          <w:rFonts w:ascii="Arial" w:hAnsi="Arial" w:cs="Arial"/>
          <w:bCs/>
          <w:color w:val="000000"/>
          <w:sz w:val="24"/>
          <w:szCs w:val="24"/>
        </w:rPr>
        <w:t>(в соответствии с разделом 6) в течение не менее 18 часов до испытания.</w:t>
      </w:r>
    </w:p>
    <w:p w:rsidR="008B58A1" w:rsidRPr="008B58A1" w:rsidRDefault="008B58A1" w:rsidP="008B58A1">
      <w:pPr>
        <w:ind w:firstLine="709"/>
        <w:jc w:val="both"/>
        <w:rPr>
          <w:rFonts w:ascii="Arial" w:hAnsi="Arial" w:cs="Arial"/>
          <w:bCs/>
          <w:color w:val="000000"/>
          <w:sz w:val="24"/>
          <w:szCs w:val="24"/>
        </w:rPr>
      </w:pPr>
    </w:p>
    <w:p w:rsidR="008B58A1" w:rsidRPr="008B58A1" w:rsidRDefault="008B58A1" w:rsidP="008B58A1">
      <w:pPr>
        <w:ind w:firstLine="709"/>
        <w:jc w:val="both"/>
        <w:rPr>
          <w:rFonts w:ascii="Arial" w:hAnsi="Arial" w:cs="Arial"/>
          <w:bCs/>
          <w:color w:val="000000"/>
        </w:rPr>
      </w:pPr>
      <w:r w:rsidRPr="002C3622">
        <w:rPr>
          <w:rFonts w:ascii="Arial" w:hAnsi="Arial" w:cs="Arial"/>
          <w:bCs/>
          <w:color w:val="000000"/>
          <w:spacing w:val="20"/>
          <w:lang w:val="kk-KZ"/>
        </w:rPr>
        <w:t>Примечание</w:t>
      </w:r>
      <w:r w:rsidRPr="002C3622">
        <w:rPr>
          <w:rFonts w:ascii="Arial" w:hAnsi="Arial" w:cs="Arial"/>
          <w:bCs/>
          <w:color w:val="000000"/>
          <w:lang w:val="kk-KZ"/>
        </w:rPr>
        <w:t xml:space="preserve"> </w:t>
      </w:r>
      <w:r w:rsidR="00F824AC" w:rsidRPr="002C3622">
        <w:rPr>
          <w:rFonts w:ascii="Arial" w:hAnsi="Arial" w:cs="Arial"/>
          <w:b/>
          <w:bCs/>
          <w:color w:val="000000"/>
          <w:lang w:eastAsia="en-US"/>
        </w:rPr>
        <w:t>—</w:t>
      </w:r>
      <w:r w:rsidRPr="008B58A1">
        <w:rPr>
          <w:rFonts w:ascii="Arial" w:hAnsi="Arial" w:cs="Arial"/>
          <w:bCs/>
          <w:color w:val="000000"/>
        </w:rPr>
        <w:t xml:space="preserve"> Для большинства полотен было установлено, что продолжительность </w:t>
      </w:r>
      <w:r w:rsidR="00FA772D">
        <w:rPr>
          <w:rFonts w:ascii="Arial" w:hAnsi="Arial" w:cs="Arial"/>
          <w:bCs/>
          <w:color w:val="000000"/>
          <w:lang w:val="kk-KZ"/>
        </w:rPr>
        <w:br/>
      </w:r>
      <w:r w:rsidRPr="008B58A1">
        <w:rPr>
          <w:rFonts w:ascii="Arial" w:hAnsi="Arial" w:cs="Arial"/>
          <w:bCs/>
          <w:color w:val="000000"/>
        </w:rPr>
        <w:t>18 часов подходит для приведения их в равновесие с атмосферным воздухом.</w:t>
      </w:r>
    </w:p>
    <w:p w:rsidR="008B58A1" w:rsidRDefault="008B58A1" w:rsidP="008B58A1">
      <w:pPr>
        <w:ind w:firstLine="709"/>
        <w:jc w:val="both"/>
        <w:rPr>
          <w:rFonts w:ascii="Arial" w:hAnsi="Arial" w:cs="Arial"/>
          <w:bCs/>
          <w:color w:val="000000"/>
          <w:sz w:val="24"/>
          <w:szCs w:val="24"/>
          <w:lang w:val="kk-KZ"/>
        </w:rPr>
      </w:pP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Если в некоторых случаях (например, когд</w:t>
      </w:r>
      <w:r w:rsidR="002A0B01">
        <w:rPr>
          <w:rFonts w:ascii="Arial" w:hAnsi="Arial" w:cs="Arial"/>
          <w:bCs/>
          <w:color w:val="000000"/>
          <w:sz w:val="24"/>
          <w:szCs w:val="24"/>
        </w:rPr>
        <w:t xml:space="preserve">а образец получен </w:t>
      </w:r>
      <w:proofErr w:type="gramStart"/>
      <w:r w:rsidR="002A0B01">
        <w:rPr>
          <w:rFonts w:ascii="Arial" w:hAnsi="Arial" w:cs="Arial"/>
          <w:bCs/>
          <w:color w:val="000000"/>
          <w:sz w:val="24"/>
          <w:szCs w:val="24"/>
        </w:rPr>
        <w:t>увлажненным</w:t>
      </w:r>
      <w:proofErr w:type="gramEnd"/>
      <w:r w:rsidR="002A0B01">
        <w:rPr>
          <w:rFonts w:ascii="Arial" w:hAnsi="Arial" w:cs="Arial"/>
          <w:bCs/>
          <w:color w:val="000000"/>
          <w:sz w:val="24"/>
          <w:szCs w:val="24"/>
        </w:rPr>
        <w:t>)</w:t>
      </w:r>
      <w:r w:rsidR="002A0B01">
        <w:rPr>
          <w:rFonts w:ascii="Arial" w:hAnsi="Arial" w:cs="Arial"/>
          <w:bCs/>
          <w:color w:val="000000"/>
          <w:sz w:val="24"/>
          <w:szCs w:val="24"/>
          <w:lang w:val="kk-KZ"/>
        </w:rPr>
        <w:t xml:space="preserve"> </w:t>
      </w:r>
      <w:r w:rsidRPr="008B58A1">
        <w:rPr>
          <w:rFonts w:ascii="Arial" w:hAnsi="Arial" w:cs="Arial"/>
          <w:bCs/>
          <w:color w:val="000000"/>
          <w:sz w:val="24"/>
          <w:szCs w:val="24"/>
        </w:rPr>
        <w:t>требуется дополнит</w:t>
      </w:r>
      <w:r w:rsidR="002A0B01">
        <w:rPr>
          <w:rFonts w:ascii="Arial" w:hAnsi="Arial" w:cs="Arial"/>
          <w:bCs/>
          <w:color w:val="000000"/>
          <w:sz w:val="24"/>
          <w:szCs w:val="24"/>
        </w:rPr>
        <w:t>ельное время кондиционирования,</w:t>
      </w:r>
      <w:r w:rsidR="002A0B01">
        <w:rPr>
          <w:rFonts w:ascii="Arial" w:hAnsi="Arial" w:cs="Arial"/>
          <w:bCs/>
          <w:color w:val="000000"/>
          <w:sz w:val="24"/>
          <w:szCs w:val="24"/>
          <w:lang w:val="kk-KZ"/>
        </w:rPr>
        <w:t xml:space="preserve"> </w:t>
      </w:r>
      <w:r w:rsidRPr="008B58A1">
        <w:rPr>
          <w:rFonts w:ascii="Arial" w:hAnsi="Arial" w:cs="Arial"/>
          <w:bCs/>
          <w:color w:val="000000"/>
          <w:sz w:val="24"/>
          <w:szCs w:val="24"/>
        </w:rPr>
        <w:t>это необходимо зарегистрировать.</w:t>
      </w:r>
    </w:p>
    <w:p w:rsidR="008B58A1" w:rsidRPr="008B58A1" w:rsidRDefault="0085375B" w:rsidP="008B58A1">
      <w:pPr>
        <w:ind w:firstLine="709"/>
        <w:jc w:val="both"/>
        <w:rPr>
          <w:rFonts w:ascii="Arial" w:hAnsi="Arial" w:cs="Arial"/>
          <w:bCs/>
          <w:color w:val="000000"/>
          <w:sz w:val="24"/>
          <w:szCs w:val="24"/>
        </w:rPr>
      </w:pPr>
      <w:r>
        <w:rPr>
          <w:rFonts w:ascii="Arial" w:hAnsi="Arial" w:cs="Arial"/>
          <w:bCs/>
          <w:color w:val="000000"/>
          <w:sz w:val="24"/>
          <w:szCs w:val="24"/>
          <w:lang w:val="kk-KZ"/>
        </w:rPr>
        <w:t>Для испытания о</w:t>
      </w:r>
      <w:r w:rsidR="008B58A1" w:rsidRPr="008B58A1">
        <w:rPr>
          <w:rFonts w:ascii="Arial" w:hAnsi="Arial" w:cs="Arial"/>
          <w:bCs/>
          <w:color w:val="000000"/>
          <w:sz w:val="24"/>
          <w:szCs w:val="24"/>
        </w:rPr>
        <w:t>т</w:t>
      </w:r>
      <w:r w:rsidR="002A0B01">
        <w:rPr>
          <w:rFonts w:ascii="Arial" w:hAnsi="Arial" w:cs="Arial"/>
          <w:bCs/>
          <w:color w:val="000000"/>
          <w:sz w:val="24"/>
          <w:szCs w:val="24"/>
          <w:lang w:val="kk-KZ"/>
        </w:rPr>
        <w:t>бирают</w:t>
      </w:r>
      <w:r w:rsidR="008B58A1" w:rsidRPr="008B58A1">
        <w:rPr>
          <w:rFonts w:ascii="Arial" w:hAnsi="Arial" w:cs="Arial"/>
          <w:bCs/>
          <w:color w:val="000000"/>
          <w:sz w:val="24"/>
          <w:szCs w:val="24"/>
        </w:rPr>
        <w:t xml:space="preserve"> не менее трех </w:t>
      </w:r>
      <w:r w:rsidR="002A0B01">
        <w:rPr>
          <w:rFonts w:ascii="Arial" w:hAnsi="Arial" w:cs="Arial"/>
          <w:bCs/>
          <w:color w:val="000000"/>
          <w:sz w:val="24"/>
          <w:szCs w:val="24"/>
          <w:lang w:val="kk-KZ"/>
        </w:rPr>
        <w:t>проб</w:t>
      </w:r>
      <w:r w:rsidR="008B58A1" w:rsidRPr="008B58A1">
        <w:rPr>
          <w:rFonts w:ascii="Arial" w:hAnsi="Arial" w:cs="Arial"/>
          <w:bCs/>
          <w:color w:val="000000"/>
          <w:sz w:val="24"/>
          <w:szCs w:val="24"/>
        </w:rPr>
        <w:t xml:space="preserve"> </w:t>
      </w:r>
      <w:r>
        <w:rPr>
          <w:rFonts w:ascii="Arial" w:hAnsi="Arial" w:cs="Arial"/>
          <w:bCs/>
          <w:color w:val="000000"/>
          <w:sz w:val="24"/>
          <w:szCs w:val="24"/>
          <w:lang w:val="kk-KZ"/>
        </w:rPr>
        <w:t>с</w:t>
      </w:r>
      <w:r w:rsidR="008B58A1" w:rsidRPr="008B58A1">
        <w:rPr>
          <w:rFonts w:ascii="Arial" w:hAnsi="Arial" w:cs="Arial"/>
          <w:bCs/>
          <w:color w:val="000000"/>
          <w:sz w:val="24"/>
          <w:szCs w:val="24"/>
        </w:rPr>
        <w:t xml:space="preserve"> соблюдение</w:t>
      </w:r>
      <w:r>
        <w:rPr>
          <w:rFonts w:ascii="Arial" w:hAnsi="Arial" w:cs="Arial"/>
          <w:bCs/>
          <w:color w:val="000000"/>
          <w:sz w:val="24"/>
          <w:szCs w:val="24"/>
          <w:lang w:val="kk-KZ"/>
        </w:rPr>
        <w:t>м</w:t>
      </w:r>
      <w:r w:rsidR="008B58A1" w:rsidRPr="008B58A1">
        <w:rPr>
          <w:rFonts w:ascii="Arial" w:hAnsi="Arial" w:cs="Arial"/>
          <w:bCs/>
          <w:color w:val="000000"/>
          <w:sz w:val="24"/>
          <w:szCs w:val="24"/>
        </w:rPr>
        <w:t xml:space="preserve"> следующих принципов.</w:t>
      </w: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В случае с жаккардовым трикотажным полотном, от</w:t>
      </w:r>
      <w:r w:rsidR="002A0B01">
        <w:rPr>
          <w:rFonts w:ascii="Arial" w:hAnsi="Arial" w:cs="Arial"/>
          <w:bCs/>
          <w:color w:val="000000"/>
          <w:sz w:val="24"/>
          <w:szCs w:val="24"/>
          <w:lang w:val="kk-KZ"/>
        </w:rPr>
        <w:t>бирают</w:t>
      </w:r>
      <w:r w:rsidRPr="008B58A1">
        <w:rPr>
          <w:rFonts w:ascii="Arial" w:hAnsi="Arial" w:cs="Arial"/>
          <w:bCs/>
          <w:color w:val="000000"/>
          <w:sz w:val="24"/>
          <w:szCs w:val="24"/>
        </w:rPr>
        <w:t xml:space="preserve">, по меньшей мере, </w:t>
      </w:r>
      <w:proofErr w:type="spellStart"/>
      <w:r w:rsidRPr="008B58A1">
        <w:rPr>
          <w:rFonts w:ascii="Arial" w:hAnsi="Arial" w:cs="Arial"/>
          <w:bCs/>
          <w:color w:val="000000"/>
          <w:sz w:val="24"/>
          <w:szCs w:val="24"/>
        </w:rPr>
        <w:t>дв</w:t>
      </w:r>
      <w:proofErr w:type="spellEnd"/>
      <w:r w:rsidR="002A0B01">
        <w:rPr>
          <w:rFonts w:ascii="Arial" w:hAnsi="Arial" w:cs="Arial"/>
          <w:bCs/>
          <w:color w:val="000000"/>
          <w:sz w:val="24"/>
          <w:szCs w:val="24"/>
          <w:lang w:val="kk-KZ"/>
        </w:rPr>
        <w:t>е</w:t>
      </w:r>
      <w:r w:rsidRPr="008B58A1">
        <w:rPr>
          <w:rFonts w:ascii="Arial" w:hAnsi="Arial" w:cs="Arial"/>
          <w:bCs/>
          <w:color w:val="000000"/>
          <w:sz w:val="24"/>
          <w:szCs w:val="24"/>
        </w:rPr>
        <w:t xml:space="preserve"> </w:t>
      </w:r>
      <w:r w:rsidR="002A0B01">
        <w:rPr>
          <w:rFonts w:ascii="Arial" w:hAnsi="Arial" w:cs="Arial"/>
          <w:bCs/>
          <w:color w:val="000000"/>
          <w:sz w:val="24"/>
          <w:szCs w:val="24"/>
          <w:lang w:val="kk-KZ"/>
        </w:rPr>
        <w:t>пробы</w:t>
      </w:r>
      <w:r w:rsidRPr="008B58A1">
        <w:rPr>
          <w:rFonts w:ascii="Arial" w:hAnsi="Arial" w:cs="Arial"/>
          <w:bCs/>
          <w:color w:val="000000"/>
          <w:sz w:val="24"/>
          <w:szCs w:val="24"/>
        </w:rPr>
        <w:t xml:space="preserve">, </w:t>
      </w:r>
      <w:proofErr w:type="spellStart"/>
      <w:r w:rsidRPr="008B58A1">
        <w:rPr>
          <w:rFonts w:ascii="Arial" w:hAnsi="Arial" w:cs="Arial"/>
          <w:bCs/>
          <w:color w:val="000000"/>
          <w:sz w:val="24"/>
          <w:szCs w:val="24"/>
        </w:rPr>
        <w:t>представляющи</w:t>
      </w:r>
      <w:proofErr w:type="spellEnd"/>
      <w:r w:rsidR="0085375B">
        <w:rPr>
          <w:rFonts w:ascii="Arial" w:hAnsi="Arial" w:cs="Arial"/>
          <w:bCs/>
          <w:color w:val="000000"/>
          <w:sz w:val="24"/>
          <w:szCs w:val="24"/>
          <w:lang w:val="kk-KZ"/>
        </w:rPr>
        <w:t>е</w:t>
      </w:r>
      <w:r w:rsidRPr="008B58A1">
        <w:rPr>
          <w:rFonts w:ascii="Arial" w:hAnsi="Arial" w:cs="Arial"/>
          <w:bCs/>
          <w:color w:val="000000"/>
          <w:sz w:val="24"/>
          <w:szCs w:val="24"/>
        </w:rPr>
        <w:t xml:space="preserve"> </w:t>
      </w:r>
      <w:r w:rsidR="002A0B01">
        <w:rPr>
          <w:rFonts w:ascii="Arial" w:hAnsi="Arial" w:cs="Arial"/>
          <w:bCs/>
          <w:color w:val="000000"/>
          <w:sz w:val="24"/>
          <w:szCs w:val="24"/>
        </w:rPr>
        <w:t>различную область дизайна и</w:t>
      </w:r>
      <w:r w:rsidR="0085375B">
        <w:rPr>
          <w:rFonts w:ascii="Arial" w:hAnsi="Arial" w:cs="Arial"/>
          <w:bCs/>
          <w:color w:val="000000"/>
          <w:sz w:val="24"/>
          <w:szCs w:val="24"/>
        </w:rPr>
        <w:t xml:space="preserve">/или текстуры </w:t>
      </w:r>
      <w:proofErr w:type="spellStart"/>
      <w:r w:rsidR="0085375B">
        <w:rPr>
          <w:rFonts w:ascii="Arial" w:hAnsi="Arial" w:cs="Arial"/>
          <w:bCs/>
          <w:color w:val="000000"/>
          <w:sz w:val="24"/>
          <w:szCs w:val="24"/>
        </w:rPr>
        <w:t>полотн</w:t>
      </w:r>
      <w:proofErr w:type="spellEnd"/>
      <w:r w:rsidR="0085375B">
        <w:rPr>
          <w:rFonts w:ascii="Arial" w:hAnsi="Arial" w:cs="Arial"/>
          <w:bCs/>
          <w:color w:val="000000"/>
          <w:sz w:val="24"/>
          <w:szCs w:val="24"/>
          <w:lang w:val="kk-KZ"/>
        </w:rPr>
        <w:t>а</w:t>
      </w:r>
      <w:r w:rsidRPr="008B58A1">
        <w:rPr>
          <w:rFonts w:ascii="Arial" w:hAnsi="Arial" w:cs="Arial"/>
          <w:bCs/>
          <w:color w:val="000000"/>
          <w:sz w:val="24"/>
          <w:szCs w:val="24"/>
        </w:rPr>
        <w:t>.</w:t>
      </w:r>
    </w:p>
    <w:p w:rsidR="008B58A1" w:rsidRPr="008B58A1" w:rsidRDefault="00460225" w:rsidP="008B58A1">
      <w:pPr>
        <w:ind w:firstLine="709"/>
        <w:jc w:val="both"/>
        <w:rPr>
          <w:rFonts w:ascii="Arial" w:hAnsi="Arial" w:cs="Arial"/>
          <w:bCs/>
          <w:color w:val="000000"/>
          <w:sz w:val="24"/>
          <w:szCs w:val="24"/>
        </w:rPr>
      </w:pPr>
      <w:r>
        <w:rPr>
          <w:rFonts w:ascii="Arial" w:hAnsi="Arial" w:cs="Arial"/>
          <w:bCs/>
          <w:color w:val="000000"/>
          <w:sz w:val="24"/>
          <w:szCs w:val="24"/>
          <w:lang w:val="kk-KZ"/>
        </w:rPr>
        <w:t>Пробы</w:t>
      </w:r>
      <w:r w:rsidR="008B58A1" w:rsidRPr="008B58A1">
        <w:rPr>
          <w:rFonts w:ascii="Arial" w:hAnsi="Arial" w:cs="Arial"/>
          <w:bCs/>
          <w:color w:val="000000"/>
          <w:sz w:val="24"/>
          <w:szCs w:val="24"/>
        </w:rPr>
        <w:t xml:space="preserve"> для испытаний следует отбирать таким образом, чтобы они находились на расстоянии не менее 100 мм от края лабораторно</w:t>
      </w:r>
      <w:r w:rsidR="0085375B">
        <w:rPr>
          <w:rFonts w:ascii="Arial" w:hAnsi="Arial" w:cs="Arial"/>
          <w:bCs/>
          <w:color w:val="000000"/>
          <w:sz w:val="24"/>
          <w:szCs w:val="24"/>
          <w:lang w:val="kk-KZ"/>
        </w:rPr>
        <w:t>го образца</w:t>
      </w:r>
      <w:r w:rsidR="008B58A1" w:rsidRPr="008B58A1">
        <w:rPr>
          <w:rFonts w:ascii="Arial" w:hAnsi="Arial" w:cs="Arial"/>
          <w:bCs/>
          <w:color w:val="000000"/>
          <w:sz w:val="24"/>
          <w:szCs w:val="24"/>
        </w:rPr>
        <w:t xml:space="preserve"> или, если </w:t>
      </w:r>
      <w:proofErr w:type="spellStart"/>
      <w:r w:rsidR="008B58A1" w:rsidRPr="008B58A1">
        <w:rPr>
          <w:rFonts w:ascii="Arial" w:hAnsi="Arial" w:cs="Arial"/>
          <w:bCs/>
          <w:color w:val="000000"/>
          <w:sz w:val="24"/>
          <w:szCs w:val="24"/>
        </w:rPr>
        <w:t>лабораторн</w:t>
      </w:r>
      <w:proofErr w:type="spellEnd"/>
      <w:r w:rsidR="0085375B">
        <w:rPr>
          <w:rFonts w:ascii="Arial" w:hAnsi="Arial" w:cs="Arial"/>
          <w:bCs/>
          <w:color w:val="000000"/>
          <w:sz w:val="24"/>
          <w:szCs w:val="24"/>
          <w:lang w:val="kk-KZ"/>
        </w:rPr>
        <w:t>ый</w:t>
      </w:r>
      <w:r w:rsidR="008B58A1" w:rsidRPr="008B58A1">
        <w:rPr>
          <w:rFonts w:ascii="Arial" w:hAnsi="Arial" w:cs="Arial"/>
          <w:bCs/>
          <w:color w:val="000000"/>
          <w:sz w:val="24"/>
          <w:szCs w:val="24"/>
        </w:rPr>
        <w:t xml:space="preserve"> </w:t>
      </w:r>
      <w:r w:rsidR="0085375B">
        <w:rPr>
          <w:rFonts w:ascii="Arial" w:hAnsi="Arial" w:cs="Arial"/>
          <w:bCs/>
          <w:color w:val="000000"/>
          <w:sz w:val="24"/>
          <w:szCs w:val="24"/>
          <w:lang w:val="kk-KZ"/>
        </w:rPr>
        <w:t>образец</w:t>
      </w:r>
      <w:r w:rsidR="008B58A1" w:rsidRPr="008B58A1">
        <w:rPr>
          <w:rFonts w:ascii="Arial" w:hAnsi="Arial" w:cs="Arial"/>
          <w:bCs/>
          <w:color w:val="000000"/>
          <w:sz w:val="24"/>
          <w:szCs w:val="24"/>
        </w:rPr>
        <w:t xml:space="preserve"> получен по всей ширине, не менее 150 мм от кромки.</w:t>
      </w: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Необходимо соблюдать следующие принципы.</w:t>
      </w: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lang w:val="en-US"/>
        </w:rPr>
        <w:t>a</w:t>
      </w:r>
      <w:r w:rsidRPr="008B58A1">
        <w:rPr>
          <w:rFonts w:ascii="Arial" w:hAnsi="Arial" w:cs="Arial"/>
          <w:bCs/>
          <w:color w:val="000000"/>
          <w:sz w:val="24"/>
          <w:szCs w:val="24"/>
        </w:rPr>
        <w:t xml:space="preserve">) Для всех полотен, кроме жаккардовых трикотажных полотен или полотен с </w:t>
      </w:r>
      <w:proofErr w:type="spellStart"/>
      <w:r w:rsidRPr="008B58A1">
        <w:rPr>
          <w:rFonts w:ascii="Arial" w:hAnsi="Arial" w:cs="Arial"/>
          <w:bCs/>
          <w:color w:val="000000"/>
          <w:sz w:val="24"/>
          <w:szCs w:val="24"/>
        </w:rPr>
        <w:t>текстурированной</w:t>
      </w:r>
      <w:proofErr w:type="spellEnd"/>
      <w:r w:rsidRPr="008B58A1">
        <w:rPr>
          <w:rFonts w:ascii="Arial" w:hAnsi="Arial" w:cs="Arial"/>
          <w:bCs/>
          <w:color w:val="000000"/>
          <w:sz w:val="24"/>
          <w:szCs w:val="24"/>
        </w:rPr>
        <w:t xml:space="preserve"> поверхностью:</w:t>
      </w: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lastRenderedPageBreak/>
        <w:t xml:space="preserve">1) </w:t>
      </w:r>
      <w:r w:rsidR="0085375B">
        <w:rPr>
          <w:rFonts w:ascii="Arial" w:hAnsi="Arial" w:cs="Arial"/>
          <w:bCs/>
          <w:color w:val="000000"/>
          <w:sz w:val="24"/>
          <w:szCs w:val="24"/>
          <w:lang w:val="kk-KZ"/>
        </w:rPr>
        <w:t>испытуемые образцы</w:t>
      </w:r>
      <w:r w:rsidRPr="008B58A1">
        <w:rPr>
          <w:rFonts w:ascii="Arial" w:hAnsi="Arial" w:cs="Arial"/>
          <w:bCs/>
          <w:color w:val="000000"/>
          <w:sz w:val="24"/>
          <w:szCs w:val="24"/>
        </w:rPr>
        <w:t xml:space="preserve"> тканых полотен </w:t>
      </w:r>
      <w:r w:rsidR="0085375B">
        <w:rPr>
          <w:rFonts w:ascii="Arial" w:hAnsi="Arial" w:cs="Arial"/>
          <w:bCs/>
          <w:color w:val="000000"/>
          <w:sz w:val="24"/>
          <w:szCs w:val="24"/>
          <w:lang w:val="kk-KZ"/>
        </w:rPr>
        <w:t xml:space="preserve">отбирают </w:t>
      </w:r>
      <w:r w:rsidRPr="008B58A1">
        <w:rPr>
          <w:rFonts w:ascii="Arial" w:hAnsi="Arial" w:cs="Arial"/>
          <w:bCs/>
          <w:color w:val="000000"/>
          <w:sz w:val="24"/>
          <w:szCs w:val="24"/>
        </w:rPr>
        <w:t>так, чтобы каждый из них содержал различные основные и уточные нити;</w:t>
      </w: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 xml:space="preserve">2) </w:t>
      </w:r>
      <w:r w:rsidR="0085375B">
        <w:rPr>
          <w:rFonts w:ascii="Arial" w:hAnsi="Arial" w:cs="Arial"/>
          <w:bCs/>
          <w:color w:val="000000"/>
          <w:sz w:val="24"/>
          <w:szCs w:val="24"/>
          <w:lang w:val="kk-KZ"/>
        </w:rPr>
        <w:t>испытуемые образцы</w:t>
      </w:r>
      <w:r w:rsidR="0085375B" w:rsidRPr="008B58A1">
        <w:rPr>
          <w:rFonts w:ascii="Arial" w:hAnsi="Arial" w:cs="Arial"/>
          <w:bCs/>
          <w:color w:val="000000"/>
          <w:sz w:val="24"/>
          <w:szCs w:val="24"/>
        </w:rPr>
        <w:t xml:space="preserve"> </w:t>
      </w:r>
      <w:r w:rsidRPr="008B58A1">
        <w:rPr>
          <w:rFonts w:ascii="Arial" w:hAnsi="Arial" w:cs="Arial"/>
          <w:bCs/>
          <w:color w:val="000000"/>
          <w:sz w:val="24"/>
          <w:szCs w:val="24"/>
        </w:rPr>
        <w:t xml:space="preserve">трикотажных полотен </w:t>
      </w:r>
      <w:r w:rsidR="0085375B">
        <w:rPr>
          <w:rFonts w:ascii="Arial" w:hAnsi="Arial" w:cs="Arial"/>
          <w:bCs/>
          <w:color w:val="000000"/>
          <w:sz w:val="24"/>
          <w:szCs w:val="24"/>
          <w:lang w:val="kk-KZ"/>
        </w:rPr>
        <w:t xml:space="preserve">отбирают </w:t>
      </w:r>
      <w:r w:rsidRPr="008B58A1">
        <w:rPr>
          <w:rFonts w:ascii="Arial" w:hAnsi="Arial" w:cs="Arial"/>
          <w:bCs/>
          <w:color w:val="000000"/>
          <w:sz w:val="24"/>
          <w:szCs w:val="24"/>
        </w:rPr>
        <w:t>так, чтобы каждый из них содержал разные петельные столбики и ряды.</w:t>
      </w: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lang w:val="en-US"/>
        </w:rPr>
        <w:t>b</w:t>
      </w:r>
      <w:r w:rsidRPr="008B58A1">
        <w:rPr>
          <w:rFonts w:ascii="Arial" w:hAnsi="Arial" w:cs="Arial"/>
          <w:bCs/>
          <w:color w:val="000000"/>
          <w:sz w:val="24"/>
          <w:szCs w:val="24"/>
        </w:rPr>
        <w:t xml:space="preserve">) </w:t>
      </w:r>
      <w:proofErr w:type="spellStart"/>
      <w:proofErr w:type="gramStart"/>
      <w:r w:rsidRPr="008B58A1">
        <w:rPr>
          <w:rFonts w:ascii="Arial" w:hAnsi="Arial" w:cs="Arial"/>
          <w:bCs/>
          <w:color w:val="000000"/>
          <w:sz w:val="24"/>
          <w:szCs w:val="24"/>
        </w:rPr>
        <w:t>провер</w:t>
      </w:r>
      <w:proofErr w:type="spellEnd"/>
      <w:r w:rsidR="000E2057">
        <w:rPr>
          <w:rFonts w:ascii="Arial" w:hAnsi="Arial" w:cs="Arial"/>
          <w:bCs/>
          <w:color w:val="000000"/>
          <w:sz w:val="24"/>
          <w:szCs w:val="24"/>
          <w:lang w:val="kk-KZ"/>
        </w:rPr>
        <w:t>яют</w:t>
      </w:r>
      <w:proofErr w:type="gramEnd"/>
      <w:r w:rsidRPr="008B58A1">
        <w:rPr>
          <w:rFonts w:ascii="Arial" w:hAnsi="Arial" w:cs="Arial"/>
          <w:bCs/>
          <w:color w:val="000000"/>
          <w:sz w:val="24"/>
          <w:szCs w:val="24"/>
        </w:rPr>
        <w:t xml:space="preserve">, что </w:t>
      </w:r>
      <w:r w:rsidR="0085375B">
        <w:rPr>
          <w:rFonts w:ascii="Arial" w:hAnsi="Arial" w:cs="Arial"/>
          <w:bCs/>
          <w:color w:val="000000"/>
          <w:sz w:val="24"/>
          <w:szCs w:val="24"/>
          <w:lang w:val="kk-KZ"/>
        </w:rPr>
        <w:t xml:space="preserve">испытуемые </w:t>
      </w:r>
      <w:r w:rsidRPr="008B58A1">
        <w:rPr>
          <w:rFonts w:ascii="Arial" w:hAnsi="Arial" w:cs="Arial"/>
          <w:bCs/>
          <w:color w:val="000000"/>
          <w:sz w:val="24"/>
          <w:szCs w:val="24"/>
        </w:rPr>
        <w:t xml:space="preserve">образцы жаккардовых трикотажных полотен или полотен с </w:t>
      </w:r>
      <w:proofErr w:type="spellStart"/>
      <w:r w:rsidRPr="008B58A1">
        <w:rPr>
          <w:rFonts w:ascii="Arial" w:hAnsi="Arial" w:cs="Arial"/>
          <w:bCs/>
          <w:color w:val="000000"/>
          <w:sz w:val="24"/>
          <w:szCs w:val="24"/>
        </w:rPr>
        <w:t>текстурированной</w:t>
      </w:r>
      <w:proofErr w:type="spellEnd"/>
      <w:r w:rsidRPr="008B58A1">
        <w:rPr>
          <w:rFonts w:ascii="Arial" w:hAnsi="Arial" w:cs="Arial"/>
          <w:bCs/>
          <w:color w:val="000000"/>
          <w:sz w:val="24"/>
          <w:szCs w:val="24"/>
        </w:rPr>
        <w:t xml:space="preserve"> поверхностью содержат наиболее характерные части рисунка, особенно слабые места, например, </w:t>
      </w:r>
      <w:proofErr w:type="spellStart"/>
      <w:r w:rsidRPr="008B58A1">
        <w:rPr>
          <w:rFonts w:ascii="Arial" w:hAnsi="Arial" w:cs="Arial"/>
          <w:bCs/>
          <w:color w:val="000000"/>
          <w:sz w:val="24"/>
          <w:szCs w:val="24"/>
        </w:rPr>
        <w:t>непровязанные</w:t>
      </w:r>
      <w:proofErr w:type="spellEnd"/>
      <w:r w:rsidRPr="008B58A1">
        <w:rPr>
          <w:rFonts w:ascii="Arial" w:hAnsi="Arial" w:cs="Arial"/>
          <w:bCs/>
          <w:color w:val="000000"/>
          <w:sz w:val="24"/>
          <w:szCs w:val="24"/>
        </w:rPr>
        <w:t xml:space="preserve"> нити. Если невозможно включить </w:t>
      </w:r>
      <w:r w:rsidR="0085375B">
        <w:rPr>
          <w:rFonts w:ascii="Arial" w:hAnsi="Arial" w:cs="Arial"/>
          <w:bCs/>
          <w:color w:val="000000"/>
          <w:sz w:val="24"/>
          <w:szCs w:val="24"/>
          <w:lang w:val="kk-KZ"/>
        </w:rPr>
        <w:t xml:space="preserve">фрагменты </w:t>
      </w:r>
      <w:r w:rsidRPr="008B58A1">
        <w:rPr>
          <w:rFonts w:ascii="Arial" w:hAnsi="Arial" w:cs="Arial"/>
          <w:bCs/>
          <w:color w:val="000000"/>
          <w:sz w:val="24"/>
          <w:szCs w:val="24"/>
        </w:rPr>
        <w:t xml:space="preserve">каждого отличающегося рисунка или текстуры в набор, по меньшей мере, из трех образцов для испытаний, необходимо испытать такие дополнительные образцы, которые могут потребоваться для обеспечения того, чтобы каждый раппорт или текстура были включены, по меньшей мере, в два отдельных образца для испытаний. Если в одном и том же полотне присутствуют более четырех различных раппортов (рисунков), следует выбрать образцы для испытаний в местах, где пересекаются раппорты, чтобы получить несколько (до трех в равных частях в одной пробе) раппортов, представленных в образце. В случае сочетания различных основных типов полотен в одной и той же пробе, образцы для испытаний должны содержать все характерные части различных типов полотен с особым учетом слабых мест, например, </w:t>
      </w:r>
      <w:proofErr w:type="spellStart"/>
      <w:r w:rsidRPr="008B58A1">
        <w:rPr>
          <w:rFonts w:ascii="Arial" w:hAnsi="Arial" w:cs="Arial"/>
          <w:bCs/>
          <w:color w:val="000000"/>
          <w:sz w:val="24"/>
          <w:szCs w:val="24"/>
        </w:rPr>
        <w:t>непровязанные</w:t>
      </w:r>
      <w:proofErr w:type="spellEnd"/>
      <w:r w:rsidRPr="008B58A1">
        <w:rPr>
          <w:rFonts w:ascii="Arial" w:hAnsi="Arial" w:cs="Arial"/>
          <w:bCs/>
          <w:color w:val="000000"/>
          <w:sz w:val="24"/>
          <w:szCs w:val="24"/>
        </w:rPr>
        <w:t xml:space="preserve"> нити.</w:t>
      </w:r>
    </w:p>
    <w:p w:rsidR="008B58A1" w:rsidRPr="008B58A1" w:rsidRDefault="008B58A1" w:rsidP="008B58A1">
      <w:pPr>
        <w:ind w:firstLine="709"/>
        <w:jc w:val="both"/>
        <w:rPr>
          <w:rFonts w:ascii="Arial" w:hAnsi="Arial" w:cs="Arial"/>
          <w:bCs/>
          <w:color w:val="000000"/>
          <w:sz w:val="24"/>
          <w:szCs w:val="24"/>
        </w:rPr>
      </w:pPr>
    </w:p>
    <w:p w:rsidR="008B58A1" w:rsidRPr="00B5467B" w:rsidRDefault="008B58A1" w:rsidP="008B58A1">
      <w:pPr>
        <w:ind w:firstLine="709"/>
        <w:jc w:val="both"/>
        <w:rPr>
          <w:rFonts w:ascii="Arial" w:hAnsi="Arial" w:cs="Arial"/>
          <w:bCs/>
          <w:color w:val="000000"/>
        </w:rPr>
      </w:pPr>
      <w:r w:rsidRPr="00B5467B">
        <w:rPr>
          <w:rFonts w:ascii="Arial" w:hAnsi="Arial" w:cs="Arial"/>
          <w:bCs/>
          <w:color w:val="000000"/>
          <w:spacing w:val="20"/>
          <w:lang w:val="kk-KZ"/>
        </w:rPr>
        <w:t>Примечание</w:t>
      </w:r>
      <w:r w:rsidRPr="00B5467B">
        <w:rPr>
          <w:rFonts w:ascii="Arial" w:hAnsi="Arial" w:cs="Arial"/>
          <w:bCs/>
          <w:color w:val="000000"/>
          <w:lang w:val="kk-KZ"/>
        </w:rPr>
        <w:t xml:space="preserve"> </w:t>
      </w:r>
      <w:r w:rsidR="00F824AC" w:rsidRPr="00B5467B">
        <w:rPr>
          <w:rFonts w:ascii="Arial" w:hAnsi="Arial" w:cs="Arial"/>
          <w:b/>
          <w:bCs/>
          <w:color w:val="000000"/>
          <w:lang w:eastAsia="en-US"/>
        </w:rPr>
        <w:t>—</w:t>
      </w:r>
      <w:r w:rsidRPr="00B5467B">
        <w:rPr>
          <w:rFonts w:ascii="Arial" w:hAnsi="Arial" w:cs="Arial"/>
          <w:bCs/>
          <w:color w:val="000000"/>
        </w:rPr>
        <w:t xml:space="preserve"> Могут потребоваться более трех образцов для испытаний, а в настоящем методе, до девяти раппортов могут наблюдаться одновременно.</w:t>
      </w:r>
    </w:p>
    <w:p w:rsidR="008B58A1" w:rsidRPr="008B58A1" w:rsidRDefault="008B58A1" w:rsidP="008B58A1">
      <w:pPr>
        <w:ind w:firstLine="709"/>
        <w:jc w:val="both"/>
        <w:rPr>
          <w:rFonts w:ascii="Arial" w:hAnsi="Arial" w:cs="Arial"/>
          <w:bCs/>
          <w:color w:val="000000"/>
          <w:sz w:val="24"/>
          <w:szCs w:val="24"/>
        </w:rPr>
      </w:pPr>
    </w:p>
    <w:p w:rsidR="008B58A1" w:rsidRDefault="008B58A1" w:rsidP="008B58A1">
      <w:pPr>
        <w:ind w:firstLine="709"/>
        <w:jc w:val="both"/>
        <w:rPr>
          <w:rFonts w:ascii="Arial" w:hAnsi="Arial" w:cs="Arial"/>
          <w:b/>
          <w:bCs/>
          <w:color w:val="000000"/>
          <w:sz w:val="24"/>
          <w:szCs w:val="24"/>
          <w:lang w:val="kk-KZ"/>
        </w:rPr>
      </w:pPr>
      <w:r w:rsidRPr="008B58A1">
        <w:rPr>
          <w:rFonts w:ascii="Arial" w:hAnsi="Arial" w:cs="Arial"/>
          <w:b/>
          <w:bCs/>
          <w:color w:val="000000"/>
          <w:sz w:val="24"/>
          <w:szCs w:val="24"/>
        </w:rPr>
        <w:t xml:space="preserve">7.4 Размеры </w:t>
      </w:r>
      <w:r w:rsidR="00A66264">
        <w:rPr>
          <w:rFonts w:ascii="Arial" w:hAnsi="Arial" w:cs="Arial"/>
          <w:b/>
          <w:bCs/>
          <w:color w:val="000000"/>
          <w:sz w:val="24"/>
          <w:szCs w:val="24"/>
          <w:lang w:val="kk-KZ"/>
        </w:rPr>
        <w:t>проб</w:t>
      </w:r>
      <w:r w:rsidRPr="008B58A1">
        <w:rPr>
          <w:rFonts w:ascii="Arial" w:hAnsi="Arial" w:cs="Arial"/>
          <w:b/>
          <w:bCs/>
          <w:color w:val="000000"/>
          <w:sz w:val="24"/>
          <w:szCs w:val="24"/>
        </w:rPr>
        <w:t xml:space="preserve"> и </w:t>
      </w:r>
      <w:proofErr w:type="spellStart"/>
      <w:r w:rsidRPr="008B58A1">
        <w:rPr>
          <w:rFonts w:ascii="Arial" w:hAnsi="Arial" w:cs="Arial"/>
          <w:b/>
          <w:bCs/>
          <w:color w:val="000000"/>
          <w:sz w:val="24"/>
          <w:szCs w:val="24"/>
        </w:rPr>
        <w:t>вспомогательны</w:t>
      </w:r>
      <w:proofErr w:type="spellEnd"/>
      <w:r w:rsidR="00A66264">
        <w:rPr>
          <w:rFonts w:ascii="Arial" w:hAnsi="Arial" w:cs="Arial"/>
          <w:b/>
          <w:bCs/>
          <w:color w:val="000000"/>
          <w:sz w:val="24"/>
          <w:szCs w:val="24"/>
          <w:lang w:val="kk-KZ"/>
        </w:rPr>
        <w:t>х</w:t>
      </w:r>
      <w:r w:rsidRPr="008B58A1">
        <w:rPr>
          <w:rFonts w:ascii="Arial" w:hAnsi="Arial" w:cs="Arial"/>
          <w:b/>
          <w:bCs/>
          <w:color w:val="000000"/>
          <w:sz w:val="24"/>
          <w:szCs w:val="24"/>
        </w:rPr>
        <w:t xml:space="preserve"> материал</w:t>
      </w:r>
      <w:r w:rsidR="00A66264">
        <w:rPr>
          <w:rFonts w:ascii="Arial" w:hAnsi="Arial" w:cs="Arial"/>
          <w:b/>
          <w:bCs/>
          <w:color w:val="000000"/>
          <w:sz w:val="24"/>
          <w:szCs w:val="24"/>
          <w:lang w:val="kk-KZ"/>
        </w:rPr>
        <w:t>ов</w:t>
      </w:r>
    </w:p>
    <w:p w:rsidR="00A66264" w:rsidRPr="00A66264" w:rsidRDefault="00A66264" w:rsidP="008B58A1">
      <w:pPr>
        <w:ind w:firstLine="709"/>
        <w:jc w:val="both"/>
        <w:rPr>
          <w:rFonts w:ascii="Arial" w:hAnsi="Arial" w:cs="Arial"/>
          <w:b/>
          <w:bCs/>
          <w:color w:val="000000"/>
          <w:sz w:val="24"/>
          <w:szCs w:val="24"/>
          <w:lang w:val="kk-KZ"/>
        </w:rPr>
      </w:pPr>
    </w:p>
    <w:p w:rsidR="008B58A1" w:rsidRDefault="008B58A1" w:rsidP="008B58A1">
      <w:pPr>
        <w:ind w:firstLine="709"/>
        <w:jc w:val="both"/>
        <w:rPr>
          <w:rFonts w:ascii="Arial" w:hAnsi="Arial" w:cs="Arial"/>
          <w:b/>
          <w:bCs/>
          <w:color w:val="000000"/>
          <w:sz w:val="24"/>
          <w:szCs w:val="24"/>
          <w:lang w:val="kk-KZ"/>
        </w:rPr>
      </w:pPr>
      <w:r w:rsidRPr="008B58A1">
        <w:rPr>
          <w:rFonts w:ascii="Arial" w:hAnsi="Arial" w:cs="Arial"/>
          <w:b/>
          <w:bCs/>
          <w:color w:val="000000"/>
          <w:sz w:val="24"/>
          <w:szCs w:val="24"/>
        </w:rPr>
        <w:t xml:space="preserve">7.4.1 Размеры </w:t>
      </w:r>
      <w:r w:rsidR="00A66264">
        <w:rPr>
          <w:rFonts w:ascii="Arial" w:hAnsi="Arial" w:cs="Arial"/>
          <w:b/>
          <w:bCs/>
          <w:color w:val="000000"/>
          <w:sz w:val="24"/>
          <w:szCs w:val="24"/>
          <w:lang w:val="kk-KZ"/>
        </w:rPr>
        <w:t>проб</w:t>
      </w:r>
      <w:r w:rsidRPr="008B58A1">
        <w:rPr>
          <w:rFonts w:ascii="Arial" w:hAnsi="Arial" w:cs="Arial"/>
          <w:b/>
          <w:bCs/>
          <w:color w:val="000000"/>
          <w:sz w:val="24"/>
          <w:szCs w:val="24"/>
        </w:rPr>
        <w:t xml:space="preserve"> для испытаний</w:t>
      </w:r>
    </w:p>
    <w:p w:rsidR="00A66264" w:rsidRPr="00A66264" w:rsidRDefault="00A66264" w:rsidP="008B58A1">
      <w:pPr>
        <w:ind w:firstLine="709"/>
        <w:jc w:val="both"/>
        <w:rPr>
          <w:rFonts w:ascii="Arial" w:hAnsi="Arial" w:cs="Arial"/>
          <w:b/>
          <w:bCs/>
          <w:color w:val="000000"/>
          <w:sz w:val="24"/>
          <w:szCs w:val="24"/>
          <w:lang w:val="kk-KZ"/>
        </w:rPr>
      </w:pP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 xml:space="preserve">Диаметр </w:t>
      </w:r>
      <w:r w:rsidR="00A66264">
        <w:rPr>
          <w:rFonts w:ascii="Arial" w:hAnsi="Arial" w:cs="Arial"/>
          <w:bCs/>
          <w:color w:val="000000"/>
          <w:sz w:val="24"/>
          <w:szCs w:val="24"/>
          <w:lang w:val="kk-KZ"/>
        </w:rPr>
        <w:t>проб</w:t>
      </w:r>
      <w:r w:rsidRPr="008B58A1">
        <w:rPr>
          <w:rFonts w:ascii="Arial" w:hAnsi="Arial" w:cs="Arial"/>
          <w:bCs/>
          <w:color w:val="000000"/>
          <w:sz w:val="24"/>
          <w:szCs w:val="24"/>
        </w:rPr>
        <w:t xml:space="preserve"> для испытаний должен равняться, по меньшей мере, 38 мм. Важно располагать образец для испытаний без складок в гайку держателя образца. Не допускается подготовка образцов для испытаний с превышающим диаметром.</w:t>
      </w:r>
    </w:p>
    <w:p w:rsidR="00A66264" w:rsidRDefault="00A66264" w:rsidP="008B58A1">
      <w:pPr>
        <w:ind w:firstLine="709"/>
        <w:jc w:val="both"/>
        <w:rPr>
          <w:rFonts w:ascii="Arial" w:hAnsi="Arial" w:cs="Arial"/>
          <w:b/>
          <w:bCs/>
          <w:color w:val="000000"/>
          <w:sz w:val="24"/>
          <w:szCs w:val="24"/>
          <w:lang w:val="kk-KZ"/>
        </w:rPr>
      </w:pPr>
    </w:p>
    <w:p w:rsidR="008B58A1" w:rsidRPr="00190EEE" w:rsidRDefault="008B58A1" w:rsidP="008B58A1">
      <w:pPr>
        <w:ind w:firstLine="709"/>
        <w:jc w:val="both"/>
        <w:rPr>
          <w:rFonts w:ascii="Arial" w:hAnsi="Arial" w:cs="Arial"/>
          <w:b/>
          <w:bCs/>
          <w:color w:val="000000"/>
          <w:sz w:val="24"/>
          <w:szCs w:val="24"/>
          <w:lang w:val="kk-KZ"/>
        </w:rPr>
      </w:pPr>
      <w:r w:rsidRPr="008B58A1">
        <w:rPr>
          <w:rFonts w:ascii="Arial" w:hAnsi="Arial" w:cs="Arial"/>
          <w:b/>
          <w:bCs/>
          <w:color w:val="000000"/>
          <w:sz w:val="24"/>
          <w:szCs w:val="24"/>
        </w:rPr>
        <w:t xml:space="preserve">7.4.2 Размеры </w:t>
      </w:r>
      <w:r w:rsidR="00190EEE">
        <w:rPr>
          <w:rFonts w:ascii="Arial" w:hAnsi="Arial" w:cs="Arial"/>
          <w:b/>
          <w:bCs/>
          <w:color w:val="000000"/>
          <w:sz w:val="24"/>
          <w:szCs w:val="24"/>
          <w:lang w:val="kk-KZ"/>
        </w:rPr>
        <w:t>абразивного материала</w:t>
      </w:r>
    </w:p>
    <w:p w:rsidR="00A66264" w:rsidRPr="00A66264" w:rsidRDefault="00A66264" w:rsidP="008B58A1">
      <w:pPr>
        <w:ind w:firstLine="709"/>
        <w:jc w:val="both"/>
        <w:rPr>
          <w:rFonts w:ascii="Arial" w:hAnsi="Arial" w:cs="Arial"/>
          <w:b/>
          <w:bCs/>
          <w:color w:val="000000"/>
          <w:sz w:val="24"/>
          <w:szCs w:val="24"/>
          <w:lang w:val="kk-KZ"/>
        </w:rPr>
      </w:pP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 xml:space="preserve">Размеры </w:t>
      </w:r>
      <w:r w:rsidR="000A1F74" w:rsidRPr="000A1F74">
        <w:rPr>
          <w:rFonts w:ascii="Arial" w:hAnsi="Arial" w:cs="Arial"/>
          <w:bCs/>
          <w:color w:val="000000"/>
          <w:sz w:val="24"/>
          <w:szCs w:val="24"/>
          <w:lang w:val="kk-KZ"/>
        </w:rPr>
        <w:t>абразивного материала</w:t>
      </w:r>
      <w:r w:rsidR="000A1F74" w:rsidRPr="008B58A1">
        <w:rPr>
          <w:rFonts w:ascii="Arial" w:hAnsi="Arial" w:cs="Arial"/>
          <w:bCs/>
          <w:color w:val="000000"/>
          <w:sz w:val="24"/>
          <w:szCs w:val="24"/>
        </w:rPr>
        <w:t xml:space="preserve"> </w:t>
      </w:r>
      <w:r w:rsidRPr="008B58A1">
        <w:rPr>
          <w:rFonts w:ascii="Arial" w:hAnsi="Arial" w:cs="Arial"/>
          <w:bCs/>
          <w:color w:val="000000"/>
          <w:sz w:val="24"/>
          <w:szCs w:val="24"/>
        </w:rPr>
        <w:t xml:space="preserve">должны составлять, по меньшей мере, </w:t>
      </w:r>
      <w:r w:rsidR="006016A2">
        <w:rPr>
          <w:rFonts w:ascii="Arial" w:hAnsi="Arial" w:cs="Arial"/>
          <w:bCs/>
          <w:color w:val="000000"/>
          <w:sz w:val="24"/>
          <w:szCs w:val="24"/>
          <w:lang w:val="kk-KZ"/>
        </w:rPr>
        <w:br/>
      </w:r>
      <w:r w:rsidRPr="008B58A1">
        <w:rPr>
          <w:rFonts w:ascii="Arial" w:hAnsi="Arial" w:cs="Arial"/>
          <w:bCs/>
          <w:color w:val="000000"/>
          <w:sz w:val="24"/>
          <w:szCs w:val="24"/>
        </w:rPr>
        <w:t xml:space="preserve">140 мм в диаметре или длине и ширине, так чтобы он покрывался </w:t>
      </w:r>
      <w:r w:rsidRPr="008B58A1">
        <w:rPr>
          <w:rFonts w:ascii="Arial" w:hAnsi="Arial" w:cs="Arial"/>
          <w:bCs/>
          <w:sz w:val="24"/>
          <w:szCs w:val="24"/>
        </w:rPr>
        <w:t>войлоком</w:t>
      </w:r>
      <w:r w:rsidRPr="008B58A1">
        <w:rPr>
          <w:rFonts w:ascii="Arial" w:hAnsi="Arial" w:cs="Arial"/>
          <w:bCs/>
          <w:color w:val="000000"/>
          <w:sz w:val="24"/>
          <w:szCs w:val="24"/>
        </w:rPr>
        <w:t xml:space="preserve"> на шлифовальном столе и мог быть зафиксирован с помощью зажимного кольца.</w:t>
      </w:r>
    </w:p>
    <w:p w:rsidR="00A66264" w:rsidRDefault="00A66264" w:rsidP="008B58A1">
      <w:pPr>
        <w:ind w:firstLine="709"/>
        <w:jc w:val="both"/>
        <w:rPr>
          <w:rFonts w:ascii="Arial" w:hAnsi="Arial" w:cs="Arial"/>
          <w:b/>
          <w:bCs/>
          <w:color w:val="000000"/>
          <w:sz w:val="24"/>
          <w:szCs w:val="24"/>
          <w:lang w:val="kk-KZ"/>
        </w:rPr>
      </w:pPr>
    </w:p>
    <w:p w:rsidR="008B58A1" w:rsidRDefault="008B58A1" w:rsidP="008B58A1">
      <w:pPr>
        <w:ind w:firstLine="709"/>
        <w:jc w:val="both"/>
        <w:rPr>
          <w:rFonts w:ascii="Arial" w:hAnsi="Arial" w:cs="Arial"/>
          <w:b/>
          <w:bCs/>
          <w:color w:val="000000"/>
          <w:sz w:val="24"/>
          <w:szCs w:val="24"/>
          <w:lang w:val="kk-KZ"/>
        </w:rPr>
      </w:pPr>
      <w:r w:rsidRPr="008B58A1">
        <w:rPr>
          <w:rFonts w:ascii="Arial" w:hAnsi="Arial" w:cs="Arial"/>
          <w:b/>
          <w:bCs/>
          <w:color w:val="000000"/>
          <w:sz w:val="24"/>
          <w:szCs w:val="24"/>
        </w:rPr>
        <w:t xml:space="preserve">7.4.3 Размеры </w:t>
      </w:r>
      <w:r w:rsidR="006016A2">
        <w:rPr>
          <w:rFonts w:ascii="Arial" w:hAnsi="Arial" w:cs="Arial"/>
          <w:b/>
          <w:bCs/>
          <w:color w:val="000000"/>
          <w:sz w:val="24"/>
          <w:szCs w:val="24"/>
          <w:lang w:val="kk-KZ"/>
        </w:rPr>
        <w:t>абразивной</w:t>
      </w:r>
      <w:r w:rsidRPr="008B58A1">
        <w:rPr>
          <w:rFonts w:ascii="Arial" w:hAnsi="Arial" w:cs="Arial"/>
          <w:b/>
          <w:bCs/>
          <w:color w:val="000000"/>
          <w:sz w:val="24"/>
          <w:szCs w:val="24"/>
        </w:rPr>
        <w:t xml:space="preserve"> войлочной подкладки</w:t>
      </w:r>
    </w:p>
    <w:p w:rsidR="00A66264" w:rsidRPr="00A66264" w:rsidRDefault="00A66264" w:rsidP="008B58A1">
      <w:pPr>
        <w:ind w:firstLine="709"/>
        <w:jc w:val="both"/>
        <w:rPr>
          <w:rFonts w:ascii="Arial" w:hAnsi="Arial" w:cs="Arial"/>
          <w:b/>
          <w:bCs/>
          <w:color w:val="000000"/>
          <w:sz w:val="24"/>
          <w:szCs w:val="24"/>
          <w:lang w:val="kk-KZ"/>
        </w:rPr>
      </w:pP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Размеры тканого шерстяного войлочного подслоя должны составлять, по меньшей мере, 140 мм в диаметре, и, таким образом, тканый шерстяной войлочный слой должен покрывать шлифовальный стол и может быть зафиксирован с помощью зажимного кольца.</w:t>
      </w:r>
    </w:p>
    <w:p w:rsidR="00A66264" w:rsidRDefault="00A66264" w:rsidP="008B58A1">
      <w:pPr>
        <w:ind w:firstLine="709"/>
        <w:jc w:val="both"/>
        <w:rPr>
          <w:rFonts w:ascii="Arial" w:hAnsi="Arial" w:cs="Arial"/>
          <w:b/>
          <w:bCs/>
          <w:color w:val="000000"/>
          <w:sz w:val="24"/>
          <w:szCs w:val="24"/>
          <w:lang w:val="kk-KZ"/>
        </w:rPr>
      </w:pPr>
    </w:p>
    <w:p w:rsidR="008B58A1" w:rsidRPr="00D32EF9" w:rsidRDefault="008B58A1" w:rsidP="008B58A1">
      <w:pPr>
        <w:ind w:firstLine="709"/>
        <w:jc w:val="both"/>
        <w:rPr>
          <w:rFonts w:ascii="Arial" w:hAnsi="Arial" w:cs="Arial"/>
          <w:b/>
          <w:bCs/>
          <w:color w:val="000000"/>
          <w:sz w:val="24"/>
          <w:szCs w:val="24"/>
          <w:lang w:val="kk-KZ"/>
        </w:rPr>
      </w:pPr>
      <w:r w:rsidRPr="008B58A1">
        <w:rPr>
          <w:rFonts w:ascii="Arial" w:hAnsi="Arial" w:cs="Arial"/>
          <w:b/>
          <w:bCs/>
          <w:color w:val="000000"/>
          <w:sz w:val="24"/>
          <w:szCs w:val="24"/>
        </w:rPr>
        <w:t>7.4.4</w:t>
      </w:r>
      <w:r w:rsidRPr="008B58A1">
        <w:rPr>
          <w:rFonts w:ascii="Arial" w:hAnsi="Arial" w:cs="Arial"/>
          <w:bCs/>
          <w:color w:val="000000"/>
          <w:sz w:val="24"/>
          <w:szCs w:val="24"/>
        </w:rPr>
        <w:t xml:space="preserve"> </w:t>
      </w:r>
      <w:r w:rsidRPr="008B58A1">
        <w:rPr>
          <w:rFonts w:ascii="Arial" w:hAnsi="Arial" w:cs="Arial"/>
          <w:b/>
          <w:bCs/>
          <w:color w:val="000000"/>
          <w:sz w:val="24"/>
          <w:szCs w:val="24"/>
        </w:rPr>
        <w:t xml:space="preserve">Размеры пенопластовой подложки для держателя </w:t>
      </w:r>
      <w:r w:rsidR="00D32EF9">
        <w:rPr>
          <w:rFonts w:ascii="Arial" w:hAnsi="Arial" w:cs="Arial"/>
          <w:b/>
          <w:bCs/>
          <w:color w:val="000000"/>
          <w:sz w:val="24"/>
          <w:szCs w:val="24"/>
          <w:lang w:val="kk-KZ"/>
        </w:rPr>
        <w:t>пробы</w:t>
      </w:r>
    </w:p>
    <w:p w:rsidR="00A66264" w:rsidRPr="00A66264" w:rsidRDefault="00A66264" w:rsidP="008B58A1">
      <w:pPr>
        <w:ind w:firstLine="709"/>
        <w:jc w:val="both"/>
        <w:rPr>
          <w:rFonts w:ascii="Arial" w:hAnsi="Arial" w:cs="Arial"/>
          <w:bCs/>
          <w:color w:val="000000"/>
          <w:sz w:val="24"/>
          <w:szCs w:val="24"/>
          <w:lang w:val="kk-KZ"/>
        </w:rPr>
      </w:pP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 xml:space="preserve">Диаметр пенопластовой подложки держателя </w:t>
      </w:r>
      <w:r w:rsidR="0085375B">
        <w:rPr>
          <w:rFonts w:ascii="Arial" w:hAnsi="Arial" w:cs="Arial"/>
          <w:bCs/>
          <w:color w:val="000000"/>
          <w:sz w:val="24"/>
          <w:szCs w:val="24"/>
          <w:lang w:val="kk-KZ"/>
        </w:rPr>
        <w:t>пробы</w:t>
      </w:r>
      <w:r w:rsidRPr="008B58A1">
        <w:rPr>
          <w:rFonts w:ascii="Arial" w:hAnsi="Arial" w:cs="Arial"/>
          <w:bCs/>
          <w:color w:val="000000"/>
          <w:sz w:val="24"/>
          <w:szCs w:val="24"/>
        </w:rPr>
        <w:t xml:space="preserve"> должен составлять не менее 38 мм. Важно, чтобы пенопластовая подложка могла быть размещена без складок на гайке держателя </w:t>
      </w:r>
      <w:r w:rsidR="0085375B">
        <w:rPr>
          <w:rFonts w:ascii="Arial" w:hAnsi="Arial" w:cs="Arial"/>
          <w:bCs/>
          <w:color w:val="000000"/>
          <w:sz w:val="24"/>
          <w:szCs w:val="24"/>
          <w:lang w:val="kk-KZ"/>
        </w:rPr>
        <w:t>пробы</w:t>
      </w:r>
      <w:r w:rsidRPr="008B58A1">
        <w:rPr>
          <w:rFonts w:ascii="Arial" w:hAnsi="Arial" w:cs="Arial"/>
          <w:bCs/>
          <w:color w:val="000000"/>
          <w:sz w:val="24"/>
          <w:szCs w:val="24"/>
        </w:rPr>
        <w:t>. Не допускается подготовка пенопластовой подложки с превышающим диаметром.</w:t>
      </w:r>
    </w:p>
    <w:p w:rsidR="008B58A1" w:rsidRPr="008B58A1" w:rsidRDefault="008B58A1" w:rsidP="008B58A1">
      <w:pPr>
        <w:ind w:firstLine="709"/>
        <w:jc w:val="both"/>
        <w:rPr>
          <w:rFonts w:ascii="Arial" w:hAnsi="Arial" w:cs="Arial"/>
          <w:bCs/>
          <w:color w:val="000000"/>
          <w:sz w:val="24"/>
          <w:szCs w:val="24"/>
        </w:rPr>
      </w:pPr>
    </w:p>
    <w:p w:rsidR="008B58A1" w:rsidRDefault="008B58A1" w:rsidP="008B58A1">
      <w:pPr>
        <w:ind w:firstLine="709"/>
        <w:jc w:val="both"/>
        <w:rPr>
          <w:rFonts w:ascii="Arial" w:hAnsi="Arial" w:cs="Arial"/>
          <w:b/>
          <w:bCs/>
          <w:color w:val="000000"/>
          <w:sz w:val="24"/>
          <w:szCs w:val="24"/>
          <w:lang w:val="kk-KZ"/>
        </w:rPr>
      </w:pPr>
      <w:r w:rsidRPr="008B58A1">
        <w:rPr>
          <w:rFonts w:ascii="Arial" w:hAnsi="Arial" w:cs="Arial"/>
          <w:b/>
          <w:bCs/>
          <w:color w:val="000000"/>
          <w:sz w:val="24"/>
          <w:szCs w:val="24"/>
        </w:rPr>
        <w:lastRenderedPageBreak/>
        <w:t xml:space="preserve">7.5 Подготовка </w:t>
      </w:r>
      <w:r w:rsidR="00E62023">
        <w:rPr>
          <w:rFonts w:ascii="Arial" w:hAnsi="Arial" w:cs="Arial"/>
          <w:b/>
          <w:bCs/>
          <w:color w:val="000000"/>
          <w:sz w:val="24"/>
          <w:szCs w:val="24"/>
          <w:lang w:val="kk-KZ"/>
        </w:rPr>
        <w:t>проб</w:t>
      </w:r>
      <w:r w:rsidRPr="008B58A1">
        <w:rPr>
          <w:rFonts w:ascii="Arial" w:hAnsi="Arial" w:cs="Arial"/>
          <w:b/>
          <w:bCs/>
          <w:color w:val="000000"/>
          <w:sz w:val="24"/>
          <w:szCs w:val="24"/>
        </w:rPr>
        <w:t xml:space="preserve"> для специальных полотен</w:t>
      </w:r>
    </w:p>
    <w:p w:rsidR="00E62023" w:rsidRPr="00E62023" w:rsidRDefault="00E62023" w:rsidP="008B58A1">
      <w:pPr>
        <w:ind w:firstLine="709"/>
        <w:jc w:val="both"/>
        <w:rPr>
          <w:rFonts w:ascii="Arial" w:hAnsi="Arial" w:cs="Arial"/>
          <w:b/>
          <w:bCs/>
          <w:color w:val="000000"/>
          <w:sz w:val="24"/>
          <w:szCs w:val="24"/>
          <w:lang w:val="kk-KZ"/>
        </w:rPr>
      </w:pPr>
    </w:p>
    <w:p w:rsidR="008B58A1" w:rsidRDefault="008B58A1" w:rsidP="008B58A1">
      <w:pPr>
        <w:ind w:firstLine="709"/>
        <w:jc w:val="both"/>
        <w:rPr>
          <w:rFonts w:ascii="Arial" w:hAnsi="Arial" w:cs="Arial"/>
          <w:b/>
          <w:bCs/>
          <w:color w:val="000000"/>
          <w:sz w:val="24"/>
          <w:szCs w:val="24"/>
          <w:lang w:val="kk-KZ"/>
        </w:rPr>
      </w:pPr>
      <w:r w:rsidRPr="008B58A1">
        <w:rPr>
          <w:rFonts w:ascii="Arial" w:hAnsi="Arial" w:cs="Arial"/>
          <w:b/>
          <w:bCs/>
          <w:color w:val="000000"/>
          <w:sz w:val="24"/>
          <w:szCs w:val="24"/>
        </w:rPr>
        <w:t>7.5.1 Эластичные полотна</w:t>
      </w:r>
    </w:p>
    <w:p w:rsidR="00E62023" w:rsidRPr="00E62023" w:rsidRDefault="00E62023" w:rsidP="008B58A1">
      <w:pPr>
        <w:ind w:firstLine="709"/>
        <w:jc w:val="both"/>
        <w:rPr>
          <w:rFonts w:ascii="Arial" w:hAnsi="Arial" w:cs="Arial"/>
          <w:b/>
          <w:bCs/>
          <w:color w:val="000000"/>
          <w:sz w:val="24"/>
          <w:szCs w:val="24"/>
          <w:lang w:val="kk-KZ"/>
        </w:rPr>
      </w:pP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 xml:space="preserve">Если предполагается, что полотно приводит к деформации образцов (например, </w:t>
      </w:r>
      <w:proofErr w:type="spellStart"/>
      <w:r w:rsidRPr="008B58A1">
        <w:rPr>
          <w:rFonts w:ascii="Arial" w:hAnsi="Arial" w:cs="Arial"/>
          <w:bCs/>
          <w:color w:val="000000"/>
          <w:sz w:val="24"/>
          <w:szCs w:val="24"/>
        </w:rPr>
        <w:t>обвисание</w:t>
      </w:r>
      <w:proofErr w:type="spellEnd"/>
      <w:r w:rsidRPr="008B58A1">
        <w:rPr>
          <w:rFonts w:ascii="Arial" w:hAnsi="Arial" w:cs="Arial"/>
          <w:bCs/>
          <w:color w:val="000000"/>
          <w:sz w:val="24"/>
          <w:szCs w:val="24"/>
        </w:rPr>
        <w:t>, складки) на стадии истирания из-за ее растяжимости, необходимо применять следующие инструкции.</w:t>
      </w:r>
    </w:p>
    <w:p w:rsidR="008B58A1" w:rsidRPr="008B58A1" w:rsidRDefault="008B58A1" w:rsidP="008B58A1">
      <w:pPr>
        <w:ind w:firstLine="709"/>
        <w:jc w:val="both"/>
        <w:rPr>
          <w:rFonts w:ascii="Arial" w:hAnsi="Arial" w:cs="Arial"/>
          <w:bCs/>
          <w:color w:val="000000"/>
          <w:sz w:val="24"/>
          <w:szCs w:val="24"/>
        </w:rPr>
      </w:pPr>
    </w:p>
    <w:p w:rsidR="008B58A1" w:rsidRPr="00E62023" w:rsidRDefault="008B58A1" w:rsidP="008B58A1">
      <w:pPr>
        <w:ind w:firstLine="709"/>
        <w:jc w:val="both"/>
        <w:rPr>
          <w:rFonts w:ascii="Arial" w:hAnsi="Arial" w:cs="Arial"/>
          <w:bCs/>
          <w:color w:val="000000"/>
        </w:rPr>
      </w:pPr>
      <w:r w:rsidRPr="00E62023">
        <w:rPr>
          <w:rFonts w:ascii="Arial" w:hAnsi="Arial" w:cs="Arial"/>
          <w:bCs/>
          <w:color w:val="000000"/>
          <w:spacing w:val="20"/>
          <w:lang w:val="kk-KZ"/>
        </w:rPr>
        <w:t>Примечание</w:t>
      </w:r>
      <w:r w:rsidR="00E62023">
        <w:rPr>
          <w:rFonts w:ascii="Arial" w:hAnsi="Arial" w:cs="Arial"/>
          <w:bCs/>
          <w:color w:val="000000"/>
          <w:lang w:val="kk-KZ"/>
        </w:rPr>
        <w:t xml:space="preserve"> </w:t>
      </w:r>
      <w:r w:rsidR="00F824AC" w:rsidRPr="00E62023">
        <w:rPr>
          <w:rFonts w:ascii="Arial" w:hAnsi="Arial" w:cs="Arial"/>
          <w:b/>
          <w:bCs/>
          <w:color w:val="000000"/>
          <w:lang w:eastAsia="en-US"/>
        </w:rPr>
        <w:t>—</w:t>
      </w:r>
      <w:r w:rsidRPr="00E62023">
        <w:rPr>
          <w:rFonts w:ascii="Arial" w:hAnsi="Arial" w:cs="Arial"/>
          <w:bCs/>
          <w:color w:val="000000"/>
        </w:rPr>
        <w:t xml:space="preserve"> Таким «эластичным» полотном может быть полотно, включающее </w:t>
      </w:r>
      <w:proofErr w:type="spellStart"/>
      <w:r w:rsidRPr="00E62023">
        <w:rPr>
          <w:rFonts w:ascii="Arial" w:hAnsi="Arial" w:cs="Arial"/>
          <w:bCs/>
          <w:color w:val="000000"/>
        </w:rPr>
        <w:t>эластомерную</w:t>
      </w:r>
      <w:proofErr w:type="spellEnd"/>
      <w:r w:rsidRPr="00E62023">
        <w:rPr>
          <w:rFonts w:ascii="Arial" w:hAnsi="Arial" w:cs="Arial"/>
          <w:bCs/>
          <w:color w:val="000000"/>
        </w:rPr>
        <w:t xml:space="preserve"> пряжу и т. д.</w:t>
      </w:r>
    </w:p>
    <w:p w:rsidR="008B58A1" w:rsidRPr="008B58A1" w:rsidRDefault="008B58A1" w:rsidP="008B58A1">
      <w:pPr>
        <w:ind w:firstLine="709"/>
        <w:jc w:val="both"/>
        <w:rPr>
          <w:rFonts w:ascii="Arial" w:hAnsi="Arial" w:cs="Arial"/>
          <w:bCs/>
          <w:color w:val="000000"/>
          <w:sz w:val="24"/>
          <w:szCs w:val="24"/>
        </w:rPr>
      </w:pP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Выреза</w:t>
      </w:r>
      <w:r w:rsidR="00E62023">
        <w:rPr>
          <w:rFonts w:ascii="Arial" w:hAnsi="Arial" w:cs="Arial"/>
          <w:bCs/>
          <w:color w:val="000000"/>
          <w:sz w:val="24"/>
          <w:szCs w:val="24"/>
          <w:lang w:val="kk-KZ"/>
        </w:rPr>
        <w:t>ют</w:t>
      </w:r>
      <w:r w:rsidR="0085375B">
        <w:rPr>
          <w:rFonts w:ascii="Arial" w:hAnsi="Arial" w:cs="Arial"/>
          <w:bCs/>
          <w:color w:val="000000"/>
          <w:sz w:val="24"/>
          <w:szCs w:val="24"/>
        </w:rPr>
        <w:t xml:space="preserve"> или </w:t>
      </w:r>
      <w:r w:rsidR="0085375B">
        <w:rPr>
          <w:rFonts w:ascii="Arial" w:hAnsi="Arial" w:cs="Arial"/>
          <w:bCs/>
          <w:color w:val="000000"/>
          <w:sz w:val="24"/>
          <w:szCs w:val="24"/>
          <w:lang w:val="kk-KZ"/>
        </w:rPr>
        <w:t>пробивают шаблоном</w:t>
      </w:r>
      <w:r w:rsidR="00E62023">
        <w:rPr>
          <w:rFonts w:ascii="Arial" w:hAnsi="Arial" w:cs="Arial"/>
          <w:bCs/>
          <w:color w:val="000000"/>
          <w:sz w:val="24"/>
          <w:szCs w:val="24"/>
          <w:lang w:val="kk-KZ"/>
        </w:rPr>
        <w:t xml:space="preserve"> пробы </w:t>
      </w:r>
      <w:r w:rsidRPr="008B58A1">
        <w:rPr>
          <w:rFonts w:ascii="Arial" w:hAnsi="Arial" w:cs="Arial"/>
          <w:bCs/>
          <w:color w:val="000000"/>
          <w:sz w:val="24"/>
          <w:szCs w:val="24"/>
        </w:rPr>
        <w:t xml:space="preserve">для испытаний размером </w:t>
      </w:r>
      <w:r w:rsidR="00E62023">
        <w:rPr>
          <w:rFonts w:ascii="Arial" w:hAnsi="Arial" w:cs="Arial"/>
          <w:bCs/>
          <w:color w:val="000000"/>
          <w:sz w:val="24"/>
          <w:szCs w:val="24"/>
          <w:lang w:val="kk-KZ"/>
        </w:rPr>
        <w:br/>
      </w:r>
      <w:r w:rsidR="0085375B">
        <w:rPr>
          <w:rFonts w:ascii="Arial" w:hAnsi="Arial" w:cs="Arial"/>
          <w:bCs/>
          <w:color w:val="000000"/>
          <w:sz w:val="24"/>
          <w:szCs w:val="24"/>
        </w:rPr>
        <w:t xml:space="preserve">60 </w:t>
      </w:r>
      <w:r w:rsidRPr="008B58A1">
        <w:rPr>
          <w:rFonts w:ascii="Arial" w:hAnsi="Arial" w:cs="Arial"/>
          <w:bCs/>
          <w:color w:val="000000"/>
          <w:sz w:val="24"/>
          <w:szCs w:val="24"/>
        </w:rPr>
        <w:t>× 60 мм в форме квадрата, параллельно переплетению или направлению нитей.</w:t>
      </w:r>
    </w:p>
    <w:p w:rsidR="008B58A1" w:rsidRPr="008B58A1" w:rsidRDefault="008B58A1" w:rsidP="008B58A1">
      <w:pPr>
        <w:ind w:firstLine="709"/>
        <w:jc w:val="both"/>
        <w:rPr>
          <w:rFonts w:ascii="Arial" w:hAnsi="Arial" w:cs="Arial"/>
          <w:bCs/>
          <w:color w:val="000000"/>
          <w:sz w:val="24"/>
          <w:szCs w:val="24"/>
        </w:rPr>
      </w:pPr>
      <w:proofErr w:type="spellStart"/>
      <w:r w:rsidRPr="008B58A1">
        <w:rPr>
          <w:rFonts w:ascii="Arial" w:hAnsi="Arial" w:cs="Arial"/>
          <w:bCs/>
          <w:color w:val="000000"/>
          <w:sz w:val="24"/>
          <w:szCs w:val="24"/>
        </w:rPr>
        <w:t>Подгот</w:t>
      </w:r>
      <w:proofErr w:type="spellEnd"/>
      <w:r w:rsidR="00E62023">
        <w:rPr>
          <w:rFonts w:ascii="Arial" w:hAnsi="Arial" w:cs="Arial"/>
          <w:bCs/>
          <w:color w:val="000000"/>
          <w:sz w:val="24"/>
          <w:szCs w:val="24"/>
          <w:lang w:val="kk-KZ"/>
        </w:rPr>
        <w:t>авливают</w:t>
      </w:r>
      <w:r w:rsidRPr="008B58A1">
        <w:rPr>
          <w:rFonts w:ascii="Arial" w:hAnsi="Arial" w:cs="Arial"/>
          <w:bCs/>
          <w:color w:val="000000"/>
          <w:sz w:val="24"/>
          <w:szCs w:val="24"/>
        </w:rPr>
        <w:t xml:space="preserve"> и </w:t>
      </w:r>
      <w:proofErr w:type="spellStart"/>
      <w:r w:rsidRPr="008B58A1">
        <w:rPr>
          <w:rFonts w:ascii="Arial" w:hAnsi="Arial" w:cs="Arial"/>
          <w:bCs/>
          <w:color w:val="000000"/>
          <w:sz w:val="24"/>
          <w:szCs w:val="24"/>
        </w:rPr>
        <w:t>поме</w:t>
      </w:r>
      <w:proofErr w:type="spellEnd"/>
      <w:r w:rsidR="00E62023">
        <w:rPr>
          <w:rFonts w:ascii="Arial" w:hAnsi="Arial" w:cs="Arial"/>
          <w:bCs/>
          <w:color w:val="000000"/>
          <w:sz w:val="24"/>
          <w:szCs w:val="24"/>
          <w:lang w:val="kk-KZ"/>
        </w:rPr>
        <w:t>щают</w:t>
      </w:r>
      <w:r w:rsidRPr="008B58A1">
        <w:rPr>
          <w:rFonts w:ascii="Arial" w:hAnsi="Arial" w:cs="Arial"/>
          <w:bCs/>
          <w:color w:val="000000"/>
          <w:sz w:val="24"/>
          <w:szCs w:val="24"/>
        </w:rPr>
        <w:t xml:space="preserve"> их на квадратное настольное крепежное приспособление для эластичных полотен (5.4) так, чтобы сторона, подлежащая </w:t>
      </w:r>
      <w:r w:rsidR="0085375B">
        <w:rPr>
          <w:rFonts w:ascii="Arial" w:hAnsi="Arial" w:cs="Arial"/>
          <w:bCs/>
          <w:color w:val="000000"/>
          <w:sz w:val="24"/>
          <w:szCs w:val="24"/>
          <w:lang w:val="kk-KZ"/>
        </w:rPr>
        <w:t>истиранию</w:t>
      </w:r>
      <w:r w:rsidRPr="008B58A1">
        <w:rPr>
          <w:rFonts w:ascii="Arial" w:hAnsi="Arial" w:cs="Arial"/>
          <w:bCs/>
          <w:color w:val="000000"/>
          <w:sz w:val="24"/>
          <w:szCs w:val="24"/>
        </w:rPr>
        <w:t>, была обращена вниз.</w:t>
      </w:r>
    </w:p>
    <w:p w:rsidR="008B58A1" w:rsidRPr="008B58A1" w:rsidRDefault="008B58A1" w:rsidP="008B58A1">
      <w:pPr>
        <w:ind w:firstLine="709"/>
        <w:jc w:val="both"/>
        <w:rPr>
          <w:rFonts w:ascii="Arial" w:hAnsi="Arial" w:cs="Arial"/>
          <w:bCs/>
          <w:color w:val="000000"/>
          <w:sz w:val="24"/>
          <w:szCs w:val="24"/>
        </w:rPr>
      </w:pPr>
      <w:proofErr w:type="spellStart"/>
      <w:r w:rsidRPr="008B58A1">
        <w:rPr>
          <w:rFonts w:ascii="Arial" w:hAnsi="Arial" w:cs="Arial"/>
          <w:bCs/>
          <w:color w:val="000000"/>
          <w:sz w:val="24"/>
          <w:szCs w:val="24"/>
        </w:rPr>
        <w:t>Поме</w:t>
      </w:r>
      <w:proofErr w:type="spellEnd"/>
      <w:r w:rsidR="00E62023">
        <w:rPr>
          <w:rFonts w:ascii="Arial" w:hAnsi="Arial" w:cs="Arial"/>
          <w:bCs/>
          <w:color w:val="000000"/>
          <w:sz w:val="24"/>
          <w:szCs w:val="24"/>
          <w:lang w:val="kk-KZ"/>
        </w:rPr>
        <w:t>щают</w:t>
      </w:r>
      <w:r w:rsidRPr="008B58A1">
        <w:rPr>
          <w:rFonts w:ascii="Arial" w:hAnsi="Arial" w:cs="Arial"/>
          <w:bCs/>
          <w:color w:val="000000"/>
          <w:sz w:val="24"/>
          <w:szCs w:val="24"/>
        </w:rPr>
        <w:t xml:space="preserve"> зажим с длиной кромки 30 мм на каждую из четырех сторон образца для испытаний, свисающего над столом, закреп</w:t>
      </w:r>
      <w:r w:rsidR="00E62023">
        <w:rPr>
          <w:rFonts w:ascii="Arial" w:hAnsi="Arial" w:cs="Arial"/>
          <w:bCs/>
          <w:color w:val="000000"/>
          <w:sz w:val="24"/>
          <w:szCs w:val="24"/>
          <w:lang w:val="kk-KZ"/>
        </w:rPr>
        <w:t>ляют</w:t>
      </w:r>
      <w:r w:rsidRPr="008B58A1">
        <w:rPr>
          <w:rFonts w:ascii="Arial" w:hAnsi="Arial" w:cs="Arial"/>
          <w:bCs/>
          <w:color w:val="000000"/>
          <w:sz w:val="24"/>
          <w:szCs w:val="24"/>
        </w:rPr>
        <w:t xml:space="preserve"> и </w:t>
      </w:r>
      <w:r w:rsidR="00E62023">
        <w:rPr>
          <w:rFonts w:ascii="Arial" w:hAnsi="Arial" w:cs="Arial"/>
          <w:bCs/>
          <w:color w:val="000000"/>
          <w:sz w:val="24"/>
          <w:szCs w:val="24"/>
          <w:lang w:val="kk-KZ"/>
        </w:rPr>
        <w:t>подвешивают</w:t>
      </w:r>
      <w:r w:rsidRPr="008B58A1">
        <w:rPr>
          <w:rFonts w:ascii="Arial" w:hAnsi="Arial" w:cs="Arial"/>
          <w:bCs/>
          <w:color w:val="000000"/>
          <w:sz w:val="24"/>
          <w:szCs w:val="24"/>
        </w:rPr>
        <w:t xml:space="preserve"> груз на каждый зажим, не растягивая образец. </w:t>
      </w:r>
      <w:proofErr w:type="spellStart"/>
      <w:r w:rsidRPr="008B58A1">
        <w:rPr>
          <w:rFonts w:ascii="Arial" w:hAnsi="Arial" w:cs="Arial"/>
          <w:bCs/>
          <w:color w:val="000000"/>
          <w:sz w:val="24"/>
          <w:szCs w:val="24"/>
        </w:rPr>
        <w:t>Поме</w:t>
      </w:r>
      <w:proofErr w:type="spellEnd"/>
      <w:r w:rsidR="00E62023">
        <w:rPr>
          <w:rFonts w:ascii="Arial" w:hAnsi="Arial" w:cs="Arial"/>
          <w:bCs/>
          <w:color w:val="000000"/>
          <w:sz w:val="24"/>
          <w:szCs w:val="24"/>
          <w:lang w:val="kk-KZ"/>
        </w:rPr>
        <w:t>щают</w:t>
      </w:r>
      <w:r w:rsidRPr="008B58A1">
        <w:rPr>
          <w:rFonts w:ascii="Arial" w:hAnsi="Arial" w:cs="Arial"/>
          <w:bCs/>
          <w:color w:val="000000"/>
          <w:sz w:val="24"/>
          <w:szCs w:val="24"/>
        </w:rPr>
        <w:t xml:space="preserve"> четыре груза на консоль, которую можно опустить. Каждый груз с зажимом должен составлять (100 ± 2,5) г, а общая масса должна составлять (400 ± 10) г.</w:t>
      </w: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Необходимо опустить и поднять опускающуюся консоль (и, следовательно, груз) три раза подряд, чтобы испытуемый образец подвергся нагрузке четырех грузов, а затем сбросить нагрузку.</w:t>
      </w: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Опус</w:t>
      </w:r>
      <w:r w:rsidR="00E62023">
        <w:rPr>
          <w:rFonts w:ascii="Arial" w:hAnsi="Arial" w:cs="Arial"/>
          <w:bCs/>
          <w:color w:val="000000"/>
          <w:sz w:val="24"/>
          <w:szCs w:val="24"/>
          <w:lang w:val="kk-KZ"/>
        </w:rPr>
        <w:t>кают</w:t>
      </w:r>
      <w:r w:rsidRPr="008B58A1">
        <w:rPr>
          <w:rFonts w:ascii="Arial" w:hAnsi="Arial" w:cs="Arial"/>
          <w:bCs/>
          <w:color w:val="000000"/>
          <w:sz w:val="24"/>
          <w:szCs w:val="24"/>
        </w:rPr>
        <w:t xml:space="preserve"> консоль еще раз с новой загрузкой образца. В таком состоянии </w:t>
      </w:r>
      <w:proofErr w:type="spellStart"/>
      <w:r w:rsidRPr="008B58A1">
        <w:rPr>
          <w:rFonts w:ascii="Arial" w:hAnsi="Arial" w:cs="Arial"/>
          <w:bCs/>
          <w:color w:val="000000"/>
          <w:sz w:val="24"/>
          <w:szCs w:val="24"/>
        </w:rPr>
        <w:t>приж</w:t>
      </w:r>
      <w:proofErr w:type="spellEnd"/>
      <w:r w:rsidR="00E62023">
        <w:rPr>
          <w:rFonts w:ascii="Arial" w:hAnsi="Arial" w:cs="Arial"/>
          <w:bCs/>
          <w:color w:val="000000"/>
          <w:sz w:val="24"/>
          <w:szCs w:val="24"/>
          <w:lang w:val="kk-KZ"/>
        </w:rPr>
        <w:t xml:space="preserve">имают </w:t>
      </w:r>
      <w:r w:rsidRPr="008B58A1">
        <w:rPr>
          <w:rFonts w:ascii="Arial" w:hAnsi="Arial" w:cs="Arial"/>
          <w:bCs/>
          <w:color w:val="000000"/>
          <w:sz w:val="24"/>
          <w:szCs w:val="24"/>
        </w:rPr>
        <w:t>квадрат</w:t>
      </w:r>
      <w:r w:rsidR="0085375B">
        <w:rPr>
          <w:rFonts w:ascii="Arial" w:hAnsi="Arial" w:cs="Arial"/>
          <w:bCs/>
          <w:color w:val="000000"/>
          <w:sz w:val="24"/>
          <w:szCs w:val="24"/>
        </w:rPr>
        <w:t xml:space="preserve">ную пленку размером около 50 </w:t>
      </w:r>
      <w:r w:rsidRPr="008B58A1">
        <w:rPr>
          <w:rFonts w:ascii="Arial" w:hAnsi="Arial" w:cs="Arial"/>
          <w:bCs/>
          <w:color w:val="000000"/>
          <w:sz w:val="24"/>
          <w:szCs w:val="24"/>
        </w:rPr>
        <w:t xml:space="preserve">× 50 мм, к которой прикреплена двухсторонняя лента, и которая имеет отверстие диаметром 30 мм в центре, к растянутому образцу для испытаний и </w:t>
      </w:r>
      <w:proofErr w:type="spellStart"/>
      <w:r w:rsidRPr="008B58A1">
        <w:rPr>
          <w:rFonts w:ascii="Arial" w:hAnsi="Arial" w:cs="Arial"/>
          <w:bCs/>
          <w:color w:val="000000"/>
          <w:sz w:val="24"/>
          <w:szCs w:val="24"/>
        </w:rPr>
        <w:t>прикреп</w:t>
      </w:r>
      <w:proofErr w:type="spellEnd"/>
      <w:r w:rsidR="00E62023">
        <w:rPr>
          <w:rFonts w:ascii="Arial" w:hAnsi="Arial" w:cs="Arial"/>
          <w:bCs/>
          <w:color w:val="000000"/>
          <w:sz w:val="24"/>
          <w:szCs w:val="24"/>
          <w:lang w:val="kk-KZ"/>
        </w:rPr>
        <w:t>ляют</w:t>
      </w:r>
      <w:r w:rsidRPr="008B58A1">
        <w:rPr>
          <w:rFonts w:ascii="Arial" w:hAnsi="Arial" w:cs="Arial"/>
          <w:bCs/>
          <w:color w:val="000000"/>
          <w:sz w:val="24"/>
          <w:szCs w:val="24"/>
        </w:rPr>
        <w:t xml:space="preserve"> его с помощью липкой ленты.</w:t>
      </w:r>
    </w:p>
    <w:p w:rsidR="008B58A1" w:rsidRPr="008B58A1" w:rsidRDefault="008B58A1" w:rsidP="008B58A1">
      <w:pPr>
        <w:ind w:firstLine="709"/>
        <w:jc w:val="both"/>
        <w:rPr>
          <w:rFonts w:ascii="Arial" w:hAnsi="Arial" w:cs="Arial"/>
          <w:bCs/>
          <w:color w:val="000000"/>
          <w:sz w:val="24"/>
          <w:szCs w:val="24"/>
        </w:rPr>
      </w:pPr>
      <w:proofErr w:type="spellStart"/>
      <w:r w:rsidRPr="008B58A1">
        <w:rPr>
          <w:rFonts w:ascii="Arial" w:hAnsi="Arial" w:cs="Arial"/>
          <w:bCs/>
          <w:color w:val="000000"/>
          <w:sz w:val="24"/>
          <w:szCs w:val="24"/>
        </w:rPr>
        <w:t>Подн</w:t>
      </w:r>
      <w:proofErr w:type="spellEnd"/>
      <w:r w:rsidR="00E62023">
        <w:rPr>
          <w:rFonts w:ascii="Arial" w:hAnsi="Arial" w:cs="Arial"/>
          <w:bCs/>
          <w:color w:val="000000"/>
          <w:sz w:val="24"/>
          <w:szCs w:val="24"/>
          <w:lang w:val="kk-KZ"/>
        </w:rPr>
        <w:t>имают</w:t>
      </w:r>
      <w:r w:rsidRPr="008B58A1">
        <w:rPr>
          <w:rFonts w:ascii="Arial" w:hAnsi="Arial" w:cs="Arial"/>
          <w:bCs/>
          <w:color w:val="000000"/>
          <w:sz w:val="24"/>
          <w:szCs w:val="24"/>
        </w:rPr>
        <w:t xml:space="preserve"> опускающуюся консоль снова.</w:t>
      </w:r>
    </w:p>
    <w:p w:rsidR="008B58A1" w:rsidRPr="008B58A1" w:rsidRDefault="008B58A1" w:rsidP="008B58A1">
      <w:pPr>
        <w:ind w:firstLine="709"/>
        <w:jc w:val="both"/>
        <w:rPr>
          <w:rFonts w:ascii="Arial" w:hAnsi="Arial" w:cs="Arial"/>
          <w:bCs/>
          <w:color w:val="000000"/>
          <w:sz w:val="24"/>
          <w:szCs w:val="24"/>
        </w:rPr>
      </w:pPr>
      <w:proofErr w:type="spellStart"/>
      <w:r w:rsidRPr="008B58A1">
        <w:rPr>
          <w:rFonts w:ascii="Arial" w:hAnsi="Arial" w:cs="Arial"/>
          <w:bCs/>
          <w:color w:val="000000"/>
          <w:sz w:val="24"/>
          <w:szCs w:val="24"/>
        </w:rPr>
        <w:t>Сн</w:t>
      </w:r>
      <w:proofErr w:type="spellEnd"/>
      <w:r w:rsidR="00E62023">
        <w:rPr>
          <w:rFonts w:ascii="Arial" w:hAnsi="Arial" w:cs="Arial"/>
          <w:bCs/>
          <w:color w:val="000000"/>
          <w:sz w:val="24"/>
          <w:szCs w:val="24"/>
          <w:lang w:val="kk-KZ"/>
        </w:rPr>
        <w:t>имают</w:t>
      </w:r>
      <w:r w:rsidRPr="008B58A1">
        <w:rPr>
          <w:rFonts w:ascii="Arial" w:hAnsi="Arial" w:cs="Arial"/>
          <w:bCs/>
          <w:color w:val="000000"/>
          <w:sz w:val="24"/>
          <w:szCs w:val="24"/>
        </w:rPr>
        <w:t xml:space="preserve"> четыре груза и зажимы с образца, </w:t>
      </w:r>
      <w:proofErr w:type="spellStart"/>
      <w:r w:rsidRPr="008B58A1">
        <w:rPr>
          <w:rFonts w:ascii="Arial" w:hAnsi="Arial" w:cs="Arial"/>
          <w:bCs/>
          <w:color w:val="000000"/>
          <w:sz w:val="24"/>
          <w:szCs w:val="24"/>
        </w:rPr>
        <w:t>сн</w:t>
      </w:r>
      <w:proofErr w:type="spellEnd"/>
      <w:r w:rsidR="00E62023">
        <w:rPr>
          <w:rFonts w:ascii="Arial" w:hAnsi="Arial" w:cs="Arial"/>
          <w:bCs/>
          <w:color w:val="000000"/>
          <w:sz w:val="24"/>
          <w:szCs w:val="24"/>
          <w:lang w:val="kk-KZ"/>
        </w:rPr>
        <w:t>имают</w:t>
      </w:r>
      <w:r w:rsidRPr="008B58A1">
        <w:rPr>
          <w:rFonts w:ascii="Arial" w:hAnsi="Arial" w:cs="Arial"/>
          <w:bCs/>
          <w:color w:val="000000"/>
          <w:sz w:val="24"/>
          <w:szCs w:val="24"/>
        </w:rPr>
        <w:t xml:space="preserve"> </w:t>
      </w:r>
      <w:r w:rsidR="00E62023">
        <w:rPr>
          <w:rFonts w:ascii="Arial" w:hAnsi="Arial" w:cs="Arial"/>
          <w:bCs/>
          <w:color w:val="000000"/>
          <w:sz w:val="24"/>
          <w:szCs w:val="24"/>
          <w:lang w:val="kk-KZ"/>
        </w:rPr>
        <w:t xml:space="preserve">пробу </w:t>
      </w:r>
      <w:r w:rsidRPr="008B58A1">
        <w:rPr>
          <w:rFonts w:ascii="Arial" w:hAnsi="Arial" w:cs="Arial"/>
          <w:bCs/>
          <w:color w:val="000000"/>
          <w:sz w:val="24"/>
          <w:szCs w:val="24"/>
        </w:rPr>
        <w:t xml:space="preserve">с крепежного устройства и </w:t>
      </w:r>
      <w:proofErr w:type="spellStart"/>
      <w:r w:rsidRPr="008B58A1">
        <w:rPr>
          <w:rFonts w:ascii="Arial" w:hAnsi="Arial" w:cs="Arial"/>
          <w:bCs/>
          <w:color w:val="000000"/>
          <w:sz w:val="24"/>
          <w:szCs w:val="24"/>
        </w:rPr>
        <w:t>отштампов</w:t>
      </w:r>
      <w:proofErr w:type="spellEnd"/>
      <w:r w:rsidR="00E62023">
        <w:rPr>
          <w:rFonts w:ascii="Arial" w:hAnsi="Arial" w:cs="Arial"/>
          <w:bCs/>
          <w:color w:val="000000"/>
          <w:sz w:val="24"/>
          <w:szCs w:val="24"/>
          <w:lang w:val="kk-KZ"/>
        </w:rPr>
        <w:t>ывают</w:t>
      </w:r>
      <w:r w:rsidRPr="008B58A1">
        <w:rPr>
          <w:rFonts w:ascii="Arial" w:hAnsi="Arial" w:cs="Arial"/>
          <w:bCs/>
          <w:color w:val="000000"/>
          <w:sz w:val="24"/>
          <w:szCs w:val="24"/>
        </w:rPr>
        <w:t xml:space="preserve"> </w:t>
      </w:r>
      <w:r w:rsidR="0085375B">
        <w:rPr>
          <w:rFonts w:ascii="Arial" w:hAnsi="Arial" w:cs="Arial"/>
          <w:bCs/>
          <w:color w:val="000000"/>
          <w:sz w:val="24"/>
          <w:szCs w:val="24"/>
          <w:lang w:val="kk-KZ"/>
        </w:rPr>
        <w:t xml:space="preserve">испытуемый </w:t>
      </w:r>
      <w:r w:rsidRPr="008B58A1">
        <w:rPr>
          <w:rFonts w:ascii="Arial" w:hAnsi="Arial" w:cs="Arial"/>
          <w:bCs/>
          <w:color w:val="000000"/>
          <w:sz w:val="24"/>
          <w:szCs w:val="24"/>
        </w:rPr>
        <w:t xml:space="preserve">образец размером 38 мм для испытания на истирание. Следует позаботиться о том, чтобы отверстие диаметром 30 мм, отштампованное в фольге, было точно отцентрировано, чтобы отштампованный образец удерживался в слегка вытянутом состоянии с помощью пленочного кольца шириной 4 мм. Чтобы предотвратить ослабление круговой зоны склеивания, сразу после штамповки </w:t>
      </w:r>
      <w:proofErr w:type="spellStart"/>
      <w:r w:rsidRPr="008B58A1">
        <w:rPr>
          <w:rFonts w:ascii="Arial" w:hAnsi="Arial" w:cs="Arial"/>
          <w:bCs/>
          <w:color w:val="000000"/>
          <w:sz w:val="24"/>
          <w:szCs w:val="24"/>
        </w:rPr>
        <w:t>устан</w:t>
      </w:r>
      <w:proofErr w:type="spellEnd"/>
      <w:r w:rsidR="00E62023">
        <w:rPr>
          <w:rFonts w:ascii="Arial" w:hAnsi="Arial" w:cs="Arial"/>
          <w:bCs/>
          <w:color w:val="000000"/>
          <w:sz w:val="24"/>
          <w:szCs w:val="24"/>
          <w:lang w:val="kk-KZ"/>
        </w:rPr>
        <w:t xml:space="preserve">авливают </w:t>
      </w:r>
      <w:r w:rsidRPr="008B58A1">
        <w:rPr>
          <w:rFonts w:ascii="Arial" w:hAnsi="Arial" w:cs="Arial"/>
          <w:bCs/>
          <w:color w:val="000000"/>
          <w:sz w:val="24"/>
          <w:szCs w:val="24"/>
        </w:rPr>
        <w:t>образец для испытаний в держатель образца.</w:t>
      </w:r>
    </w:p>
    <w:p w:rsidR="008B58A1" w:rsidRPr="008B58A1" w:rsidRDefault="008B58A1" w:rsidP="008B58A1">
      <w:pPr>
        <w:ind w:firstLine="709"/>
        <w:jc w:val="both"/>
        <w:rPr>
          <w:rFonts w:ascii="Arial" w:hAnsi="Arial" w:cs="Arial"/>
          <w:bCs/>
          <w:color w:val="000000"/>
          <w:sz w:val="24"/>
          <w:szCs w:val="24"/>
        </w:rPr>
      </w:pPr>
    </w:p>
    <w:p w:rsidR="008B58A1" w:rsidRPr="008B58A1" w:rsidRDefault="008B58A1" w:rsidP="008B58A1">
      <w:pPr>
        <w:ind w:firstLine="709"/>
        <w:jc w:val="both"/>
        <w:rPr>
          <w:rFonts w:ascii="Arial" w:hAnsi="Arial" w:cs="Arial"/>
          <w:bCs/>
          <w:color w:val="000000"/>
        </w:rPr>
      </w:pPr>
      <w:r w:rsidRPr="00E62023">
        <w:rPr>
          <w:rFonts w:ascii="Arial" w:hAnsi="Arial" w:cs="Arial"/>
          <w:bCs/>
          <w:color w:val="000000"/>
          <w:spacing w:val="20"/>
          <w:lang w:val="kk-KZ"/>
        </w:rPr>
        <w:t>Примеча</w:t>
      </w:r>
      <w:r w:rsidR="00E62023" w:rsidRPr="00E62023">
        <w:rPr>
          <w:rFonts w:ascii="Arial" w:hAnsi="Arial" w:cs="Arial"/>
          <w:bCs/>
          <w:color w:val="000000"/>
          <w:spacing w:val="20"/>
          <w:lang w:val="kk-KZ"/>
        </w:rPr>
        <w:t>н</w:t>
      </w:r>
      <w:r w:rsidRPr="00E62023">
        <w:rPr>
          <w:rFonts w:ascii="Arial" w:hAnsi="Arial" w:cs="Arial"/>
          <w:bCs/>
          <w:color w:val="000000"/>
          <w:spacing w:val="20"/>
          <w:lang w:val="kk-KZ"/>
        </w:rPr>
        <w:t>ие</w:t>
      </w:r>
      <w:r w:rsidRPr="008B58A1">
        <w:rPr>
          <w:rFonts w:ascii="Arial" w:hAnsi="Arial" w:cs="Arial"/>
          <w:bCs/>
          <w:color w:val="000000"/>
          <w:lang w:val="kk-KZ"/>
        </w:rPr>
        <w:t xml:space="preserve"> -</w:t>
      </w:r>
      <w:r w:rsidRPr="008B58A1">
        <w:rPr>
          <w:rFonts w:ascii="Arial" w:hAnsi="Arial" w:cs="Arial"/>
          <w:bCs/>
          <w:color w:val="000000"/>
        </w:rPr>
        <w:t xml:space="preserve"> Поливинилхлоридные прозрачные пленки толщиной около 0,2 мм считаются эффективными. Перед штамповкой квадра</w:t>
      </w:r>
      <w:r w:rsidR="00E62023">
        <w:rPr>
          <w:rFonts w:ascii="Arial" w:hAnsi="Arial" w:cs="Arial"/>
          <w:bCs/>
          <w:color w:val="000000"/>
        </w:rPr>
        <w:t>тной формы размером около</w:t>
      </w:r>
      <w:r w:rsidR="00E62023">
        <w:rPr>
          <w:rFonts w:ascii="Arial" w:hAnsi="Arial" w:cs="Arial"/>
          <w:bCs/>
          <w:color w:val="000000"/>
          <w:lang w:val="kk-KZ"/>
        </w:rPr>
        <w:t xml:space="preserve"> </w:t>
      </w:r>
      <w:r w:rsidR="0085375B">
        <w:rPr>
          <w:rFonts w:ascii="Arial" w:hAnsi="Arial" w:cs="Arial"/>
          <w:bCs/>
          <w:color w:val="000000"/>
        </w:rPr>
        <w:t xml:space="preserve">50 </w:t>
      </w:r>
      <w:r w:rsidRPr="008B58A1">
        <w:rPr>
          <w:rFonts w:ascii="Arial" w:hAnsi="Arial" w:cs="Arial"/>
          <w:bCs/>
          <w:color w:val="000000"/>
        </w:rPr>
        <w:t>× 50 мм прикрепить двухстороннюю ленту (например, ленту для ковровых покрытий) к одной стороне пленки и удалить внешнюю защитную пленку только при прикреплении к образцу для испытаний. Отштамповать центральное отверстие диаметром 30 мм в квадратной пленке. Верхняя поверхность образца для испытаний, таким образом, прилегает кольцом пленки к поршню держателя образца.</w:t>
      </w:r>
    </w:p>
    <w:p w:rsidR="008B58A1" w:rsidRDefault="008B58A1" w:rsidP="008B58A1">
      <w:pPr>
        <w:ind w:firstLine="709"/>
        <w:jc w:val="both"/>
        <w:rPr>
          <w:rFonts w:ascii="Arial" w:hAnsi="Arial" w:cs="Arial"/>
          <w:bCs/>
          <w:color w:val="000000"/>
          <w:sz w:val="24"/>
          <w:szCs w:val="24"/>
          <w:lang w:val="kk-KZ"/>
        </w:rPr>
      </w:pPr>
    </w:p>
    <w:p w:rsidR="008B58A1" w:rsidRDefault="008B58A1" w:rsidP="008B58A1">
      <w:pPr>
        <w:ind w:firstLine="709"/>
        <w:jc w:val="both"/>
        <w:rPr>
          <w:rFonts w:ascii="Arial" w:hAnsi="Arial" w:cs="Arial"/>
          <w:b/>
          <w:bCs/>
          <w:color w:val="000000"/>
          <w:sz w:val="24"/>
          <w:szCs w:val="24"/>
          <w:vertAlign w:val="superscript"/>
          <w:lang w:val="kk-KZ"/>
        </w:rPr>
      </w:pPr>
      <w:r w:rsidRPr="008B58A1">
        <w:rPr>
          <w:rFonts w:ascii="Arial" w:hAnsi="Arial" w:cs="Arial"/>
          <w:b/>
          <w:bCs/>
          <w:color w:val="000000"/>
          <w:sz w:val="24"/>
          <w:szCs w:val="24"/>
        </w:rPr>
        <w:t>7.5.2 Ворсовые полотна, превышающие 500 г/м</w:t>
      </w:r>
      <w:r w:rsidRPr="008B58A1">
        <w:rPr>
          <w:rFonts w:ascii="Arial" w:hAnsi="Arial" w:cs="Arial"/>
          <w:b/>
          <w:bCs/>
          <w:color w:val="000000"/>
          <w:sz w:val="24"/>
          <w:szCs w:val="24"/>
          <w:vertAlign w:val="superscript"/>
        </w:rPr>
        <w:t>2</w:t>
      </w:r>
    </w:p>
    <w:p w:rsidR="00E62023" w:rsidRPr="00E62023" w:rsidRDefault="00E62023" w:rsidP="008B58A1">
      <w:pPr>
        <w:ind w:firstLine="709"/>
        <w:jc w:val="both"/>
        <w:rPr>
          <w:rFonts w:ascii="Arial" w:hAnsi="Arial" w:cs="Arial"/>
          <w:b/>
          <w:bCs/>
          <w:color w:val="000000"/>
          <w:sz w:val="24"/>
          <w:szCs w:val="24"/>
          <w:lang w:val="kk-KZ"/>
        </w:rPr>
      </w:pP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 xml:space="preserve">Ворсовые полотна, имеющие массу на единицу площади </w:t>
      </w:r>
      <w:r w:rsidR="00087798">
        <w:rPr>
          <w:rFonts w:ascii="Arial" w:hAnsi="Arial" w:cs="Arial"/>
          <w:bCs/>
          <w:color w:val="000000"/>
          <w:sz w:val="24"/>
          <w:szCs w:val="24"/>
          <w:lang w:val="kk-KZ"/>
        </w:rPr>
        <w:t>более</w:t>
      </w:r>
      <w:r w:rsidRPr="008B58A1">
        <w:rPr>
          <w:rFonts w:ascii="Arial" w:hAnsi="Arial" w:cs="Arial"/>
          <w:bCs/>
          <w:color w:val="000000"/>
          <w:sz w:val="24"/>
          <w:szCs w:val="24"/>
        </w:rPr>
        <w:t xml:space="preserve"> 500 г/м</w:t>
      </w:r>
      <w:proofErr w:type="gramStart"/>
      <w:r w:rsidRPr="008B58A1">
        <w:rPr>
          <w:rFonts w:ascii="Arial" w:hAnsi="Arial" w:cs="Arial"/>
          <w:bCs/>
          <w:color w:val="000000"/>
          <w:sz w:val="24"/>
          <w:szCs w:val="24"/>
          <w:vertAlign w:val="superscript"/>
        </w:rPr>
        <w:t>2</w:t>
      </w:r>
      <w:proofErr w:type="gramEnd"/>
      <w:r w:rsidRPr="008B58A1">
        <w:rPr>
          <w:rFonts w:ascii="Arial" w:hAnsi="Arial" w:cs="Arial"/>
          <w:bCs/>
          <w:color w:val="000000"/>
          <w:sz w:val="24"/>
          <w:szCs w:val="24"/>
        </w:rPr>
        <w:t xml:space="preserve">, испытываются без пенопластовой подложки. Необходимо выполнить следующую подготовительную обработку </w:t>
      </w:r>
      <w:r w:rsidR="00087798">
        <w:rPr>
          <w:rFonts w:ascii="Arial" w:hAnsi="Arial" w:cs="Arial"/>
          <w:bCs/>
          <w:color w:val="000000"/>
          <w:sz w:val="24"/>
          <w:szCs w:val="24"/>
          <w:lang w:val="kk-KZ"/>
        </w:rPr>
        <w:t>проб</w:t>
      </w:r>
      <w:r w:rsidRPr="008B58A1">
        <w:rPr>
          <w:rFonts w:ascii="Arial" w:hAnsi="Arial" w:cs="Arial"/>
          <w:bCs/>
          <w:color w:val="000000"/>
          <w:sz w:val="24"/>
          <w:szCs w:val="24"/>
        </w:rPr>
        <w:t>, чтобы проверить, можно ли удалить ворс с обратной стороны полотна.</w:t>
      </w:r>
    </w:p>
    <w:p w:rsidR="008B58A1" w:rsidRPr="008B58A1" w:rsidRDefault="008B58A1" w:rsidP="008B58A1">
      <w:pPr>
        <w:ind w:firstLine="709"/>
        <w:jc w:val="both"/>
        <w:rPr>
          <w:rFonts w:ascii="Arial" w:hAnsi="Arial" w:cs="Arial"/>
          <w:bCs/>
          <w:color w:val="000000"/>
          <w:sz w:val="24"/>
          <w:szCs w:val="24"/>
        </w:rPr>
      </w:pPr>
      <w:proofErr w:type="spellStart"/>
      <w:r w:rsidRPr="008B58A1">
        <w:rPr>
          <w:rFonts w:ascii="Arial" w:hAnsi="Arial" w:cs="Arial"/>
          <w:bCs/>
          <w:color w:val="000000"/>
          <w:sz w:val="24"/>
          <w:szCs w:val="24"/>
        </w:rPr>
        <w:lastRenderedPageBreak/>
        <w:t>Устан</w:t>
      </w:r>
      <w:proofErr w:type="spellEnd"/>
      <w:r w:rsidR="00087798">
        <w:rPr>
          <w:rFonts w:ascii="Arial" w:hAnsi="Arial" w:cs="Arial"/>
          <w:bCs/>
          <w:color w:val="000000"/>
          <w:sz w:val="24"/>
          <w:szCs w:val="24"/>
          <w:lang w:val="kk-KZ"/>
        </w:rPr>
        <w:t>авливают</w:t>
      </w:r>
      <w:r w:rsidRPr="008B58A1">
        <w:rPr>
          <w:rFonts w:ascii="Arial" w:hAnsi="Arial" w:cs="Arial"/>
          <w:bCs/>
          <w:color w:val="000000"/>
          <w:sz w:val="24"/>
          <w:szCs w:val="24"/>
        </w:rPr>
        <w:t xml:space="preserve"> один или несколько лабораторных проб. Каждая из них имеет размеры, по меньшей мере, 140 мм в диаметре или длину и ширину, причем ткань обращена вверх на истирающем столе над истирающей войлочной подложкой.</w:t>
      </w:r>
    </w:p>
    <w:p w:rsidR="008B58A1" w:rsidRPr="008B58A1" w:rsidRDefault="008B58A1" w:rsidP="008B58A1">
      <w:pPr>
        <w:ind w:firstLine="709"/>
        <w:jc w:val="both"/>
        <w:rPr>
          <w:rFonts w:ascii="Arial" w:hAnsi="Arial" w:cs="Arial"/>
          <w:bCs/>
          <w:color w:val="000000"/>
          <w:sz w:val="24"/>
          <w:szCs w:val="24"/>
        </w:rPr>
      </w:pPr>
      <w:proofErr w:type="spellStart"/>
      <w:r w:rsidRPr="008B58A1">
        <w:rPr>
          <w:rFonts w:ascii="Arial" w:hAnsi="Arial" w:cs="Arial"/>
          <w:bCs/>
          <w:color w:val="000000"/>
          <w:sz w:val="24"/>
          <w:szCs w:val="24"/>
        </w:rPr>
        <w:t>Устан</w:t>
      </w:r>
      <w:proofErr w:type="spellEnd"/>
      <w:r w:rsidR="00087798">
        <w:rPr>
          <w:rFonts w:ascii="Arial" w:hAnsi="Arial" w:cs="Arial"/>
          <w:bCs/>
          <w:color w:val="000000"/>
          <w:sz w:val="24"/>
          <w:szCs w:val="24"/>
          <w:lang w:val="kk-KZ"/>
        </w:rPr>
        <w:t>авливают</w:t>
      </w:r>
      <w:r w:rsidRPr="008B58A1">
        <w:rPr>
          <w:rFonts w:ascii="Arial" w:hAnsi="Arial" w:cs="Arial"/>
          <w:bCs/>
          <w:color w:val="000000"/>
          <w:sz w:val="24"/>
          <w:szCs w:val="24"/>
        </w:rPr>
        <w:t xml:space="preserve"> истирающее приспособление диаметром, по меньшей мере, 38 мм (например, чтобы образец можно поместить без складок в гайку держателя образца), в держатель образца с пенопластовой подложкой для держателя образца.</w:t>
      </w:r>
    </w:p>
    <w:p w:rsidR="008B58A1" w:rsidRPr="008B58A1" w:rsidRDefault="008B58A1" w:rsidP="008B58A1">
      <w:pPr>
        <w:ind w:firstLine="709"/>
        <w:jc w:val="both"/>
        <w:rPr>
          <w:rFonts w:ascii="Arial" w:hAnsi="Arial" w:cs="Arial"/>
          <w:bCs/>
          <w:color w:val="000000"/>
          <w:sz w:val="24"/>
          <w:szCs w:val="24"/>
        </w:rPr>
      </w:pPr>
      <w:proofErr w:type="spellStart"/>
      <w:r w:rsidRPr="008B58A1">
        <w:rPr>
          <w:rFonts w:ascii="Arial" w:hAnsi="Arial" w:cs="Arial"/>
          <w:bCs/>
          <w:color w:val="000000"/>
          <w:sz w:val="24"/>
          <w:szCs w:val="24"/>
        </w:rPr>
        <w:t>Использ</w:t>
      </w:r>
      <w:proofErr w:type="spellEnd"/>
      <w:r w:rsidR="00087798">
        <w:rPr>
          <w:rFonts w:ascii="Arial" w:hAnsi="Arial" w:cs="Arial"/>
          <w:bCs/>
          <w:color w:val="000000"/>
          <w:sz w:val="24"/>
          <w:szCs w:val="24"/>
          <w:lang w:val="kk-KZ"/>
        </w:rPr>
        <w:t>уют</w:t>
      </w:r>
      <w:r w:rsidRPr="008B58A1">
        <w:rPr>
          <w:rFonts w:ascii="Arial" w:hAnsi="Arial" w:cs="Arial"/>
          <w:bCs/>
          <w:color w:val="000000"/>
          <w:sz w:val="24"/>
          <w:szCs w:val="24"/>
        </w:rPr>
        <w:t xml:space="preserve"> новое истирающее приспособление для каждой подготовительной обработки.</w:t>
      </w:r>
    </w:p>
    <w:p w:rsidR="008B58A1" w:rsidRPr="008B58A1" w:rsidRDefault="008B58A1" w:rsidP="008B58A1">
      <w:pPr>
        <w:ind w:firstLine="709"/>
        <w:jc w:val="both"/>
        <w:rPr>
          <w:rFonts w:ascii="Arial" w:hAnsi="Arial" w:cs="Arial"/>
          <w:bCs/>
          <w:color w:val="000000"/>
          <w:sz w:val="24"/>
          <w:szCs w:val="24"/>
        </w:rPr>
      </w:pPr>
      <w:proofErr w:type="spellStart"/>
      <w:r w:rsidRPr="008B58A1">
        <w:rPr>
          <w:rFonts w:ascii="Arial" w:hAnsi="Arial" w:cs="Arial"/>
          <w:bCs/>
          <w:color w:val="000000"/>
          <w:sz w:val="24"/>
          <w:szCs w:val="24"/>
        </w:rPr>
        <w:t>Подверга</w:t>
      </w:r>
      <w:proofErr w:type="spellEnd"/>
      <w:r w:rsidR="00087798">
        <w:rPr>
          <w:rFonts w:ascii="Arial" w:hAnsi="Arial" w:cs="Arial"/>
          <w:bCs/>
          <w:color w:val="000000"/>
          <w:sz w:val="24"/>
          <w:szCs w:val="24"/>
          <w:lang w:val="kk-KZ"/>
        </w:rPr>
        <w:t>ют</w:t>
      </w:r>
      <w:r w:rsidRPr="008B58A1">
        <w:rPr>
          <w:rFonts w:ascii="Arial" w:hAnsi="Arial" w:cs="Arial"/>
          <w:bCs/>
          <w:color w:val="000000"/>
          <w:sz w:val="24"/>
          <w:szCs w:val="24"/>
        </w:rPr>
        <w:t xml:space="preserve"> полотно с оборотной стороны 1 000 циклам истирания, с использованием истирающей нагрузки 595 г для полотна для одежды и других полотен, в соответствии с разделом 4 </w:t>
      </w:r>
      <w:r w:rsidRPr="008B58A1">
        <w:rPr>
          <w:rFonts w:ascii="Arial" w:hAnsi="Arial" w:cs="Arial"/>
          <w:bCs/>
          <w:color w:val="000000"/>
          <w:sz w:val="24"/>
          <w:szCs w:val="24"/>
          <w:lang w:val="en-US"/>
        </w:rPr>
        <w:t>b</w:t>
      </w:r>
      <w:r w:rsidRPr="008B58A1">
        <w:rPr>
          <w:rFonts w:ascii="Arial" w:hAnsi="Arial" w:cs="Arial"/>
          <w:bCs/>
          <w:color w:val="000000"/>
          <w:sz w:val="24"/>
          <w:szCs w:val="24"/>
        </w:rPr>
        <w:t xml:space="preserve">). </w:t>
      </w:r>
      <w:proofErr w:type="spellStart"/>
      <w:r w:rsidRPr="008B58A1">
        <w:rPr>
          <w:rFonts w:ascii="Arial" w:hAnsi="Arial" w:cs="Arial"/>
          <w:bCs/>
          <w:color w:val="000000"/>
          <w:sz w:val="24"/>
          <w:szCs w:val="24"/>
        </w:rPr>
        <w:t>Подверга</w:t>
      </w:r>
      <w:proofErr w:type="spellEnd"/>
      <w:r w:rsidR="00087798">
        <w:rPr>
          <w:rFonts w:ascii="Arial" w:hAnsi="Arial" w:cs="Arial"/>
          <w:bCs/>
          <w:color w:val="000000"/>
          <w:sz w:val="24"/>
          <w:szCs w:val="24"/>
          <w:lang w:val="kk-KZ"/>
        </w:rPr>
        <w:t>ют</w:t>
      </w:r>
      <w:r w:rsidRPr="008B58A1">
        <w:rPr>
          <w:rFonts w:ascii="Arial" w:hAnsi="Arial" w:cs="Arial"/>
          <w:bCs/>
          <w:color w:val="000000"/>
          <w:sz w:val="24"/>
          <w:szCs w:val="24"/>
        </w:rPr>
        <w:t xml:space="preserve"> полотно с оборотной стороны </w:t>
      </w:r>
      <w:r>
        <w:rPr>
          <w:rFonts w:ascii="Arial" w:hAnsi="Arial" w:cs="Arial"/>
          <w:bCs/>
          <w:color w:val="000000"/>
          <w:sz w:val="24"/>
          <w:szCs w:val="24"/>
          <w:lang w:val="kk-KZ"/>
        </w:rPr>
        <w:br/>
      </w:r>
      <w:r w:rsidRPr="008B58A1">
        <w:rPr>
          <w:rFonts w:ascii="Arial" w:hAnsi="Arial" w:cs="Arial"/>
          <w:bCs/>
          <w:color w:val="000000"/>
          <w:sz w:val="24"/>
          <w:szCs w:val="24"/>
        </w:rPr>
        <w:t>4 000 циклам истирания, с использованием истирающей нагрузки 795 г для всех других полотен, в соответствии с разделом 4 а).</w:t>
      </w: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 xml:space="preserve">По завершении предписанного количества циклов истирания, </w:t>
      </w:r>
      <w:proofErr w:type="spellStart"/>
      <w:r w:rsidRPr="008B58A1">
        <w:rPr>
          <w:rFonts w:ascii="Arial" w:hAnsi="Arial" w:cs="Arial"/>
          <w:bCs/>
          <w:color w:val="000000"/>
          <w:sz w:val="24"/>
          <w:szCs w:val="24"/>
        </w:rPr>
        <w:t>провер</w:t>
      </w:r>
      <w:proofErr w:type="spellEnd"/>
      <w:r w:rsidR="00087798">
        <w:rPr>
          <w:rFonts w:ascii="Arial" w:hAnsi="Arial" w:cs="Arial"/>
          <w:bCs/>
          <w:color w:val="000000"/>
          <w:sz w:val="24"/>
          <w:szCs w:val="24"/>
          <w:lang w:val="kk-KZ"/>
        </w:rPr>
        <w:t>яют</w:t>
      </w:r>
      <w:r w:rsidRPr="008B58A1">
        <w:rPr>
          <w:rFonts w:ascii="Arial" w:hAnsi="Arial" w:cs="Arial"/>
          <w:bCs/>
          <w:color w:val="000000"/>
          <w:sz w:val="24"/>
          <w:szCs w:val="24"/>
        </w:rPr>
        <w:t xml:space="preserve"> образцы для испытаний.</w:t>
      </w: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В зависимости от структуры и качества ворсового полотна после подготовительной обработки могут возникнуть две ситуации.</w:t>
      </w: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 xml:space="preserve">а) Отсутствие удаления ворса: </w:t>
      </w:r>
      <w:proofErr w:type="spellStart"/>
      <w:r w:rsidRPr="008B58A1">
        <w:rPr>
          <w:rFonts w:ascii="Arial" w:hAnsi="Arial" w:cs="Arial"/>
          <w:bCs/>
          <w:color w:val="000000"/>
          <w:sz w:val="24"/>
          <w:szCs w:val="24"/>
        </w:rPr>
        <w:t>отбира</w:t>
      </w:r>
      <w:proofErr w:type="spellEnd"/>
      <w:r w:rsidR="00087798">
        <w:rPr>
          <w:rFonts w:ascii="Arial" w:hAnsi="Arial" w:cs="Arial"/>
          <w:bCs/>
          <w:color w:val="000000"/>
          <w:sz w:val="24"/>
          <w:szCs w:val="24"/>
          <w:lang w:val="kk-KZ"/>
        </w:rPr>
        <w:t>ют</w:t>
      </w:r>
      <w:r w:rsidRPr="008B58A1">
        <w:rPr>
          <w:rFonts w:ascii="Arial" w:hAnsi="Arial" w:cs="Arial"/>
          <w:bCs/>
          <w:color w:val="000000"/>
          <w:sz w:val="24"/>
          <w:szCs w:val="24"/>
        </w:rPr>
        <w:t xml:space="preserve"> образцы для испытаний, в соответствии с разделом 7.3, из образца, подвергнутого подготовительной обработке, и </w:t>
      </w:r>
      <w:proofErr w:type="spellStart"/>
      <w:r w:rsidRPr="008B58A1">
        <w:rPr>
          <w:rFonts w:ascii="Arial" w:hAnsi="Arial" w:cs="Arial"/>
          <w:bCs/>
          <w:color w:val="000000"/>
          <w:sz w:val="24"/>
          <w:szCs w:val="24"/>
        </w:rPr>
        <w:t>пров</w:t>
      </w:r>
      <w:proofErr w:type="spellEnd"/>
      <w:r w:rsidR="00087798">
        <w:rPr>
          <w:rFonts w:ascii="Arial" w:hAnsi="Arial" w:cs="Arial"/>
          <w:bCs/>
          <w:color w:val="000000"/>
          <w:sz w:val="24"/>
          <w:szCs w:val="24"/>
          <w:lang w:val="kk-KZ"/>
        </w:rPr>
        <w:t>одят</w:t>
      </w:r>
      <w:r w:rsidRPr="008B58A1">
        <w:rPr>
          <w:rFonts w:ascii="Arial" w:hAnsi="Arial" w:cs="Arial"/>
          <w:bCs/>
          <w:color w:val="000000"/>
          <w:sz w:val="24"/>
          <w:szCs w:val="24"/>
        </w:rPr>
        <w:t xml:space="preserve"> испытание на истирание обычным способом.</w:t>
      </w:r>
    </w:p>
    <w:p w:rsidR="008B58A1" w:rsidRPr="008B58A1" w:rsidRDefault="008B58A1" w:rsidP="008B58A1">
      <w:pPr>
        <w:ind w:firstLine="709"/>
        <w:jc w:val="both"/>
        <w:rPr>
          <w:rFonts w:ascii="Arial" w:hAnsi="Arial" w:cs="Arial"/>
          <w:bCs/>
          <w:color w:val="000000"/>
          <w:sz w:val="24"/>
          <w:szCs w:val="24"/>
        </w:rPr>
      </w:pPr>
      <w:proofErr w:type="spellStart"/>
      <w:r w:rsidRPr="008B58A1">
        <w:rPr>
          <w:rFonts w:ascii="Arial" w:hAnsi="Arial" w:cs="Arial"/>
          <w:bCs/>
          <w:color w:val="000000"/>
          <w:sz w:val="24"/>
          <w:szCs w:val="24"/>
        </w:rPr>
        <w:t>b</w:t>
      </w:r>
      <w:proofErr w:type="spellEnd"/>
      <w:r w:rsidRPr="008B58A1">
        <w:rPr>
          <w:rFonts w:ascii="Arial" w:hAnsi="Arial" w:cs="Arial"/>
          <w:bCs/>
          <w:color w:val="000000"/>
          <w:sz w:val="24"/>
          <w:szCs w:val="24"/>
        </w:rPr>
        <w:t xml:space="preserve">) Удаление видимого ворса: </w:t>
      </w:r>
      <w:proofErr w:type="spellStart"/>
      <w:r w:rsidRPr="008B58A1">
        <w:rPr>
          <w:rFonts w:ascii="Arial" w:hAnsi="Arial" w:cs="Arial"/>
          <w:bCs/>
          <w:color w:val="000000"/>
          <w:sz w:val="24"/>
          <w:szCs w:val="24"/>
        </w:rPr>
        <w:t>принима</w:t>
      </w:r>
      <w:proofErr w:type="spellEnd"/>
      <w:r w:rsidR="00087798">
        <w:rPr>
          <w:rFonts w:ascii="Arial" w:hAnsi="Arial" w:cs="Arial"/>
          <w:bCs/>
          <w:color w:val="000000"/>
          <w:sz w:val="24"/>
          <w:szCs w:val="24"/>
          <w:lang w:val="kk-KZ"/>
        </w:rPr>
        <w:t>ют</w:t>
      </w:r>
      <w:r w:rsidRPr="008B58A1">
        <w:rPr>
          <w:rFonts w:ascii="Arial" w:hAnsi="Arial" w:cs="Arial"/>
          <w:bCs/>
          <w:color w:val="000000"/>
          <w:sz w:val="24"/>
          <w:szCs w:val="24"/>
        </w:rPr>
        <w:t xml:space="preserve"> решение по согласованию между заинтересованными сторонами о том, стоит ли продолжать испытание на истирание:</w:t>
      </w: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1) либо приступ</w:t>
      </w:r>
      <w:r w:rsidR="00087798">
        <w:rPr>
          <w:rFonts w:ascii="Arial" w:hAnsi="Arial" w:cs="Arial"/>
          <w:bCs/>
          <w:color w:val="000000"/>
          <w:sz w:val="24"/>
          <w:szCs w:val="24"/>
          <w:lang w:val="kk-KZ"/>
        </w:rPr>
        <w:t>ают</w:t>
      </w:r>
      <w:r w:rsidRPr="008B58A1">
        <w:rPr>
          <w:rFonts w:ascii="Arial" w:hAnsi="Arial" w:cs="Arial"/>
          <w:bCs/>
          <w:color w:val="000000"/>
          <w:sz w:val="24"/>
          <w:szCs w:val="24"/>
        </w:rPr>
        <w:t xml:space="preserve"> к обычному испытанию на истирание, а затем </w:t>
      </w:r>
      <w:r w:rsidR="00087798">
        <w:rPr>
          <w:rFonts w:ascii="Arial" w:hAnsi="Arial" w:cs="Arial"/>
          <w:bCs/>
          <w:color w:val="000000"/>
          <w:sz w:val="24"/>
          <w:szCs w:val="24"/>
          <w:lang w:val="kk-KZ"/>
        </w:rPr>
        <w:t>регистрируют</w:t>
      </w:r>
      <w:r w:rsidRPr="008B58A1">
        <w:rPr>
          <w:rFonts w:ascii="Arial" w:hAnsi="Arial" w:cs="Arial"/>
          <w:bCs/>
          <w:color w:val="000000"/>
          <w:sz w:val="24"/>
          <w:szCs w:val="24"/>
        </w:rPr>
        <w:t xml:space="preserve"> любое заметное изменение после подготовительной обработки в протокол испытаний, или</w:t>
      </w: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2) не приступа</w:t>
      </w:r>
      <w:r w:rsidR="00087798">
        <w:rPr>
          <w:rFonts w:ascii="Arial" w:hAnsi="Arial" w:cs="Arial"/>
          <w:bCs/>
          <w:color w:val="000000"/>
          <w:sz w:val="24"/>
          <w:szCs w:val="24"/>
          <w:lang w:val="kk-KZ"/>
        </w:rPr>
        <w:t>ют</w:t>
      </w:r>
      <w:r w:rsidRPr="008B58A1">
        <w:rPr>
          <w:rFonts w:ascii="Arial" w:hAnsi="Arial" w:cs="Arial"/>
          <w:bCs/>
          <w:color w:val="000000"/>
          <w:sz w:val="24"/>
          <w:szCs w:val="24"/>
        </w:rPr>
        <w:t xml:space="preserve"> к испытанию на истирание, а затем </w:t>
      </w:r>
      <w:proofErr w:type="spellStart"/>
      <w:r w:rsidRPr="008B58A1">
        <w:rPr>
          <w:rFonts w:ascii="Arial" w:hAnsi="Arial" w:cs="Arial"/>
          <w:bCs/>
          <w:color w:val="000000"/>
          <w:sz w:val="24"/>
          <w:szCs w:val="24"/>
        </w:rPr>
        <w:t>сообщ</w:t>
      </w:r>
      <w:proofErr w:type="spellEnd"/>
      <w:r w:rsidR="00087798">
        <w:rPr>
          <w:rFonts w:ascii="Arial" w:hAnsi="Arial" w:cs="Arial"/>
          <w:bCs/>
          <w:color w:val="000000"/>
          <w:sz w:val="24"/>
          <w:szCs w:val="24"/>
          <w:lang w:val="kk-KZ"/>
        </w:rPr>
        <w:t>ают</w:t>
      </w:r>
      <w:r w:rsidRPr="008B58A1">
        <w:rPr>
          <w:rFonts w:ascii="Arial" w:hAnsi="Arial" w:cs="Arial"/>
          <w:bCs/>
          <w:color w:val="000000"/>
          <w:sz w:val="24"/>
          <w:szCs w:val="24"/>
        </w:rPr>
        <w:t xml:space="preserve"> соответственно, что полотно не подходит для испытания на истирание в соответствии с настоящим методом испытания.</w:t>
      </w:r>
    </w:p>
    <w:p w:rsidR="008B58A1" w:rsidRPr="008B58A1" w:rsidRDefault="008B58A1" w:rsidP="008B58A1">
      <w:pPr>
        <w:ind w:firstLine="709"/>
        <w:jc w:val="both"/>
        <w:rPr>
          <w:rFonts w:ascii="Arial" w:hAnsi="Arial" w:cs="Arial"/>
          <w:bCs/>
          <w:color w:val="000000"/>
          <w:sz w:val="24"/>
          <w:szCs w:val="24"/>
        </w:rPr>
      </w:pPr>
    </w:p>
    <w:p w:rsidR="008B58A1" w:rsidRDefault="008B58A1" w:rsidP="008B58A1">
      <w:pPr>
        <w:ind w:firstLine="709"/>
        <w:jc w:val="both"/>
        <w:rPr>
          <w:rFonts w:ascii="Arial" w:hAnsi="Arial" w:cs="Arial"/>
          <w:b/>
          <w:bCs/>
          <w:color w:val="000000"/>
          <w:sz w:val="24"/>
          <w:szCs w:val="24"/>
          <w:lang w:val="kk-KZ"/>
        </w:rPr>
      </w:pPr>
      <w:r w:rsidRPr="008B58A1">
        <w:rPr>
          <w:rFonts w:ascii="Arial" w:hAnsi="Arial" w:cs="Arial"/>
          <w:b/>
          <w:bCs/>
          <w:color w:val="000000"/>
          <w:sz w:val="24"/>
          <w:szCs w:val="24"/>
        </w:rPr>
        <w:t xml:space="preserve">7.6 Подготовка и установка </w:t>
      </w:r>
      <w:r w:rsidR="005F7243">
        <w:rPr>
          <w:rFonts w:ascii="Arial" w:hAnsi="Arial" w:cs="Arial"/>
          <w:b/>
          <w:bCs/>
          <w:color w:val="000000"/>
          <w:sz w:val="24"/>
          <w:szCs w:val="24"/>
          <w:lang w:val="kk-KZ"/>
        </w:rPr>
        <w:t>испытываемых проб</w:t>
      </w:r>
      <w:r w:rsidRPr="008B58A1">
        <w:rPr>
          <w:rFonts w:ascii="Arial" w:hAnsi="Arial" w:cs="Arial"/>
          <w:b/>
          <w:bCs/>
          <w:color w:val="000000"/>
          <w:sz w:val="24"/>
          <w:szCs w:val="24"/>
        </w:rPr>
        <w:t>, вырезание и установка вспомогательных материалов</w:t>
      </w:r>
    </w:p>
    <w:p w:rsidR="005F7243" w:rsidRPr="005F7243" w:rsidRDefault="005F7243" w:rsidP="008B58A1">
      <w:pPr>
        <w:ind w:firstLine="709"/>
        <w:jc w:val="both"/>
        <w:rPr>
          <w:rFonts w:ascii="Arial" w:hAnsi="Arial" w:cs="Arial"/>
          <w:b/>
          <w:bCs/>
          <w:color w:val="000000"/>
          <w:sz w:val="24"/>
          <w:szCs w:val="24"/>
          <w:lang w:val="kk-KZ"/>
        </w:rPr>
      </w:pPr>
    </w:p>
    <w:p w:rsidR="008B58A1" w:rsidRDefault="008B58A1" w:rsidP="008B58A1">
      <w:pPr>
        <w:ind w:firstLine="709"/>
        <w:jc w:val="both"/>
        <w:rPr>
          <w:rFonts w:ascii="Arial" w:hAnsi="Arial" w:cs="Arial"/>
          <w:b/>
          <w:bCs/>
          <w:color w:val="000000"/>
          <w:sz w:val="24"/>
          <w:szCs w:val="24"/>
          <w:lang w:val="kk-KZ"/>
        </w:rPr>
      </w:pPr>
      <w:r w:rsidRPr="008B58A1">
        <w:rPr>
          <w:rFonts w:ascii="Arial" w:hAnsi="Arial" w:cs="Arial"/>
          <w:b/>
          <w:bCs/>
          <w:color w:val="000000"/>
          <w:sz w:val="24"/>
          <w:szCs w:val="24"/>
        </w:rPr>
        <w:t>7.6.1 Подготовка</w:t>
      </w:r>
    </w:p>
    <w:p w:rsidR="005F7243" w:rsidRPr="005F7243" w:rsidRDefault="005F7243" w:rsidP="008B58A1">
      <w:pPr>
        <w:ind w:firstLine="709"/>
        <w:jc w:val="both"/>
        <w:rPr>
          <w:rFonts w:ascii="Arial" w:hAnsi="Arial" w:cs="Arial"/>
          <w:b/>
          <w:bCs/>
          <w:color w:val="000000"/>
          <w:sz w:val="24"/>
          <w:szCs w:val="24"/>
          <w:lang w:val="kk-KZ"/>
        </w:rPr>
      </w:pPr>
    </w:p>
    <w:p w:rsidR="005F7243" w:rsidRPr="008B58A1" w:rsidRDefault="005F7243" w:rsidP="005F7243">
      <w:pPr>
        <w:ind w:firstLine="709"/>
        <w:jc w:val="both"/>
        <w:rPr>
          <w:rFonts w:ascii="Arial" w:hAnsi="Arial" w:cs="Arial"/>
          <w:bCs/>
          <w:color w:val="000000"/>
          <w:sz w:val="24"/>
          <w:szCs w:val="24"/>
        </w:rPr>
      </w:pPr>
      <w:r w:rsidRPr="005F7243">
        <w:rPr>
          <w:rFonts w:ascii="Arial" w:hAnsi="Arial" w:cs="Arial"/>
          <w:sz w:val="24"/>
          <w:szCs w:val="24"/>
        </w:rPr>
        <w:t>Из лабораторной пробы вырезают или вырубают пробы для испытаний. Особое внимание уделяют чистоте обрезных краев для предотвращения нежелательных потерь текстильного материала при испытании</w:t>
      </w:r>
      <w:proofErr w:type="gramStart"/>
      <w:r>
        <w:rPr>
          <w:sz w:val="19"/>
          <w:szCs w:val="19"/>
          <w:lang w:val="kk-KZ"/>
        </w:rPr>
        <w:t xml:space="preserve"> </w:t>
      </w:r>
      <w:r w:rsidRPr="008B58A1">
        <w:rPr>
          <w:rFonts w:ascii="Arial" w:hAnsi="Arial" w:cs="Arial"/>
          <w:bCs/>
          <w:color w:val="000000"/>
          <w:sz w:val="24"/>
          <w:szCs w:val="24"/>
        </w:rPr>
        <w:t>,</w:t>
      </w:r>
      <w:proofErr w:type="gramEnd"/>
      <w:r w:rsidRPr="008B58A1">
        <w:rPr>
          <w:rFonts w:ascii="Arial" w:hAnsi="Arial" w:cs="Arial"/>
          <w:bCs/>
          <w:color w:val="000000"/>
          <w:sz w:val="24"/>
          <w:szCs w:val="24"/>
        </w:rPr>
        <w:t xml:space="preserve"> а также, чтобы убедиться, что неразрезанные нити не зацепятся и не потянутся при извлечении образца для испытаний из лабораторной пробы.</w:t>
      </w:r>
    </w:p>
    <w:p w:rsidR="008B58A1" w:rsidRPr="008B58A1" w:rsidRDefault="008B58A1" w:rsidP="008B58A1">
      <w:pPr>
        <w:ind w:firstLine="709"/>
        <w:jc w:val="both"/>
        <w:rPr>
          <w:rFonts w:ascii="Arial" w:hAnsi="Arial" w:cs="Arial"/>
          <w:bCs/>
          <w:color w:val="000000"/>
          <w:sz w:val="24"/>
          <w:szCs w:val="24"/>
        </w:rPr>
      </w:pPr>
    </w:p>
    <w:p w:rsidR="008B58A1" w:rsidRPr="005F7243" w:rsidRDefault="008B58A1" w:rsidP="008B58A1">
      <w:pPr>
        <w:ind w:firstLine="709"/>
        <w:jc w:val="both"/>
        <w:rPr>
          <w:rFonts w:ascii="Arial" w:hAnsi="Arial" w:cs="Arial"/>
          <w:bCs/>
          <w:color w:val="000000"/>
        </w:rPr>
      </w:pPr>
      <w:r w:rsidRPr="005F7243">
        <w:rPr>
          <w:rFonts w:ascii="Arial" w:hAnsi="Arial" w:cs="Arial"/>
          <w:bCs/>
          <w:color w:val="000000"/>
          <w:spacing w:val="20"/>
          <w:lang w:val="kk-KZ"/>
        </w:rPr>
        <w:t>Примечание</w:t>
      </w:r>
      <w:r w:rsidRPr="005F7243">
        <w:rPr>
          <w:rFonts w:ascii="Arial" w:hAnsi="Arial" w:cs="Arial"/>
          <w:bCs/>
          <w:color w:val="000000"/>
          <w:lang w:val="kk-KZ"/>
        </w:rPr>
        <w:t xml:space="preserve"> </w:t>
      </w:r>
      <w:r w:rsidR="00F824AC" w:rsidRPr="005F7243">
        <w:rPr>
          <w:rFonts w:ascii="Arial" w:hAnsi="Arial" w:cs="Arial"/>
          <w:b/>
          <w:bCs/>
          <w:color w:val="000000"/>
          <w:lang w:eastAsia="en-US"/>
        </w:rPr>
        <w:t>—</w:t>
      </w:r>
      <w:r w:rsidRPr="005F7243">
        <w:rPr>
          <w:rFonts w:ascii="Arial" w:hAnsi="Arial" w:cs="Arial"/>
          <w:bCs/>
          <w:color w:val="000000"/>
        </w:rPr>
        <w:t xml:space="preserve"> Для аккуратной обрезки неразрезанных нитей можно использовать ножницы с тонкими наконечниками.</w:t>
      </w:r>
    </w:p>
    <w:p w:rsidR="008B58A1" w:rsidRPr="008B58A1" w:rsidRDefault="008B58A1" w:rsidP="008B58A1">
      <w:pPr>
        <w:ind w:firstLine="709"/>
        <w:jc w:val="both"/>
        <w:rPr>
          <w:rFonts w:ascii="Arial" w:hAnsi="Arial" w:cs="Arial"/>
          <w:bCs/>
          <w:color w:val="000000"/>
          <w:sz w:val="24"/>
          <w:szCs w:val="24"/>
        </w:rPr>
      </w:pPr>
    </w:p>
    <w:p w:rsidR="008B58A1" w:rsidRDefault="001B032D" w:rsidP="008B58A1">
      <w:pPr>
        <w:ind w:firstLine="709"/>
        <w:jc w:val="both"/>
        <w:rPr>
          <w:rFonts w:ascii="Arial" w:hAnsi="Arial" w:cs="Arial"/>
          <w:sz w:val="24"/>
          <w:szCs w:val="24"/>
          <w:lang w:val="kk-KZ"/>
        </w:rPr>
      </w:pPr>
      <w:r w:rsidRPr="001B032D">
        <w:rPr>
          <w:rFonts w:ascii="Arial" w:hAnsi="Arial" w:cs="Arial"/>
          <w:sz w:val="24"/>
          <w:szCs w:val="24"/>
        </w:rPr>
        <w:t xml:space="preserve">Аналогичным образом подготавливают вспомогательные материалы из имеющихся кусков </w:t>
      </w:r>
      <w:r w:rsidRPr="001B032D">
        <w:rPr>
          <w:rFonts w:ascii="Arial" w:hAnsi="Arial" w:cs="Arial"/>
          <w:sz w:val="24"/>
          <w:szCs w:val="24"/>
          <w:lang w:val="kk-KZ"/>
        </w:rPr>
        <w:t>такного истирающего полотна</w:t>
      </w:r>
      <w:r w:rsidRPr="001B032D">
        <w:rPr>
          <w:rFonts w:ascii="Arial" w:hAnsi="Arial" w:cs="Arial"/>
          <w:sz w:val="24"/>
          <w:szCs w:val="24"/>
        </w:rPr>
        <w:t xml:space="preserve">, </w:t>
      </w:r>
      <w:r w:rsidRPr="001B032D">
        <w:rPr>
          <w:rFonts w:ascii="Arial" w:hAnsi="Arial" w:cs="Arial"/>
          <w:bCs/>
          <w:color w:val="000000"/>
          <w:sz w:val="24"/>
          <w:szCs w:val="24"/>
        </w:rPr>
        <w:t>тканого шерстяного войлока или пенопластового материала</w:t>
      </w:r>
      <w:r w:rsidRPr="001B032D">
        <w:rPr>
          <w:rFonts w:ascii="Arial" w:hAnsi="Arial" w:cs="Arial"/>
          <w:sz w:val="24"/>
          <w:szCs w:val="24"/>
        </w:rPr>
        <w:t>.</w:t>
      </w:r>
    </w:p>
    <w:p w:rsidR="001B032D" w:rsidRPr="001B032D" w:rsidRDefault="001B032D" w:rsidP="008B58A1">
      <w:pPr>
        <w:ind w:firstLine="709"/>
        <w:jc w:val="both"/>
        <w:rPr>
          <w:rFonts w:ascii="Arial" w:hAnsi="Arial" w:cs="Arial"/>
          <w:bCs/>
          <w:color w:val="000000"/>
          <w:sz w:val="24"/>
          <w:szCs w:val="24"/>
          <w:lang w:val="kk-KZ"/>
        </w:rPr>
      </w:pPr>
    </w:p>
    <w:p w:rsidR="008B58A1" w:rsidRPr="00FC074C" w:rsidRDefault="00FC074C" w:rsidP="008B58A1">
      <w:pPr>
        <w:ind w:firstLine="709"/>
        <w:jc w:val="both"/>
        <w:rPr>
          <w:rFonts w:ascii="Arial" w:hAnsi="Arial" w:cs="Arial"/>
          <w:bCs/>
          <w:color w:val="000000"/>
        </w:rPr>
      </w:pPr>
      <w:r w:rsidRPr="00FC074C">
        <w:rPr>
          <w:rFonts w:ascii="Arial" w:hAnsi="Arial" w:cs="Arial"/>
          <w:bCs/>
          <w:color w:val="000000"/>
          <w:spacing w:val="20"/>
          <w:lang w:val="kk-KZ"/>
        </w:rPr>
        <w:t>Примечание</w:t>
      </w:r>
      <w:r w:rsidR="00F824AC" w:rsidRPr="00FC074C">
        <w:rPr>
          <w:rFonts w:ascii="Arial" w:hAnsi="Arial" w:cs="Arial"/>
          <w:bCs/>
          <w:color w:val="000000"/>
          <w:lang w:val="kk-KZ"/>
        </w:rPr>
        <w:t xml:space="preserve"> </w:t>
      </w:r>
      <w:r w:rsidR="00F824AC" w:rsidRPr="00FC074C">
        <w:rPr>
          <w:rFonts w:ascii="Arial" w:hAnsi="Arial" w:cs="Arial"/>
          <w:b/>
          <w:bCs/>
          <w:color w:val="000000"/>
          <w:lang w:eastAsia="en-US"/>
        </w:rPr>
        <w:t>—</w:t>
      </w:r>
      <w:r w:rsidR="00F824AC" w:rsidRPr="00FC074C">
        <w:rPr>
          <w:rFonts w:ascii="Arial" w:hAnsi="Arial" w:cs="Arial"/>
          <w:b/>
          <w:bCs/>
          <w:color w:val="000000"/>
          <w:lang w:val="kk-KZ" w:eastAsia="en-US"/>
        </w:rPr>
        <w:t xml:space="preserve"> </w:t>
      </w:r>
      <w:r w:rsidR="008B58A1" w:rsidRPr="00FC074C">
        <w:rPr>
          <w:rFonts w:ascii="Arial" w:hAnsi="Arial" w:cs="Arial"/>
          <w:bCs/>
          <w:color w:val="000000"/>
        </w:rPr>
        <w:t>Вспомогательные материалы в определенных ситуациях можно получить уже подготовленными по требуемым размерам.</w:t>
      </w:r>
    </w:p>
    <w:p w:rsidR="008B58A1" w:rsidRPr="00FC074C" w:rsidRDefault="008B58A1" w:rsidP="008B58A1">
      <w:pPr>
        <w:ind w:firstLine="709"/>
        <w:jc w:val="both"/>
        <w:rPr>
          <w:rFonts w:ascii="Arial" w:hAnsi="Arial" w:cs="Arial"/>
          <w:bCs/>
          <w:color w:val="000000"/>
        </w:rPr>
      </w:pPr>
    </w:p>
    <w:p w:rsidR="008B58A1" w:rsidRPr="00FC074C" w:rsidRDefault="00FC074C" w:rsidP="008B58A1">
      <w:pPr>
        <w:ind w:firstLine="709"/>
        <w:jc w:val="both"/>
        <w:rPr>
          <w:rFonts w:ascii="Arial" w:hAnsi="Arial" w:cs="Arial"/>
          <w:bCs/>
          <w:color w:val="000000"/>
        </w:rPr>
      </w:pPr>
      <w:r w:rsidRPr="00FC074C">
        <w:rPr>
          <w:rFonts w:ascii="Arial" w:hAnsi="Arial" w:cs="Arial"/>
          <w:bCs/>
          <w:color w:val="000000"/>
          <w:spacing w:val="20"/>
          <w:lang w:val="kk-KZ"/>
        </w:rPr>
        <w:lastRenderedPageBreak/>
        <w:t>Примечание</w:t>
      </w:r>
      <w:r w:rsidR="00F824AC" w:rsidRPr="00FC074C">
        <w:rPr>
          <w:rFonts w:ascii="Arial" w:hAnsi="Arial" w:cs="Arial"/>
          <w:bCs/>
          <w:color w:val="000000"/>
          <w:lang w:val="kk-KZ"/>
        </w:rPr>
        <w:t xml:space="preserve"> </w:t>
      </w:r>
      <w:r w:rsidR="00F824AC" w:rsidRPr="00FC074C">
        <w:rPr>
          <w:rFonts w:ascii="Arial" w:hAnsi="Arial" w:cs="Arial"/>
          <w:b/>
          <w:bCs/>
          <w:color w:val="000000"/>
          <w:lang w:eastAsia="en-US"/>
        </w:rPr>
        <w:t>—</w:t>
      </w:r>
      <w:r w:rsidR="008B58A1" w:rsidRPr="00FC074C">
        <w:rPr>
          <w:rFonts w:ascii="Arial" w:hAnsi="Arial" w:cs="Arial"/>
          <w:bCs/>
          <w:color w:val="000000"/>
        </w:rPr>
        <w:t xml:space="preserve"> </w:t>
      </w:r>
      <w:r w:rsidR="005B33D0">
        <w:rPr>
          <w:rFonts w:ascii="Arial" w:hAnsi="Arial" w:cs="Arial"/>
          <w:bCs/>
          <w:color w:val="000000"/>
          <w:lang w:val="kk-KZ"/>
        </w:rPr>
        <w:t>Для недопущения</w:t>
      </w:r>
      <w:r w:rsidR="008B58A1" w:rsidRPr="00FC074C">
        <w:rPr>
          <w:rFonts w:ascii="Arial" w:hAnsi="Arial" w:cs="Arial"/>
          <w:bCs/>
          <w:color w:val="000000"/>
        </w:rPr>
        <w:t xml:space="preserve"> износа </w:t>
      </w:r>
      <w:r w:rsidR="005B33D0">
        <w:rPr>
          <w:rFonts w:ascii="Arial" w:hAnsi="Arial" w:cs="Arial"/>
          <w:bCs/>
          <w:color w:val="000000"/>
          <w:lang w:val="kk-KZ"/>
        </w:rPr>
        <w:t>испытываемых проб</w:t>
      </w:r>
      <w:r w:rsidR="008B58A1" w:rsidRPr="00FC074C">
        <w:rPr>
          <w:rFonts w:ascii="Arial" w:hAnsi="Arial" w:cs="Arial"/>
          <w:bCs/>
          <w:color w:val="000000"/>
        </w:rPr>
        <w:t>, края (максимум 2 мм) образцов для испытаний можно приклеивать.</w:t>
      </w:r>
    </w:p>
    <w:p w:rsidR="008B58A1" w:rsidRPr="008B58A1" w:rsidRDefault="008B58A1" w:rsidP="008B58A1">
      <w:pPr>
        <w:ind w:firstLine="709"/>
        <w:jc w:val="both"/>
        <w:rPr>
          <w:rFonts w:ascii="Arial" w:hAnsi="Arial" w:cs="Arial"/>
          <w:bCs/>
          <w:color w:val="000000"/>
          <w:sz w:val="24"/>
          <w:szCs w:val="24"/>
        </w:rPr>
      </w:pPr>
    </w:p>
    <w:p w:rsidR="008B58A1" w:rsidRDefault="008B58A1" w:rsidP="008B58A1">
      <w:pPr>
        <w:ind w:firstLine="709"/>
        <w:jc w:val="both"/>
        <w:rPr>
          <w:rFonts w:ascii="Arial" w:hAnsi="Arial" w:cs="Arial"/>
          <w:b/>
          <w:bCs/>
          <w:color w:val="000000"/>
          <w:sz w:val="24"/>
          <w:szCs w:val="24"/>
          <w:lang w:val="kk-KZ"/>
        </w:rPr>
      </w:pPr>
      <w:r w:rsidRPr="008B58A1">
        <w:rPr>
          <w:rFonts w:ascii="Arial" w:hAnsi="Arial" w:cs="Arial"/>
          <w:b/>
          <w:bCs/>
          <w:color w:val="000000"/>
          <w:sz w:val="24"/>
          <w:szCs w:val="24"/>
        </w:rPr>
        <w:t xml:space="preserve">7.6.2 Установка </w:t>
      </w:r>
      <w:r w:rsidR="00824269">
        <w:rPr>
          <w:rFonts w:ascii="Arial" w:hAnsi="Arial" w:cs="Arial"/>
          <w:b/>
          <w:bCs/>
          <w:color w:val="000000"/>
          <w:sz w:val="24"/>
          <w:szCs w:val="24"/>
          <w:lang w:val="kk-KZ"/>
        </w:rPr>
        <w:t>пробы</w:t>
      </w:r>
    </w:p>
    <w:p w:rsidR="00C71518" w:rsidRPr="00824269" w:rsidRDefault="00C71518" w:rsidP="008B58A1">
      <w:pPr>
        <w:ind w:firstLine="709"/>
        <w:jc w:val="both"/>
        <w:rPr>
          <w:rFonts w:ascii="Arial" w:hAnsi="Arial" w:cs="Arial"/>
          <w:b/>
          <w:bCs/>
          <w:color w:val="000000"/>
          <w:sz w:val="24"/>
          <w:szCs w:val="24"/>
          <w:lang w:val="kk-KZ"/>
        </w:rPr>
      </w:pPr>
    </w:p>
    <w:p w:rsidR="008B58A1" w:rsidRPr="008B58A1" w:rsidRDefault="00824269" w:rsidP="008B58A1">
      <w:pPr>
        <w:ind w:firstLine="709"/>
        <w:jc w:val="both"/>
        <w:rPr>
          <w:rFonts w:ascii="Arial" w:hAnsi="Arial" w:cs="Arial"/>
          <w:bCs/>
          <w:color w:val="000000"/>
          <w:sz w:val="24"/>
          <w:szCs w:val="24"/>
        </w:rPr>
      </w:pPr>
      <w:r w:rsidRPr="00824269">
        <w:rPr>
          <w:rFonts w:ascii="Arial" w:hAnsi="Arial" w:cs="Arial"/>
          <w:sz w:val="24"/>
          <w:szCs w:val="24"/>
        </w:rPr>
        <w:t>Помещают гайку держателя пробы в крепежное устройство на</w:t>
      </w:r>
      <w:r>
        <w:rPr>
          <w:sz w:val="19"/>
          <w:szCs w:val="19"/>
        </w:rPr>
        <w:t xml:space="preserve"> </w:t>
      </w:r>
      <w:r w:rsidR="008B58A1" w:rsidRPr="008B58A1">
        <w:rPr>
          <w:rFonts w:ascii="Arial" w:hAnsi="Arial" w:cs="Arial"/>
          <w:bCs/>
          <w:color w:val="000000"/>
          <w:sz w:val="24"/>
          <w:szCs w:val="24"/>
        </w:rPr>
        <w:t xml:space="preserve">приборе </w:t>
      </w:r>
      <w:proofErr w:type="spellStart"/>
      <w:r w:rsidR="008B58A1" w:rsidRPr="008B58A1">
        <w:rPr>
          <w:rFonts w:ascii="Arial" w:hAnsi="Arial" w:cs="Arial"/>
          <w:bCs/>
          <w:color w:val="000000"/>
          <w:sz w:val="24"/>
          <w:szCs w:val="24"/>
        </w:rPr>
        <w:t>Мартиндейл</w:t>
      </w:r>
      <w:proofErr w:type="spellEnd"/>
      <w:r w:rsidR="008B58A1" w:rsidRPr="008B58A1">
        <w:rPr>
          <w:rFonts w:ascii="Arial" w:hAnsi="Arial" w:cs="Arial"/>
          <w:bCs/>
          <w:color w:val="000000"/>
          <w:sz w:val="24"/>
          <w:szCs w:val="24"/>
        </w:rPr>
        <w:t>.</w:t>
      </w:r>
    </w:p>
    <w:p w:rsidR="008B58A1" w:rsidRPr="00797CEF" w:rsidRDefault="00797CEF" w:rsidP="008B58A1">
      <w:pPr>
        <w:ind w:firstLine="709"/>
        <w:jc w:val="both"/>
        <w:rPr>
          <w:rFonts w:ascii="Arial" w:hAnsi="Arial" w:cs="Arial"/>
          <w:bCs/>
          <w:color w:val="000000"/>
          <w:sz w:val="24"/>
          <w:szCs w:val="24"/>
        </w:rPr>
      </w:pPr>
      <w:r w:rsidRPr="00797CEF">
        <w:rPr>
          <w:rFonts w:ascii="Arial" w:hAnsi="Arial" w:cs="Arial"/>
          <w:sz w:val="24"/>
          <w:szCs w:val="24"/>
        </w:rPr>
        <w:t xml:space="preserve">Осторожно помещают пробу по центру гайки держателя пробы истираемой стороной вниз. На </w:t>
      </w:r>
      <w:r w:rsidRPr="00797CEF">
        <w:rPr>
          <w:rFonts w:ascii="Arial" w:hAnsi="Arial" w:cs="Arial"/>
          <w:sz w:val="24"/>
          <w:szCs w:val="24"/>
          <w:lang w:val="kk-KZ"/>
        </w:rPr>
        <w:t>испытываемую пробу</w:t>
      </w:r>
      <w:r w:rsidRPr="00797CEF">
        <w:rPr>
          <w:rFonts w:ascii="Arial" w:hAnsi="Arial" w:cs="Arial"/>
          <w:sz w:val="24"/>
          <w:szCs w:val="24"/>
        </w:rPr>
        <w:t xml:space="preserve"> с поверхностной плотностью менее </w:t>
      </w:r>
      <w:r>
        <w:rPr>
          <w:rFonts w:ascii="Arial" w:hAnsi="Arial" w:cs="Arial"/>
          <w:bCs/>
          <w:color w:val="000000"/>
          <w:sz w:val="24"/>
          <w:szCs w:val="24"/>
        </w:rPr>
        <w:t>500 г</w:t>
      </w:r>
      <w:r w:rsidR="008B58A1" w:rsidRPr="00797CEF">
        <w:rPr>
          <w:rFonts w:ascii="Arial" w:hAnsi="Arial" w:cs="Arial"/>
          <w:bCs/>
          <w:color w:val="000000"/>
          <w:sz w:val="24"/>
          <w:szCs w:val="24"/>
        </w:rPr>
        <w:t>/м</w:t>
      </w:r>
      <w:proofErr w:type="gramStart"/>
      <w:r w:rsidR="008B58A1" w:rsidRPr="00797CEF">
        <w:rPr>
          <w:rFonts w:ascii="Arial" w:hAnsi="Arial" w:cs="Arial"/>
          <w:bCs/>
          <w:color w:val="000000"/>
          <w:sz w:val="24"/>
          <w:szCs w:val="24"/>
          <w:vertAlign w:val="superscript"/>
        </w:rPr>
        <w:t>2</w:t>
      </w:r>
      <w:proofErr w:type="gramEnd"/>
      <w:r w:rsidRPr="00797CEF">
        <w:rPr>
          <w:rFonts w:ascii="Arial" w:hAnsi="Arial" w:cs="Arial"/>
          <w:bCs/>
          <w:color w:val="000000"/>
          <w:sz w:val="24"/>
          <w:szCs w:val="24"/>
          <w:lang w:val="kk-KZ"/>
        </w:rPr>
        <w:t xml:space="preserve"> </w:t>
      </w:r>
      <w:proofErr w:type="spellStart"/>
      <w:r w:rsidR="008B58A1" w:rsidRPr="00797CEF">
        <w:rPr>
          <w:rFonts w:ascii="Arial" w:hAnsi="Arial" w:cs="Arial"/>
          <w:bCs/>
          <w:color w:val="000000"/>
          <w:sz w:val="24"/>
          <w:szCs w:val="24"/>
        </w:rPr>
        <w:t>поме</w:t>
      </w:r>
      <w:proofErr w:type="spellEnd"/>
      <w:r w:rsidRPr="00797CEF">
        <w:rPr>
          <w:rFonts w:ascii="Arial" w:hAnsi="Arial" w:cs="Arial"/>
          <w:bCs/>
          <w:color w:val="000000"/>
          <w:sz w:val="24"/>
          <w:szCs w:val="24"/>
          <w:lang w:val="kk-KZ"/>
        </w:rPr>
        <w:t>щают</w:t>
      </w:r>
      <w:r w:rsidR="008B58A1" w:rsidRPr="00797CEF">
        <w:rPr>
          <w:rFonts w:ascii="Arial" w:hAnsi="Arial" w:cs="Arial"/>
          <w:bCs/>
          <w:color w:val="000000"/>
          <w:sz w:val="24"/>
          <w:szCs w:val="24"/>
        </w:rPr>
        <w:t xml:space="preserve"> пенопластовую подложку.</w:t>
      </w:r>
    </w:p>
    <w:p w:rsidR="008B58A1" w:rsidRPr="008B58A1" w:rsidRDefault="002D201C" w:rsidP="008B58A1">
      <w:pPr>
        <w:ind w:firstLine="709"/>
        <w:jc w:val="both"/>
        <w:rPr>
          <w:rFonts w:ascii="Arial" w:hAnsi="Arial" w:cs="Arial"/>
          <w:bCs/>
          <w:color w:val="000000"/>
          <w:sz w:val="24"/>
          <w:szCs w:val="24"/>
        </w:rPr>
      </w:pPr>
      <w:r w:rsidRPr="002D201C">
        <w:rPr>
          <w:rFonts w:ascii="Arial" w:hAnsi="Arial" w:cs="Arial"/>
          <w:sz w:val="24"/>
          <w:szCs w:val="24"/>
        </w:rPr>
        <w:t xml:space="preserve">Во время установки </w:t>
      </w:r>
      <w:r w:rsidRPr="002D201C">
        <w:rPr>
          <w:rFonts w:ascii="Arial" w:hAnsi="Arial" w:cs="Arial"/>
          <w:sz w:val="24"/>
          <w:szCs w:val="24"/>
          <w:lang w:val="kk-KZ"/>
        </w:rPr>
        <w:t>испытываемой пробы</w:t>
      </w:r>
      <w:r w:rsidRPr="002D201C">
        <w:rPr>
          <w:rFonts w:ascii="Arial" w:hAnsi="Arial" w:cs="Arial"/>
          <w:sz w:val="24"/>
          <w:szCs w:val="24"/>
        </w:rPr>
        <w:t xml:space="preserve"> избегают перекашивания текстильного материала</w:t>
      </w:r>
      <w:r w:rsidR="008B58A1" w:rsidRPr="008B58A1">
        <w:rPr>
          <w:rFonts w:ascii="Arial" w:hAnsi="Arial" w:cs="Arial"/>
          <w:bCs/>
          <w:color w:val="000000"/>
          <w:sz w:val="24"/>
          <w:szCs w:val="24"/>
        </w:rPr>
        <w:t>.</w:t>
      </w:r>
    </w:p>
    <w:p w:rsidR="008B58A1" w:rsidRPr="008B58A1" w:rsidRDefault="008B58A1" w:rsidP="008B58A1">
      <w:pPr>
        <w:ind w:firstLine="709"/>
        <w:jc w:val="both"/>
        <w:rPr>
          <w:rFonts w:ascii="Arial" w:hAnsi="Arial" w:cs="Arial"/>
          <w:bCs/>
          <w:color w:val="000000"/>
          <w:sz w:val="24"/>
          <w:szCs w:val="24"/>
        </w:rPr>
      </w:pPr>
      <w:proofErr w:type="spellStart"/>
      <w:r w:rsidRPr="008B58A1">
        <w:rPr>
          <w:rFonts w:ascii="Arial" w:hAnsi="Arial" w:cs="Arial"/>
          <w:bCs/>
          <w:color w:val="000000"/>
          <w:sz w:val="24"/>
          <w:szCs w:val="24"/>
        </w:rPr>
        <w:t>Поме</w:t>
      </w:r>
      <w:proofErr w:type="spellEnd"/>
      <w:r w:rsidR="00754209">
        <w:rPr>
          <w:rFonts w:ascii="Arial" w:hAnsi="Arial" w:cs="Arial"/>
          <w:bCs/>
          <w:color w:val="000000"/>
          <w:sz w:val="24"/>
          <w:szCs w:val="24"/>
          <w:lang w:val="kk-KZ"/>
        </w:rPr>
        <w:t>щают</w:t>
      </w:r>
      <w:r w:rsidRPr="008B58A1">
        <w:rPr>
          <w:rFonts w:ascii="Arial" w:hAnsi="Arial" w:cs="Arial"/>
          <w:bCs/>
          <w:color w:val="000000"/>
          <w:sz w:val="24"/>
          <w:szCs w:val="24"/>
        </w:rPr>
        <w:t xml:space="preserve"> втулку держателя </w:t>
      </w:r>
      <w:r w:rsidR="00754209">
        <w:rPr>
          <w:rFonts w:ascii="Arial" w:hAnsi="Arial" w:cs="Arial"/>
          <w:bCs/>
          <w:color w:val="000000"/>
          <w:sz w:val="24"/>
          <w:szCs w:val="24"/>
          <w:lang w:val="kk-KZ"/>
        </w:rPr>
        <w:t>пробы</w:t>
      </w:r>
      <w:r w:rsidRPr="008B58A1">
        <w:rPr>
          <w:rFonts w:ascii="Arial" w:hAnsi="Arial" w:cs="Arial"/>
          <w:bCs/>
          <w:color w:val="000000"/>
          <w:sz w:val="24"/>
          <w:szCs w:val="24"/>
        </w:rPr>
        <w:t xml:space="preserve"> в гайку держателя </w:t>
      </w:r>
      <w:r w:rsidR="00754209">
        <w:rPr>
          <w:rFonts w:ascii="Arial" w:hAnsi="Arial" w:cs="Arial"/>
          <w:bCs/>
          <w:color w:val="000000"/>
          <w:sz w:val="24"/>
          <w:szCs w:val="24"/>
          <w:lang w:val="kk-KZ"/>
        </w:rPr>
        <w:t>пробы</w:t>
      </w:r>
      <w:r w:rsidRPr="008B58A1">
        <w:rPr>
          <w:rFonts w:ascii="Arial" w:hAnsi="Arial" w:cs="Arial"/>
          <w:bCs/>
          <w:color w:val="000000"/>
          <w:sz w:val="24"/>
          <w:szCs w:val="24"/>
        </w:rPr>
        <w:t xml:space="preserve">, </w:t>
      </w:r>
      <w:proofErr w:type="spellStart"/>
      <w:r w:rsidRPr="008B58A1">
        <w:rPr>
          <w:rFonts w:ascii="Arial" w:hAnsi="Arial" w:cs="Arial"/>
          <w:bCs/>
          <w:color w:val="000000"/>
          <w:sz w:val="24"/>
          <w:szCs w:val="24"/>
        </w:rPr>
        <w:t>поме</w:t>
      </w:r>
      <w:proofErr w:type="spellEnd"/>
      <w:r w:rsidR="00754209">
        <w:rPr>
          <w:rFonts w:ascii="Arial" w:hAnsi="Arial" w:cs="Arial"/>
          <w:bCs/>
          <w:color w:val="000000"/>
          <w:sz w:val="24"/>
          <w:szCs w:val="24"/>
          <w:lang w:val="kk-KZ"/>
        </w:rPr>
        <w:t xml:space="preserve">щают </w:t>
      </w:r>
      <w:r w:rsidRPr="008B58A1">
        <w:rPr>
          <w:rFonts w:ascii="Arial" w:hAnsi="Arial" w:cs="Arial"/>
          <w:bCs/>
          <w:color w:val="000000"/>
          <w:sz w:val="24"/>
          <w:szCs w:val="24"/>
        </w:rPr>
        <w:t xml:space="preserve">корпус держателя </w:t>
      </w:r>
      <w:r w:rsidR="00754209">
        <w:rPr>
          <w:rFonts w:ascii="Arial" w:hAnsi="Arial" w:cs="Arial"/>
          <w:bCs/>
          <w:color w:val="000000"/>
          <w:sz w:val="24"/>
          <w:szCs w:val="24"/>
          <w:lang w:val="kk-KZ"/>
        </w:rPr>
        <w:t>пробы</w:t>
      </w:r>
      <w:r w:rsidRPr="008B58A1">
        <w:rPr>
          <w:rFonts w:ascii="Arial" w:hAnsi="Arial" w:cs="Arial"/>
          <w:bCs/>
          <w:color w:val="000000"/>
          <w:sz w:val="24"/>
          <w:szCs w:val="24"/>
        </w:rPr>
        <w:t xml:space="preserve"> над гайкой и плотно </w:t>
      </w:r>
      <w:proofErr w:type="spellStart"/>
      <w:r w:rsidRPr="008B58A1">
        <w:rPr>
          <w:rFonts w:ascii="Arial" w:hAnsi="Arial" w:cs="Arial"/>
          <w:bCs/>
          <w:color w:val="000000"/>
          <w:sz w:val="24"/>
          <w:szCs w:val="24"/>
        </w:rPr>
        <w:t>завин</w:t>
      </w:r>
      <w:proofErr w:type="spellEnd"/>
      <w:r w:rsidR="00754209">
        <w:rPr>
          <w:rFonts w:ascii="Arial" w:hAnsi="Arial" w:cs="Arial"/>
          <w:bCs/>
          <w:color w:val="000000"/>
          <w:sz w:val="24"/>
          <w:szCs w:val="24"/>
          <w:lang w:val="kk-KZ"/>
        </w:rPr>
        <w:t>чивают</w:t>
      </w:r>
      <w:r w:rsidRPr="008B58A1">
        <w:rPr>
          <w:rFonts w:ascii="Arial" w:hAnsi="Arial" w:cs="Arial"/>
          <w:bCs/>
          <w:color w:val="000000"/>
          <w:sz w:val="24"/>
          <w:szCs w:val="24"/>
        </w:rPr>
        <w:t xml:space="preserve"> обеими руками, чтобы поддерживать непрерывное давление вниз на сборку относительно монтажного устройства.</w:t>
      </w: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 xml:space="preserve">При визуальном контроле </w:t>
      </w:r>
      <w:r w:rsidR="00754209">
        <w:rPr>
          <w:rFonts w:ascii="Arial" w:hAnsi="Arial" w:cs="Arial"/>
          <w:bCs/>
          <w:color w:val="000000"/>
          <w:sz w:val="24"/>
          <w:szCs w:val="24"/>
          <w:lang w:val="kk-KZ"/>
        </w:rPr>
        <w:t>проверяют</w:t>
      </w:r>
      <w:r w:rsidRPr="008B58A1">
        <w:rPr>
          <w:rFonts w:ascii="Arial" w:hAnsi="Arial" w:cs="Arial"/>
          <w:bCs/>
          <w:color w:val="000000"/>
          <w:sz w:val="24"/>
          <w:szCs w:val="24"/>
        </w:rPr>
        <w:t>, что</w:t>
      </w:r>
      <w:r w:rsidR="00754209">
        <w:rPr>
          <w:rFonts w:ascii="Arial" w:hAnsi="Arial" w:cs="Arial"/>
          <w:bCs/>
          <w:color w:val="000000"/>
          <w:sz w:val="24"/>
          <w:szCs w:val="24"/>
          <w:lang w:val="kk-KZ"/>
        </w:rPr>
        <w:t>бы</w:t>
      </w:r>
      <w:r w:rsidRPr="008B58A1">
        <w:rPr>
          <w:rFonts w:ascii="Arial" w:hAnsi="Arial" w:cs="Arial"/>
          <w:bCs/>
          <w:color w:val="000000"/>
          <w:sz w:val="24"/>
          <w:szCs w:val="24"/>
        </w:rPr>
        <w:t xml:space="preserve"> образец для испытаний </w:t>
      </w:r>
      <w:r w:rsidR="00754209">
        <w:rPr>
          <w:rFonts w:ascii="Arial" w:hAnsi="Arial" w:cs="Arial"/>
          <w:bCs/>
          <w:color w:val="000000"/>
          <w:sz w:val="24"/>
          <w:szCs w:val="24"/>
          <w:lang w:val="kk-KZ"/>
        </w:rPr>
        <w:t xml:space="preserve">был </w:t>
      </w:r>
      <w:r w:rsidRPr="008B58A1">
        <w:rPr>
          <w:rFonts w:ascii="Arial" w:hAnsi="Arial" w:cs="Arial"/>
          <w:bCs/>
          <w:color w:val="000000"/>
          <w:sz w:val="24"/>
          <w:szCs w:val="24"/>
        </w:rPr>
        <w:t xml:space="preserve">расположен в центре держателя </w:t>
      </w:r>
      <w:r w:rsidR="00754209">
        <w:rPr>
          <w:rFonts w:ascii="Arial" w:hAnsi="Arial" w:cs="Arial"/>
          <w:bCs/>
          <w:color w:val="000000"/>
          <w:sz w:val="24"/>
          <w:szCs w:val="24"/>
          <w:lang w:val="kk-KZ"/>
        </w:rPr>
        <w:t>испытываемой пробы</w:t>
      </w:r>
      <w:r w:rsidRPr="008B58A1">
        <w:rPr>
          <w:rFonts w:ascii="Arial" w:hAnsi="Arial" w:cs="Arial"/>
          <w:bCs/>
          <w:color w:val="000000"/>
          <w:sz w:val="24"/>
          <w:szCs w:val="24"/>
        </w:rPr>
        <w:t>, и что</w:t>
      </w:r>
      <w:r w:rsidR="00754209">
        <w:rPr>
          <w:rFonts w:ascii="Arial" w:hAnsi="Arial" w:cs="Arial"/>
          <w:bCs/>
          <w:color w:val="000000"/>
          <w:sz w:val="24"/>
          <w:szCs w:val="24"/>
          <w:lang w:val="kk-KZ"/>
        </w:rPr>
        <w:t>бы</w:t>
      </w:r>
      <w:r w:rsidRPr="008B58A1">
        <w:rPr>
          <w:rFonts w:ascii="Arial" w:hAnsi="Arial" w:cs="Arial"/>
          <w:bCs/>
          <w:color w:val="000000"/>
          <w:sz w:val="24"/>
          <w:szCs w:val="24"/>
        </w:rPr>
        <w:t xml:space="preserve"> края </w:t>
      </w:r>
      <w:r w:rsidR="00754209">
        <w:rPr>
          <w:rFonts w:ascii="Arial" w:hAnsi="Arial" w:cs="Arial"/>
          <w:bCs/>
          <w:color w:val="000000"/>
          <w:sz w:val="24"/>
          <w:szCs w:val="24"/>
          <w:lang w:val="kk-KZ"/>
        </w:rPr>
        <w:t>испытываемой пробы</w:t>
      </w:r>
      <w:r w:rsidR="00754209" w:rsidRPr="008B58A1">
        <w:rPr>
          <w:rFonts w:ascii="Arial" w:hAnsi="Arial" w:cs="Arial"/>
          <w:bCs/>
          <w:color w:val="000000"/>
          <w:sz w:val="24"/>
          <w:szCs w:val="24"/>
        </w:rPr>
        <w:t xml:space="preserve"> </w:t>
      </w:r>
      <w:r w:rsidRPr="008B58A1">
        <w:rPr>
          <w:rFonts w:ascii="Arial" w:hAnsi="Arial" w:cs="Arial"/>
          <w:bCs/>
          <w:color w:val="000000"/>
          <w:sz w:val="24"/>
          <w:szCs w:val="24"/>
        </w:rPr>
        <w:t xml:space="preserve">не </w:t>
      </w:r>
      <w:r w:rsidR="00754209">
        <w:rPr>
          <w:rFonts w:ascii="Arial" w:hAnsi="Arial" w:cs="Arial"/>
          <w:bCs/>
          <w:color w:val="000000"/>
          <w:sz w:val="24"/>
          <w:szCs w:val="24"/>
          <w:lang w:val="kk-KZ"/>
        </w:rPr>
        <w:t xml:space="preserve">были </w:t>
      </w:r>
      <w:r w:rsidRPr="008B58A1">
        <w:rPr>
          <w:rFonts w:ascii="Arial" w:hAnsi="Arial" w:cs="Arial"/>
          <w:bCs/>
          <w:color w:val="000000"/>
          <w:sz w:val="24"/>
          <w:szCs w:val="24"/>
        </w:rPr>
        <w:t>видны. Если в держателе образца виден обрезанный край, следует извлечь образец для испытаний и установить его заново.</w:t>
      </w:r>
    </w:p>
    <w:p w:rsidR="00F824AC" w:rsidRDefault="00F824AC" w:rsidP="008B58A1">
      <w:pPr>
        <w:ind w:firstLine="709"/>
        <w:jc w:val="both"/>
        <w:rPr>
          <w:rFonts w:ascii="Arial" w:hAnsi="Arial" w:cs="Arial"/>
          <w:bCs/>
          <w:color w:val="000000"/>
          <w:lang w:val="kk-KZ"/>
        </w:rPr>
      </w:pPr>
    </w:p>
    <w:p w:rsidR="008B58A1" w:rsidRPr="008B58A1" w:rsidRDefault="00FC074C" w:rsidP="008B58A1">
      <w:pPr>
        <w:ind w:firstLine="709"/>
        <w:jc w:val="both"/>
        <w:rPr>
          <w:rFonts w:ascii="Arial" w:hAnsi="Arial" w:cs="Arial"/>
          <w:bCs/>
          <w:color w:val="000000"/>
          <w:sz w:val="24"/>
          <w:szCs w:val="24"/>
        </w:rPr>
      </w:pPr>
      <w:r w:rsidRPr="008E67A1">
        <w:rPr>
          <w:rFonts w:ascii="Arial" w:hAnsi="Arial" w:cs="Arial"/>
          <w:bCs/>
          <w:color w:val="000000"/>
          <w:spacing w:val="20"/>
          <w:lang w:val="kk-KZ"/>
        </w:rPr>
        <w:t>Примечание</w:t>
      </w:r>
      <w:r w:rsidR="008B58A1" w:rsidRPr="008E67A1">
        <w:rPr>
          <w:rFonts w:ascii="Arial" w:hAnsi="Arial" w:cs="Arial"/>
          <w:bCs/>
          <w:color w:val="000000"/>
          <w:spacing w:val="20"/>
          <w:lang w:val="kk-KZ"/>
        </w:rPr>
        <w:t xml:space="preserve"> </w:t>
      </w:r>
      <w:r w:rsidR="00F824AC" w:rsidRPr="008E67A1">
        <w:rPr>
          <w:rFonts w:ascii="Arial" w:hAnsi="Arial" w:cs="Arial"/>
          <w:b/>
          <w:bCs/>
          <w:color w:val="000000"/>
          <w:lang w:eastAsia="en-US"/>
        </w:rPr>
        <w:t>—</w:t>
      </w:r>
      <w:r w:rsidR="008B58A1" w:rsidRPr="008E67A1">
        <w:rPr>
          <w:rFonts w:ascii="Arial" w:hAnsi="Arial" w:cs="Arial"/>
          <w:bCs/>
          <w:color w:val="000000"/>
        </w:rPr>
        <w:t xml:space="preserve"> </w:t>
      </w:r>
      <w:r w:rsidR="008B58A1" w:rsidRPr="008B58A1">
        <w:rPr>
          <w:rFonts w:ascii="Arial" w:hAnsi="Arial" w:cs="Arial"/>
          <w:bCs/>
          <w:color w:val="000000"/>
        </w:rPr>
        <w:t xml:space="preserve">Приложение </w:t>
      </w:r>
      <w:r w:rsidR="008B58A1" w:rsidRPr="008B58A1">
        <w:rPr>
          <w:rFonts w:ascii="Arial" w:hAnsi="Arial" w:cs="Arial"/>
          <w:bCs/>
          <w:color w:val="000000"/>
          <w:lang w:val="en-US"/>
        </w:rPr>
        <w:t>A</w:t>
      </w:r>
      <w:r w:rsidR="008B58A1" w:rsidRPr="008B58A1">
        <w:rPr>
          <w:rFonts w:ascii="Arial" w:hAnsi="Arial" w:cs="Arial"/>
          <w:bCs/>
          <w:color w:val="000000"/>
        </w:rPr>
        <w:t xml:space="preserve"> содержит информацию о потенциальном «краевом эффекте» испытанных образцов.</w:t>
      </w:r>
    </w:p>
    <w:p w:rsidR="008B58A1" w:rsidRPr="008B58A1" w:rsidRDefault="008B58A1" w:rsidP="008B58A1">
      <w:pPr>
        <w:ind w:firstLine="709"/>
        <w:jc w:val="both"/>
        <w:rPr>
          <w:rFonts w:ascii="Arial" w:hAnsi="Arial" w:cs="Arial"/>
          <w:bCs/>
          <w:color w:val="000000"/>
          <w:sz w:val="24"/>
          <w:szCs w:val="24"/>
        </w:rPr>
      </w:pPr>
    </w:p>
    <w:p w:rsidR="008B58A1" w:rsidRDefault="008B58A1" w:rsidP="008B58A1">
      <w:pPr>
        <w:tabs>
          <w:tab w:val="left" w:pos="3472"/>
        </w:tabs>
        <w:ind w:firstLine="709"/>
        <w:jc w:val="both"/>
        <w:rPr>
          <w:rFonts w:ascii="Arial" w:hAnsi="Arial" w:cs="Arial"/>
          <w:b/>
          <w:bCs/>
          <w:color w:val="000000"/>
          <w:sz w:val="24"/>
          <w:szCs w:val="24"/>
          <w:lang w:val="kk-KZ"/>
        </w:rPr>
      </w:pPr>
      <w:r w:rsidRPr="008B58A1">
        <w:rPr>
          <w:rFonts w:ascii="Arial" w:hAnsi="Arial" w:cs="Arial"/>
          <w:b/>
          <w:bCs/>
          <w:color w:val="000000"/>
          <w:sz w:val="24"/>
          <w:szCs w:val="24"/>
        </w:rPr>
        <w:t xml:space="preserve">7.6.3 Установка </w:t>
      </w:r>
      <w:r w:rsidR="0016041F">
        <w:rPr>
          <w:rFonts w:ascii="Arial" w:hAnsi="Arial" w:cs="Arial"/>
          <w:b/>
          <w:bCs/>
          <w:color w:val="000000"/>
          <w:sz w:val="24"/>
          <w:szCs w:val="24"/>
          <w:lang w:val="kk-KZ"/>
        </w:rPr>
        <w:t>абразивного материала</w:t>
      </w:r>
    </w:p>
    <w:p w:rsidR="00C71518" w:rsidRPr="0016041F" w:rsidRDefault="00C71518" w:rsidP="008B58A1">
      <w:pPr>
        <w:tabs>
          <w:tab w:val="left" w:pos="3472"/>
        </w:tabs>
        <w:ind w:firstLine="709"/>
        <w:jc w:val="both"/>
        <w:rPr>
          <w:rFonts w:ascii="Arial" w:hAnsi="Arial" w:cs="Arial"/>
          <w:b/>
          <w:bCs/>
          <w:color w:val="000000"/>
          <w:sz w:val="24"/>
          <w:szCs w:val="24"/>
          <w:lang w:val="kk-KZ"/>
        </w:rPr>
      </w:pPr>
    </w:p>
    <w:p w:rsidR="008B58A1" w:rsidRPr="008B58A1" w:rsidRDefault="008B58A1" w:rsidP="008B58A1">
      <w:pPr>
        <w:ind w:firstLine="709"/>
        <w:jc w:val="both"/>
        <w:rPr>
          <w:rFonts w:ascii="Arial" w:hAnsi="Arial" w:cs="Arial"/>
          <w:bCs/>
          <w:color w:val="000000"/>
          <w:sz w:val="24"/>
          <w:szCs w:val="24"/>
        </w:rPr>
      </w:pPr>
      <w:proofErr w:type="spellStart"/>
      <w:r w:rsidRPr="008B58A1">
        <w:rPr>
          <w:rFonts w:ascii="Arial" w:hAnsi="Arial" w:cs="Arial"/>
          <w:bCs/>
          <w:color w:val="000000"/>
          <w:sz w:val="24"/>
          <w:szCs w:val="24"/>
        </w:rPr>
        <w:t>Устан</w:t>
      </w:r>
      <w:proofErr w:type="spellEnd"/>
      <w:r w:rsidR="0016041F">
        <w:rPr>
          <w:rFonts w:ascii="Arial" w:hAnsi="Arial" w:cs="Arial"/>
          <w:bCs/>
          <w:color w:val="000000"/>
          <w:sz w:val="24"/>
          <w:szCs w:val="24"/>
          <w:lang w:val="kk-KZ"/>
        </w:rPr>
        <w:t>авливают</w:t>
      </w:r>
      <w:r w:rsidRPr="008B58A1">
        <w:rPr>
          <w:rFonts w:ascii="Arial" w:hAnsi="Arial" w:cs="Arial"/>
          <w:bCs/>
          <w:color w:val="000000"/>
          <w:sz w:val="24"/>
          <w:szCs w:val="24"/>
        </w:rPr>
        <w:t xml:space="preserve"> полотно для истирания так, чтобы ее </w:t>
      </w:r>
      <w:r w:rsidRPr="0085375B">
        <w:rPr>
          <w:rFonts w:ascii="Arial" w:hAnsi="Arial" w:cs="Arial"/>
          <w:bCs/>
          <w:sz w:val="24"/>
          <w:szCs w:val="24"/>
        </w:rPr>
        <w:t xml:space="preserve">техническая поверхность </w:t>
      </w:r>
      <w:r w:rsidRPr="008B58A1">
        <w:rPr>
          <w:rFonts w:ascii="Arial" w:hAnsi="Arial" w:cs="Arial"/>
          <w:bCs/>
          <w:color w:val="000000"/>
          <w:sz w:val="24"/>
          <w:szCs w:val="24"/>
        </w:rPr>
        <w:t>находилась наверху.</w:t>
      </w:r>
    </w:p>
    <w:p w:rsidR="008B58A1" w:rsidRPr="008B58A1" w:rsidRDefault="0016041F" w:rsidP="008B58A1">
      <w:pPr>
        <w:ind w:firstLine="709"/>
        <w:jc w:val="both"/>
        <w:rPr>
          <w:rFonts w:ascii="Arial" w:hAnsi="Arial" w:cs="Arial"/>
          <w:bCs/>
          <w:color w:val="000000"/>
          <w:sz w:val="24"/>
          <w:szCs w:val="24"/>
        </w:rPr>
      </w:pPr>
      <w:r w:rsidRPr="0016041F">
        <w:rPr>
          <w:rFonts w:ascii="Arial" w:hAnsi="Arial" w:cs="Arial"/>
          <w:sz w:val="24"/>
          <w:szCs w:val="24"/>
        </w:rPr>
        <w:t xml:space="preserve">Перемещают направляющую плиту с держателями пробы таким образом, чтобы обеспечить свободный доступ к шлифовальным столикам. </w:t>
      </w:r>
      <w:proofErr w:type="spellStart"/>
      <w:r w:rsidR="008B58A1" w:rsidRPr="0016041F">
        <w:rPr>
          <w:rFonts w:ascii="Arial" w:hAnsi="Arial" w:cs="Arial"/>
          <w:bCs/>
          <w:color w:val="000000"/>
          <w:sz w:val="24"/>
          <w:szCs w:val="24"/>
        </w:rPr>
        <w:t>Поме</w:t>
      </w:r>
      <w:proofErr w:type="spellEnd"/>
      <w:r w:rsidRPr="0016041F">
        <w:rPr>
          <w:rFonts w:ascii="Arial" w:hAnsi="Arial" w:cs="Arial"/>
          <w:bCs/>
          <w:color w:val="000000"/>
          <w:sz w:val="24"/>
          <w:szCs w:val="24"/>
          <w:lang w:val="kk-KZ"/>
        </w:rPr>
        <w:t>щают</w:t>
      </w:r>
      <w:r w:rsidR="008B58A1" w:rsidRPr="0016041F">
        <w:rPr>
          <w:rFonts w:ascii="Arial" w:hAnsi="Arial" w:cs="Arial"/>
          <w:bCs/>
          <w:color w:val="000000"/>
          <w:sz w:val="24"/>
          <w:szCs w:val="24"/>
        </w:rPr>
        <w:t xml:space="preserve"> войлок по центру на истирающий стол и </w:t>
      </w:r>
      <w:proofErr w:type="spellStart"/>
      <w:r w:rsidR="008B58A1" w:rsidRPr="0016041F">
        <w:rPr>
          <w:rFonts w:ascii="Arial" w:hAnsi="Arial" w:cs="Arial"/>
          <w:bCs/>
          <w:color w:val="000000"/>
          <w:sz w:val="24"/>
          <w:szCs w:val="24"/>
        </w:rPr>
        <w:t>поме</w:t>
      </w:r>
      <w:proofErr w:type="spellEnd"/>
      <w:r w:rsidRPr="0016041F">
        <w:rPr>
          <w:rFonts w:ascii="Arial" w:hAnsi="Arial" w:cs="Arial"/>
          <w:bCs/>
          <w:color w:val="000000"/>
          <w:sz w:val="24"/>
          <w:szCs w:val="24"/>
          <w:lang w:val="kk-KZ"/>
        </w:rPr>
        <w:t>щают</w:t>
      </w:r>
      <w:r w:rsidR="008B58A1" w:rsidRPr="008B58A1">
        <w:rPr>
          <w:rFonts w:ascii="Arial" w:hAnsi="Arial" w:cs="Arial"/>
          <w:bCs/>
          <w:color w:val="000000"/>
          <w:sz w:val="24"/>
          <w:szCs w:val="24"/>
        </w:rPr>
        <w:t xml:space="preserve"> истирающее приспособление на войлок </w:t>
      </w:r>
      <w:r w:rsidR="008B58A1" w:rsidRPr="0085375B">
        <w:rPr>
          <w:rFonts w:ascii="Arial" w:hAnsi="Arial" w:cs="Arial"/>
          <w:bCs/>
          <w:sz w:val="24"/>
          <w:szCs w:val="24"/>
        </w:rPr>
        <w:t>правильной</w:t>
      </w:r>
      <w:r w:rsidR="008B58A1" w:rsidRPr="008B58A1">
        <w:rPr>
          <w:rFonts w:ascii="Arial" w:hAnsi="Arial" w:cs="Arial"/>
          <w:bCs/>
          <w:color w:val="000000"/>
          <w:sz w:val="24"/>
          <w:szCs w:val="24"/>
        </w:rPr>
        <w:t xml:space="preserve"> стороной вверх.</w:t>
      </w:r>
    </w:p>
    <w:p w:rsidR="008B58A1" w:rsidRPr="008B58A1" w:rsidRDefault="008B58A1" w:rsidP="008B58A1">
      <w:pPr>
        <w:ind w:firstLine="709"/>
        <w:jc w:val="both"/>
        <w:rPr>
          <w:rFonts w:ascii="Arial" w:hAnsi="Arial" w:cs="Arial"/>
          <w:bCs/>
          <w:color w:val="000000"/>
          <w:sz w:val="24"/>
          <w:szCs w:val="24"/>
        </w:rPr>
      </w:pPr>
      <w:proofErr w:type="spellStart"/>
      <w:r w:rsidRPr="008B58A1">
        <w:rPr>
          <w:rFonts w:ascii="Arial" w:hAnsi="Arial" w:cs="Arial"/>
          <w:bCs/>
          <w:color w:val="000000"/>
          <w:sz w:val="24"/>
          <w:szCs w:val="24"/>
        </w:rPr>
        <w:t>Приж</w:t>
      </w:r>
      <w:proofErr w:type="spellEnd"/>
      <w:r w:rsidR="00A856B0">
        <w:rPr>
          <w:rFonts w:ascii="Arial" w:hAnsi="Arial" w:cs="Arial"/>
          <w:bCs/>
          <w:color w:val="000000"/>
          <w:sz w:val="24"/>
          <w:szCs w:val="24"/>
          <w:lang w:val="kk-KZ"/>
        </w:rPr>
        <w:t>имают</w:t>
      </w:r>
      <w:r w:rsidRPr="008B58A1">
        <w:rPr>
          <w:rFonts w:ascii="Arial" w:hAnsi="Arial" w:cs="Arial"/>
          <w:bCs/>
          <w:color w:val="000000"/>
          <w:sz w:val="24"/>
          <w:szCs w:val="24"/>
        </w:rPr>
        <w:t xml:space="preserve"> войлок и полотно для истирания на истирающем столе с помощью прессующей массы (гири), имеющей массу (2,5 ± 0,5) кг и диаметр (120 ± 10) мм.</w:t>
      </w:r>
    </w:p>
    <w:p w:rsidR="008B58A1" w:rsidRPr="008B58A1" w:rsidRDefault="008B58A1" w:rsidP="008B58A1">
      <w:pPr>
        <w:ind w:firstLine="709"/>
        <w:jc w:val="both"/>
        <w:rPr>
          <w:rFonts w:ascii="Arial" w:hAnsi="Arial" w:cs="Arial"/>
          <w:bCs/>
          <w:color w:val="000000"/>
          <w:sz w:val="24"/>
          <w:szCs w:val="24"/>
        </w:rPr>
      </w:pPr>
      <w:proofErr w:type="spellStart"/>
      <w:r w:rsidRPr="008B58A1">
        <w:rPr>
          <w:rFonts w:ascii="Arial" w:hAnsi="Arial" w:cs="Arial"/>
          <w:bCs/>
          <w:color w:val="000000"/>
          <w:sz w:val="24"/>
          <w:szCs w:val="24"/>
        </w:rPr>
        <w:t>Провер</w:t>
      </w:r>
      <w:proofErr w:type="spellEnd"/>
      <w:r w:rsidR="00A856B0">
        <w:rPr>
          <w:rFonts w:ascii="Arial" w:hAnsi="Arial" w:cs="Arial"/>
          <w:bCs/>
          <w:color w:val="000000"/>
          <w:sz w:val="24"/>
          <w:szCs w:val="24"/>
          <w:lang w:val="kk-KZ"/>
        </w:rPr>
        <w:t>яют</w:t>
      </w:r>
      <w:r w:rsidRPr="008B58A1">
        <w:rPr>
          <w:rFonts w:ascii="Arial" w:hAnsi="Arial" w:cs="Arial"/>
          <w:bCs/>
          <w:color w:val="000000"/>
          <w:sz w:val="24"/>
          <w:szCs w:val="24"/>
        </w:rPr>
        <w:t>, чтобы тканый шерстяной войлок и тканое шерстяное полотно для истирания были размещены по центру на истирающем столе, и центральное положение сохранялось при использовании прессующей массы.</w:t>
      </w:r>
    </w:p>
    <w:p w:rsidR="008B58A1" w:rsidRPr="008B58A1" w:rsidRDefault="008B58A1" w:rsidP="008B58A1">
      <w:pPr>
        <w:ind w:firstLine="709"/>
        <w:jc w:val="both"/>
        <w:rPr>
          <w:rFonts w:ascii="Arial" w:hAnsi="Arial" w:cs="Arial"/>
          <w:bCs/>
          <w:color w:val="000000"/>
          <w:sz w:val="24"/>
          <w:szCs w:val="24"/>
        </w:rPr>
      </w:pPr>
      <w:proofErr w:type="spellStart"/>
      <w:r w:rsidRPr="008B58A1">
        <w:rPr>
          <w:rFonts w:ascii="Arial" w:hAnsi="Arial" w:cs="Arial"/>
          <w:bCs/>
          <w:color w:val="000000"/>
          <w:sz w:val="24"/>
          <w:szCs w:val="24"/>
        </w:rPr>
        <w:t>Устан</w:t>
      </w:r>
      <w:proofErr w:type="spellEnd"/>
      <w:r w:rsidR="00A856B0">
        <w:rPr>
          <w:rFonts w:ascii="Arial" w:hAnsi="Arial" w:cs="Arial"/>
          <w:bCs/>
          <w:color w:val="000000"/>
          <w:sz w:val="24"/>
          <w:szCs w:val="24"/>
          <w:lang w:val="kk-KZ"/>
        </w:rPr>
        <w:t>авливают</w:t>
      </w:r>
      <w:r w:rsidRPr="008B58A1">
        <w:rPr>
          <w:rFonts w:ascii="Arial" w:hAnsi="Arial" w:cs="Arial"/>
          <w:bCs/>
          <w:color w:val="000000"/>
          <w:sz w:val="24"/>
          <w:szCs w:val="24"/>
        </w:rPr>
        <w:t xml:space="preserve"> зажимное кольцо и надежно закреп</w:t>
      </w:r>
      <w:r w:rsidR="00A856B0">
        <w:rPr>
          <w:rFonts w:ascii="Arial" w:hAnsi="Arial" w:cs="Arial"/>
          <w:bCs/>
          <w:color w:val="000000"/>
          <w:sz w:val="24"/>
          <w:szCs w:val="24"/>
          <w:lang w:val="kk-KZ"/>
        </w:rPr>
        <w:t>ляют</w:t>
      </w:r>
      <w:r w:rsidRPr="008B58A1">
        <w:rPr>
          <w:rFonts w:ascii="Arial" w:hAnsi="Arial" w:cs="Arial"/>
          <w:bCs/>
          <w:color w:val="000000"/>
          <w:sz w:val="24"/>
          <w:szCs w:val="24"/>
        </w:rPr>
        <w:t xml:space="preserve"> войлок и истирающее приспособление. </w:t>
      </w:r>
      <w:proofErr w:type="spellStart"/>
      <w:r w:rsidRPr="008B58A1">
        <w:rPr>
          <w:rFonts w:ascii="Arial" w:hAnsi="Arial" w:cs="Arial"/>
          <w:bCs/>
          <w:color w:val="000000"/>
          <w:sz w:val="24"/>
          <w:szCs w:val="24"/>
        </w:rPr>
        <w:t>Сн</w:t>
      </w:r>
      <w:proofErr w:type="spellEnd"/>
      <w:r w:rsidR="00A856B0">
        <w:rPr>
          <w:rFonts w:ascii="Arial" w:hAnsi="Arial" w:cs="Arial"/>
          <w:bCs/>
          <w:color w:val="000000"/>
          <w:sz w:val="24"/>
          <w:szCs w:val="24"/>
          <w:lang w:val="kk-KZ"/>
        </w:rPr>
        <w:t xml:space="preserve">имают </w:t>
      </w:r>
      <w:r w:rsidRPr="008B58A1">
        <w:rPr>
          <w:rFonts w:ascii="Arial" w:hAnsi="Arial" w:cs="Arial"/>
          <w:bCs/>
          <w:color w:val="000000"/>
          <w:sz w:val="24"/>
          <w:szCs w:val="24"/>
        </w:rPr>
        <w:t>прессующую массу.</w:t>
      </w: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 xml:space="preserve">При визуальном контроле следует проверить, что истирающее приспособление расположено в центре на истирающем столе и что в области зажимного кольца отсутствуют режущие кромки истирающего приспособления. Если в зажимном кольце видна острая кромка истирающего приспособления, </w:t>
      </w:r>
      <w:r w:rsidR="00A856B0">
        <w:rPr>
          <w:rFonts w:ascii="Arial" w:hAnsi="Arial" w:cs="Arial"/>
          <w:bCs/>
          <w:color w:val="000000"/>
          <w:sz w:val="24"/>
          <w:szCs w:val="24"/>
          <w:lang w:val="kk-KZ"/>
        </w:rPr>
        <w:t>извлекают</w:t>
      </w:r>
      <w:r w:rsidRPr="008B58A1">
        <w:rPr>
          <w:rFonts w:ascii="Arial" w:hAnsi="Arial" w:cs="Arial"/>
          <w:bCs/>
          <w:color w:val="000000"/>
          <w:sz w:val="24"/>
          <w:szCs w:val="24"/>
        </w:rPr>
        <w:t xml:space="preserve"> </w:t>
      </w:r>
      <w:r w:rsidR="00A856B0">
        <w:rPr>
          <w:rFonts w:ascii="Arial" w:hAnsi="Arial" w:cs="Arial"/>
          <w:bCs/>
          <w:color w:val="000000"/>
          <w:sz w:val="24"/>
          <w:szCs w:val="24"/>
          <w:lang w:val="kk-KZ"/>
        </w:rPr>
        <w:t>испытываемую пробу</w:t>
      </w:r>
      <w:r w:rsidRPr="008B58A1">
        <w:rPr>
          <w:rFonts w:ascii="Arial" w:hAnsi="Arial" w:cs="Arial"/>
          <w:bCs/>
          <w:color w:val="000000"/>
          <w:sz w:val="24"/>
          <w:szCs w:val="24"/>
        </w:rPr>
        <w:t xml:space="preserve"> и </w:t>
      </w:r>
      <w:r w:rsidR="00A856B0">
        <w:rPr>
          <w:rFonts w:ascii="Arial" w:hAnsi="Arial" w:cs="Arial"/>
          <w:bCs/>
          <w:color w:val="000000"/>
          <w:sz w:val="24"/>
          <w:szCs w:val="24"/>
          <w:lang w:val="kk-KZ"/>
        </w:rPr>
        <w:t xml:space="preserve">устанавливают </w:t>
      </w:r>
      <w:r w:rsidRPr="008B58A1">
        <w:rPr>
          <w:rFonts w:ascii="Arial" w:hAnsi="Arial" w:cs="Arial"/>
          <w:bCs/>
          <w:color w:val="000000"/>
          <w:sz w:val="24"/>
          <w:szCs w:val="24"/>
        </w:rPr>
        <w:t>заново.</w:t>
      </w:r>
    </w:p>
    <w:p w:rsidR="0085375B" w:rsidRDefault="0085375B" w:rsidP="008B58A1">
      <w:pPr>
        <w:ind w:firstLine="709"/>
        <w:jc w:val="both"/>
        <w:rPr>
          <w:rFonts w:ascii="Arial" w:hAnsi="Arial" w:cs="Arial"/>
          <w:b/>
          <w:bCs/>
          <w:color w:val="000000"/>
          <w:sz w:val="24"/>
          <w:szCs w:val="24"/>
          <w:lang w:val="kk-KZ"/>
        </w:rPr>
      </w:pPr>
    </w:p>
    <w:p w:rsidR="008B58A1" w:rsidRDefault="008B58A1" w:rsidP="008B58A1">
      <w:pPr>
        <w:ind w:firstLine="709"/>
        <w:jc w:val="both"/>
        <w:rPr>
          <w:rFonts w:ascii="Arial" w:hAnsi="Arial" w:cs="Arial"/>
          <w:b/>
          <w:bCs/>
          <w:color w:val="000000"/>
          <w:sz w:val="24"/>
          <w:szCs w:val="24"/>
          <w:lang w:val="kk-KZ"/>
        </w:rPr>
      </w:pPr>
      <w:r w:rsidRPr="008B58A1">
        <w:rPr>
          <w:rFonts w:ascii="Arial" w:hAnsi="Arial" w:cs="Arial"/>
          <w:b/>
          <w:bCs/>
          <w:color w:val="000000"/>
          <w:sz w:val="24"/>
          <w:szCs w:val="24"/>
        </w:rPr>
        <w:t>7.7 Эксплуатационный срок службы вспомогательных материалов</w:t>
      </w:r>
    </w:p>
    <w:p w:rsidR="00C71518" w:rsidRPr="00C71518" w:rsidRDefault="00C71518" w:rsidP="008B58A1">
      <w:pPr>
        <w:ind w:firstLine="709"/>
        <w:jc w:val="both"/>
        <w:rPr>
          <w:rFonts w:ascii="Arial" w:hAnsi="Arial" w:cs="Arial"/>
          <w:b/>
          <w:bCs/>
          <w:color w:val="000000"/>
          <w:sz w:val="24"/>
          <w:szCs w:val="24"/>
          <w:lang w:val="kk-KZ"/>
        </w:rPr>
      </w:pP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 xml:space="preserve">Следует обновлять истирающее приспособление в начале каждого испытания. Для испытаний на истирание </w:t>
      </w:r>
      <w:r w:rsidR="00F61A5F">
        <w:rPr>
          <w:rFonts w:ascii="Arial" w:hAnsi="Arial" w:cs="Arial"/>
          <w:bCs/>
          <w:color w:val="000000"/>
          <w:sz w:val="24"/>
          <w:szCs w:val="24"/>
          <w:lang w:val="kk-KZ"/>
        </w:rPr>
        <w:t>более</w:t>
      </w:r>
      <w:r w:rsidRPr="008B58A1">
        <w:rPr>
          <w:rFonts w:ascii="Arial" w:hAnsi="Arial" w:cs="Arial"/>
          <w:bCs/>
          <w:color w:val="000000"/>
          <w:sz w:val="24"/>
          <w:szCs w:val="24"/>
        </w:rPr>
        <w:t xml:space="preserve"> 50 000 циклов, </w:t>
      </w:r>
      <w:r w:rsidR="00F61A5F">
        <w:rPr>
          <w:rFonts w:ascii="Arial" w:hAnsi="Arial" w:cs="Arial"/>
          <w:bCs/>
          <w:color w:val="000000"/>
          <w:sz w:val="24"/>
          <w:szCs w:val="24"/>
          <w:lang w:val="kk-KZ"/>
        </w:rPr>
        <w:t>заменяют</w:t>
      </w:r>
      <w:r w:rsidRPr="008B58A1">
        <w:rPr>
          <w:rFonts w:ascii="Arial" w:hAnsi="Arial" w:cs="Arial"/>
          <w:bCs/>
          <w:color w:val="000000"/>
          <w:sz w:val="24"/>
          <w:szCs w:val="24"/>
        </w:rPr>
        <w:t xml:space="preserve"> истирающее приспособление через каждые 50 000 циклов истирания.</w:t>
      </w:r>
    </w:p>
    <w:p w:rsidR="008B58A1" w:rsidRPr="008B58A1" w:rsidRDefault="008B58A1" w:rsidP="008B58A1">
      <w:pPr>
        <w:ind w:firstLine="709"/>
        <w:jc w:val="both"/>
        <w:rPr>
          <w:rFonts w:ascii="Arial" w:hAnsi="Arial" w:cs="Arial"/>
          <w:bCs/>
          <w:color w:val="000000"/>
          <w:sz w:val="24"/>
          <w:szCs w:val="24"/>
        </w:rPr>
      </w:pPr>
      <w:proofErr w:type="spellStart"/>
      <w:r w:rsidRPr="008B58A1">
        <w:rPr>
          <w:rFonts w:ascii="Arial" w:hAnsi="Arial" w:cs="Arial"/>
          <w:bCs/>
          <w:color w:val="000000"/>
          <w:sz w:val="24"/>
          <w:szCs w:val="24"/>
        </w:rPr>
        <w:lastRenderedPageBreak/>
        <w:t>Осм</w:t>
      </w:r>
      <w:proofErr w:type="spellEnd"/>
      <w:r w:rsidR="00F61A5F">
        <w:rPr>
          <w:rFonts w:ascii="Arial" w:hAnsi="Arial" w:cs="Arial"/>
          <w:bCs/>
          <w:color w:val="000000"/>
          <w:sz w:val="24"/>
          <w:szCs w:val="24"/>
          <w:lang w:val="kk-KZ"/>
        </w:rPr>
        <w:t>атривают</w:t>
      </w:r>
      <w:r w:rsidRPr="008B58A1">
        <w:rPr>
          <w:rFonts w:ascii="Arial" w:hAnsi="Arial" w:cs="Arial"/>
          <w:bCs/>
          <w:color w:val="000000"/>
          <w:sz w:val="24"/>
          <w:szCs w:val="24"/>
        </w:rPr>
        <w:t xml:space="preserve"> войлок на наличие загрязнения и износа. Если произошло загрязнение, в результате которого произошло окрашивание пятнами ≤ 3 (уровень серой шкалы в соответствии с </w:t>
      </w:r>
      <w:r w:rsidRPr="008B58A1">
        <w:rPr>
          <w:rFonts w:ascii="Arial" w:hAnsi="Arial" w:cs="Arial"/>
          <w:bCs/>
          <w:color w:val="000000"/>
          <w:sz w:val="24"/>
          <w:szCs w:val="24"/>
          <w:lang w:val="en-US"/>
        </w:rPr>
        <w:t>ISO</w:t>
      </w:r>
      <w:r w:rsidRPr="008B58A1">
        <w:rPr>
          <w:rFonts w:ascii="Arial" w:hAnsi="Arial" w:cs="Arial"/>
          <w:bCs/>
          <w:color w:val="000000"/>
          <w:sz w:val="24"/>
          <w:szCs w:val="24"/>
        </w:rPr>
        <w:t xml:space="preserve"> 105-</w:t>
      </w:r>
      <w:r w:rsidRPr="008B58A1">
        <w:rPr>
          <w:rFonts w:ascii="Arial" w:hAnsi="Arial" w:cs="Arial"/>
          <w:bCs/>
          <w:color w:val="000000"/>
          <w:sz w:val="24"/>
          <w:szCs w:val="24"/>
          <w:lang w:val="en-US"/>
        </w:rPr>
        <w:t>A</w:t>
      </w:r>
      <w:r w:rsidRPr="008B58A1">
        <w:rPr>
          <w:rFonts w:ascii="Arial" w:hAnsi="Arial" w:cs="Arial"/>
          <w:bCs/>
          <w:color w:val="000000"/>
          <w:sz w:val="24"/>
          <w:szCs w:val="24"/>
        </w:rPr>
        <w:t xml:space="preserve">03), то войлок </w:t>
      </w:r>
      <w:r w:rsidR="00F61A5F">
        <w:rPr>
          <w:rFonts w:ascii="Arial" w:hAnsi="Arial" w:cs="Arial"/>
          <w:bCs/>
          <w:color w:val="000000"/>
          <w:sz w:val="24"/>
          <w:szCs w:val="24"/>
          <w:lang w:val="kk-KZ"/>
        </w:rPr>
        <w:t>заменяют</w:t>
      </w:r>
      <w:r w:rsidRPr="008B58A1">
        <w:rPr>
          <w:rFonts w:ascii="Arial" w:hAnsi="Arial" w:cs="Arial"/>
          <w:bCs/>
          <w:color w:val="000000"/>
          <w:sz w:val="24"/>
          <w:szCs w:val="24"/>
        </w:rPr>
        <w:t xml:space="preserve">. Если войлок </w:t>
      </w:r>
      <w:r w:rsidR="00F824AC">
        <w:rPr>
          <w:rFonts w:ascii="Arial" w:hAnsi="Arial" w:cs="Arial"/>
          <w:bCs/>
          <w:color w:val="000000"/>
          <w:sz w:val="24"/>
          <w:szCs w:val="24"/>
        </w:rPr>
        <w:t>имеет такие изменения в массе и</w:t>
      </w:r>
      <w:r w:rsidRPr="008B58A1">
        <w:rPr>
          <w:rFonts w:ascii="Arial" w:hAnsi="Arial" w:cs="Arial"/>
          <w:bCs/>
          <w:color w:val="000000"/>
          <w:sz w:val="24"/>
          <w:szCs w:val="24"/>
        </w:rPr>
        <w:t xml:space="preserve">/или толщине, что он больше не соответствует требованиям </w:t>
      </w:r>
      <w:r w:rsidRPr="008B58A1">
        <w:rPr>
          <w:rFonts w:ascii="Arial" w:hAnsi="Arial" w:cs="Arial"/>
          <w:bCs/>
          <w:color w:val="000000"/>
          <w:sz w:val="24"/>
          <w:szCs w:val="24"/>
          <w:lang w:val="en-US"/>
        </w:rPr>
        <w:t>ISO</w:t>
      </w:r>
      <w:r w:rsidRPr="008B58A1">
        <w:rPr>
          <w:rFonts w:ascii="Arial" w:hAnsi="Arial" w:cs="Arial"/>
          <w:bCs/>
          <w:color w:val="000000"/>
          <w:sz w:val="24"/>
          <w:szCs w:val="24"/>
        </w:rPr>
        <w:t xml:space="preserve"> 12947-1: 1998, таблица 2, его </w:t>
      </w:r>
      <w:r w:rsidR="00F61A5F">
        <w:rPr>
          <w:rFonts w:ascii="Arial" w:hAnsi="Arial" w:cs="Arial"/>
          <w:bCs/>
          <w:color w:val="000000"/>
          <w:sz w:val="24"/>
          <w:szCs w:val="24"/>
          <w:lang w:val="kk-KZ"/>
        </w:rPr>
        <w:t>заменяют</w:t>
      </w:r>
      <w:r w:rsidRPr="008B58A1">
        <w:rPr>
          <w:rFonts w:ascii="Arial" w:hAnsi="Arial" w:cs="Arial"/>
          <w:bCs/>
          <w:color w:val="000000"/>
          <w:sz w:val="24"/>
          <w:szCs w:val="24"/>
        </w:rPr>
        <w:t>.</w:t>
      </w: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 xml:space="preserve">Разрешается использовать обе стороны войлока. Перед испытанием </w:t>
      </w:r>
      <w:proofErr w:type="spellStart"/>
      <w:r w:rsidRPr="008B58A1">
        <w:rPr>
          <w:rFonts w:ascii="Arial" w:hAnsi="Arial" w:cs="Arial"/>
          <w:bCs/>
          <w:color w:val="000000"/>
          <w:sz w:val="24"/>
          <w:szCs w:val="24"/>
        </w:rPr>
        <w:t>кажд</w:t>
      </w:r>
      <w:proofErr w:type="spellEnd"/>
      <w:r w:rsidR="00F61A5F">
        <w:rPr>
          <w:rFonts w:ascii="Arial" w:hAnsi="Arial" w:cs="Arial"/>
          <w:bCs/>
          <w:color w:val="000000"/>
          <w:sz w:val="24"/>
          <w:szCs w:val="24"/>
          <w:lang w:val="kk-KZ"/>
        </w:rPr>
        <w:t>ую</w:t>
      </w:r>
      <w:r w:rsidRPr="008B58A1">
        <w:rPr>
          <w:rFonts w:ascii="Arial" w:hAnsi="Arial" w:cs="Arial"/>
          <w:bCs/>
          <w:color w:val="000000"/>
          <w:sz w:val="24"/>
          <w:szCs w:val="24"/>
        </w:rPr>
        <w:t xml:space="preserve"> нов</w:t>
      </w:r>
      <w:r w:rsidR="00F61A5F">
        <w:rPr>
          <w:rFonts w:ascii="Arial" w:hAnsi="Arial" w:cs="Arial"/>
          <w:bCs/>
          <w:color w:val="000000"/>
          <w:sz w:val="24"/>
          <w:szCs w:val="24"/>
          <w:lang w:val="kk-KZ"/>
        </w:rPr>
        <w:t>ую</w:t>
      </w:r>
      <w:r w:rsidRPr="008B58A1">
        <w:rPr>
          <w:rFonts w:ascii="Arial" w:hAnsi="Arial" w:cs="Arial"/>
          <w:bCs/>
          <w:color w:val="000000"/>
          <w:sz w:val="24"/>
          <w:szCs w:val="24"/>
        </w:rPr>
        <w:t xml:space="preserve"> </w:t>
      </w:r>
      <w:proofErr w:type="spellStart"/>
      <w:r w:rsidRPr="008B58A1">
        <w:rPr>
          <w:rFonts w:ascii="Arial" w:hAnsi="Arial" w:cs="Arial"/>
          <w:bCs/>
          <w:color w:val="000000"/>
          <w:sz w:val="24"/>
          <w:szCs w:val="24"/>
        </w:rPr>
        <w:t>парти</w:t>
      </w:r>
      <w:proofErr w:type="spellEnd"/>
      <w:r w:rsidR="00F61A5F">
        <w:rPr>
          <w:rFonts w:ascii="Arial" w:hAnsi="Arial" w:cs="Arial"/>
          <w:bCs/>
          <w:color w:val="000000"/>
          <w:sz w:val="24"/>
          <w:szCs w:val="24"/>
          <w:lang w:val="kk-KZ"/>
        </w:rPr>
        <w:t>ю</w:t>
      </w:r>
      <w:r w:rsidRPr="008B58A1">
        <w:rPr>
          <w:rFonts w:ascii="Arial" w:hAnsi="Arial" w:cs="Arial"/>
          <w:bCs/>
          <w:color w:val="000000"/>
          <w:sz w:val="24"/>
          <w:szCs w:val="24"/>
        </w:rPr>
        <w:t xml:space="preserve"> тканого шерстяного войлока </w:t>
      </w:r>
      <w:r w:rsidR="00F61A5F">
        <w:rPr>
          <w:rFonts w:ascii="Arial" w:hAnsi="Arial" w:cs="Arial"/>
          <w:bCs/>
          <w:color w:val="000000"/>
          <w:sz w:val="24"/>
          <w:szCs w:val="24"/>
          <w:lang w:val="kk-KZ"/>
        </w:rPr>
        <w:t>проверяют</w:t>
      </w:r>
      <w:r w:rsidRPr="008B58A1">
        <w:rPr>
          <w:rFonts w:ascii="Arial" w:hAnsi="Arial" w:cs="Arial"/>
          <w:bCs/>
          <w:color w:val="000000"/>
          <w:sz w:val="24"/>
          <w:szCs w:val="24"/>
        </w:rPr>
        <w:t xml:space="preserve"> в соответствии с внутренним порядком проведения калибровки лаборатории. Войлок </w:t>
      </w:r>
      <w:r w:rsidR="00F61A5F">
        <w:rPr>
          <w:rFonts w:ascii="Arial" w:hAnsi="Arial" w:cs="Arial"/>
          <w:bCs/>
          <w:color w:val="000000"/>
          <w:sz w:val="24"/>
          <w:szCs w:val="24"/>
          <w:lang w:val="kk-KZ"/>
        </w:rPr>
        <w:t>обновляют</w:t>
      </w:r>
      <w:r w:rsidRPr="008B58A1">
        <w:rPr>
          <w:rFonts w:ascii="Arial" w:hAnsi="Arial" w:cs="Arial"/>
          <w:bCs/>
          <w:color w:val="000000"/>
          <w:sz w:val="24"/>
          <w:szCs w:val="24"/>
        </w:rPr>
        <w:t xml:space="preserve"> через каждые 500 000 циклов, с каждой стороны, на всех головках машины </w:t>
      </w:r>
      <w:proofErr w:type="spellStart"/>
      <w:r w:rsidRPr="008B58A1">
        <w:rPr>
          <w:rFonts w:ascii="Arial" w:hAnsi="Arial" w:cs="Arial"/>
          <w:bCs/>
          <w:color w:val="000000"/>
          <w:sz w:val="24"/>
          <w:szCs w:val="24"/>
        </w:rPr>
        <w:t>Мартиндейла</w:t>
      </w:r>
      <w:proofErr w:type="spellEnd"/>
      <w:r w:rsidRPr="008B58A1">
        <w:rPr>
          <w:rFonts w:ascii="Arial" w:hAnsi="Arial" w:cs="Arial"/>
          <w:bCs/>
          <w:color w:val="000000"/>
          <w:sz w:val="24"/>
          <w:szCs w:val="24"/>
        </w:rPr>
        <w:t xml:space="preserve"> одновременно, независимо от количества циклов, выполненных с каждой головкой, даже если окрашивание и толщина остаются в указанных пределах.</w:t>
      </w:r>
    </w:p>
    <w:p w:rsidR="008B58A1" w:rsidRPr="008B58A1" w:rsidRDefault="00F61A5F" w:rsidP="008B58A1">
      <w:pPr>
        <w:ind w:firstLine="709"/>
        <w:jc w:val="both"/>
        <w:rPr>
          <w:rFonts w:ascii="Arial" w:hAnsi="Arial" w:cs="Arial"/>
          <w:bCs/>
          <w:color w:val="000000"/>
          <w:sz w:val="24"/>
          <w:szCs w:val="24"/>
        </w:rPr>
      </w:pPr>
      <w:r>
        <w:rPr>
          <w:rFonts w:ascii="Arial" w:hAnsi="Arial" w:cs="Arial"/>
          <w:bCs/>
          <w:color w:val="000000"/>
          <w:sz w:val="24"/>
          <w:szCs w:val="24"/>
          <w:lang w:val="kk-KZ"/>
        </w:rPr>
        <w:t xml:space="preserve">В случае использования пенопласта </w:t>
      </w:r>
      <w:r w:rsidR="008B58A1" w:rsidRPr="008B58A1">
        <w:rPr>
          <w:rFonts w:ascii="Arial" w:hAnsi="Arial" w:cs="Arial"/>
          <w:bCs/>
          <w:color w:val="000000"/>
          <w:sz w:val="24"/>
          <w:szCs w:val="24"/>
        </w:rPr>
        <w:t xml:space="preserve">при </w:t>
      </w:r>
      <w:r>
        <w:rPr>
          <w:rFonts w:ascii="Arial" w:hAnsi="Arial" w:cs="Arial"/>
          <w:bCs/>
          <w:color w:val="000000"/>
          <w:sz w:val="24"/>
          <w:szCs w:val="24"/>
          <w:lang w:val="kk-KZ"/>
        </w:rPr>
        <w:t xml:space="preserve">проведении </w:t>
      </w:r>
      <w:proofErr w:type="spellStart"/>
      <w:r w:rsidR="008B58A1" w:rsidRPr="008B58A1">
        <w:rPr>
          <w:rFonts w:ascii="Arial" w:hAnsi="Arial" w:cs="Arial"/>
          <w:bCs/>
          <w:color w:val="000000"/>
          <w:sz w:val="24"/>
          <w:szCs w:val="24"/>
        </w:rPr>
        <w:t>испытани</w:t>
      </w:r>
      <w:proofErr w:type="spellEnd"/>
      <w:r>
        <w:rPr>
          <w:rFonts w:ascii="Arial" w:hAnsi="Arial" w:cs="Arial"/>
          <w:bCs/>
          <w:color w:val="000000"/>
          <w:sz w:val="24"/>
          <w:szCs w:val="24"/>
          <w:lang w:val="kk-KZ"/>
        </w:rPr>
        <w:t xml:space="preserve">й, </w:t>
      </w:r>
      <w:r w:rsidR="008B58A1" w:rsidRPr="008B58A1">
        <w:rPr>
          <w:rFonts w:ascii="Arial" w:hAnsi="Arial" w:cs="Arial"/>
          <w:bCs/>
          <w:color w:val="000000"/>
          <w:sz w:val="24"/>
          <w:szCs w:val="24"/>
        </w:rPr>
        <w:t xml:space="preserve">для каждого испытания на истирание </w:t>
      </w:r>
      <w:r>
        <w:rPr>
          <w:rFonts w:ascii="Arial" w:hAnsi="Arial" w:cs="Arial"/>
          <w:bCs/>
          <w:color w:val="000000"/>
          <w:sz w:val="24"/>
          <w:szCs w:val="24"/>
          <w:lang w:val="kk-KZ"/>
        </w:rPr>
        <w:t>используют</w:t>
      </w:r>
      <w:r w:rsidR="008B58A1" w:rsidRPr="008B58A1">
        <w:rPr>
          <w:rFonts w:ascii="Arial" w:hAnsi="Arial" w:cs="Arial"/>
          <w:bCs/>
          <w:color w:val="000000"/>
          <w:sz w:val="24"/>
          <w:szCs w:val="24"/>
        </w:rPr>
        <w:t xml:space="preserve"> новый.</w:t>
      </w:r>
    </w:p>
    <w:p w:rsidR="008B58A1" w:rsidRPr="008B58A1" w:rsidRDefault="008B58A1" w:rsidP="008B58A1">
      <w:pPr>
        <w:ind w:firstLine="709"/>
        <w:jc w:val="both"/>
        <w:rPr>
          <w:rFonts w:ascii="Arial" w:hAnsi="Arial" w:cs="Arial"/>
          <w:bCs/>
          <w:color w:val="000000"/>
          <w:sz w:val="24"/>
          <w:szCs w:val="24"/>
        </w:rPr>
      </w:pPr>
    </w:p>
    <w:p w:rsidR="00C71518" w:rsidRDefault="008B58A1" w:rsidP="00C71518">
      <w:pPr>
        <w:ind w:firstLine="709"/>
        <w:jc w:val="both"/>
        <w:rPr>
          <w:rFonts w:ascii="Arial" w:hAnsi="Arial" w:cs="Arial"/>
          <w:b/>
          <w:bCs/>
          <w:sz w:val="24"/>
          <w:szCs w:val="24"/>
          <w:lang w:val="kk-KZ"/>
        </w:rPr>
      </w:pPr>
      <w:r w:rsidRPr="008B58A1">
        <w:rPr>
          <w:rFonts w:ascii="Arial" w:hAnsi="Arial" w:cs="Arial"/>
          <w:b/>
          <w:bCs/>
          <w:color w:val="000000"/>
          <w:sz w:val="24"/>
          <w:szCs w:val="24"/>
        </w:rPr>
        <w:t xml:space="preserve">7.8 Подготовка </w:t>
      </w:r>
      <w:r w:rsidRPr="008B58A1">
        <w:rPr>
          <w:rFonts w:ascii="Arial" w:hAnsi="Arial" w:cs="Arial"/>
          <w:b/>
          <w:bCs/>
          <w:sz w:val="24"/>
          <w:szCs w:val="24"/>
        </w:rPr>
        <w:t>машины для определения прочности тканей на истирание</w:t>
      </w:r>
    </w:p>
    <w:p w:rsidR="00C71518" w:rsidRDefault="00C71518" w:rsidP="00C71518">
      <w:pPr>
        <w:ind w:firstLine="709"/>
        <w:jc w:val="both"/>
        <w:rPr>
          <w:rFonts w:ascii="Arial" w:hAnsi="Arial" w:cs="Arial"/>
          <w:b/>
          <w:bCs/>
          <w:sz w:val="24"/>
          <w:szCs w:val="24"/>
          <w:lang w:val="kk-KZ"/>
        </w:rPr>
      </w:pPr>
    </w:p>
    <w:p w:rsidR="00C71518" w:rsidRPr="00C71518" w:rsidRDefault="00C71518" w:rsidP="00C71518">
      <w:pPr>
        <w:ind w:firstLine="709"/>
        <w:jc w:val="both"/>
        <w:rPr>
          <w:rFonts w:ascii="Arial" w:hAnsi="Arial" w:cs="Arial"/>
          <w:sz w:val="24"/>
          <w:szCs w:val="24"/>
          <w:lang w:val="kk-KZ"/>
        </w:rPr>
      </w:pPr>
      <w:r w:rsidRPr="00C71518">
        <w:rPr>
          <w:rFonts w:ascii="Arial" w:hAnsi="Arial" w:cs="Arial"/>
          <w:sz w:val="24"/>
          <w:szCs w:val="24"/>
        </w:rPr>
        <w:t>После установки пробы для испытаний и вспомогательных материалов, помещают направляющую плиту держателей пробы на свое место, устанавливают в правильном положении держатели пробы и шпиндели в их соответствующих рабочих положениях</w:t>
      </w:r>
      <w:r w:rsidRPr="00C71518">
        <w:rPr>
          <w:rFonts w:ascii="Arial" w:hAnsi="Arial" w:cs="Arial"/>
          <w:sz w:val="24"/>
          <w:szCs w:val="24"/>
          <w:lang w:val="kk-KZ"/>
        </w:rPr>
        <w:t>.</w:t>
      </w:r>
    </w:p>
    <w:p w:rsidR="00FB1342" w:rsidRDefault="00C71518" w:rsidP="00C71518">
      <w:pPr>
        <w:ind w:firstLine="709"/>
        <w:jc w:val="both"/>
        <w:rPr>
          <w:rFonts w:ascii="Arial" w:hAnsi="Arial" w:cs="Arial"/>
          <w:sz w:val="24"/>
          <w:szCs w:val="24"/>
          <w:lang w:val="kk-KZ"/>
        </w:rPr>
      </w:pPr>
      <w:r w:rsidRPr="00C71518">
        <w:rPr>
          <w:rFonts w:ascii="Arial" w:hAnsi="Arial" w:cs="Arial"/>
          <w:sz w:val="24"/>
          <w:szCs w:val="24"/>
          <w:lang w:val="kk-KZ"/>
        </w:rPr>
        <w:t>П</w:t>
      </w:r>
      <w:proofErr w:type="spellStart"/>
      <w:r w:rsidRPr="00C71518">
        <w:rPr>
          <w:rFonts w:ascii="Arial" w:hAnsi="Arial" w:cs="Arial"/>
          <w:sz w:val="24"/>
          <w:szCs w:val="24"/>
        </w:rPr>
        <w:t>омещают</w:t>
      </w:r>
      <w:proofErr w:type="spellEnd"/>
      <w:r w:rsidRPr="00C71518">
        <w:rPr>
          <w:rFonts w:ascii="Arial" w:hAnsi="Arial" w:cs="Arial"/>
          <w:sz w:val="24"/>
          <w:szCs w:val="24"/>
        </w:rPr>
        <w:t xml:space="preserve"> дополнительный груз, предусмотренный испытанием на истирание, на шпиндель каждого держателя пробы.</w:t>
      </w:r>
    </w:p>
    <w:p w:rsidR="00C71518" w:rsidRPr="00C71518" w:rsidRDefault="00C71518" w:rsidP="00C71518">
      <w:pPr>
        <w:ind w:firstLine="709"/>
        <w:jc w:val="both"/>
        <w:rPr>
          <w:rFonts w:ascii="Arial" w:hAnsi="Arial" w:cs="Arial"/>
          <w:bCs/>
          <w:sz w:val="24"/>
          <w:szCs w:val="24"/>
          <w:lang w:val="kk-KZ"/>
        </w:rPr>
      </w:pPr>
    </w:p>
    <w:p w:rsidR="008B58A1" w:rsidRDefault="008B58A1" w:rsidP="008B58A1">
      <w:pPr>
        <w:ind w:firstLine="709"/>
        <w:jc w:val="both"/>
        <w:rPr>
          <w:rFonts w:ascii="Arial" w:hAnsi="Arial" w:cs="Arial"/>
          <w:b/>
          <w:bCs/>
          <w:color w:val="000000"/>
          <w:sz w:val="24"/>
          <w:szCs w:val="24"/>
          <w:lang w:val="kk-KZ"/>
        </w:rPr>
      </w:pPr>
      <w:r w:rsidRPr="008B58A1">
        <w:rPr>
          <w:rFonts w:ascii="Arial" w:hAnsi="Arial" w:cs="Arial"/>
          <w:b/>
          <w:bCs/>
          <w:color w:val="000000"/>
          <w:sz w:val="24"/>
          <w:szCs w:val="24"/>
        </w:rPr>
        <w:t>8 Порядок проведения испытания прочности на истирание. Определение физической конечной точки</w:t>
      </w:r>
    </w:p>
    <w:p w:rsidR="00C71518" w:rsidRPr="00C71518" w:rsidRDefault="00C71518" w:rsidP="008B58A1">
      <w:pPr>
        <w:ind w:firstLine="709"/>
        <w:jc w:val="both"/>
        <w:rPr>
          <w:rFonts w:ascii="Arial" w:hAnsi="Arial" w:cs="Arial"/>
          <w:b/>
          <w:bCs/>
          <w:color w:val="000000"/>
          <w:sz w:val="24"/>
          <w:szCs w:val="24"/>
          <w:lang w:val="kk-KZ"/>
        </w:rPr>
      </w:pPr>
    </w:p>
    <w:p w:rsidR="008B58A1" w:rsidRPr="008B58A1" w:rsidRDefault="00992CB9" w:rsidP="008B58A1">
      <w:pPr>
        <w:ind w:firstLine="709"/>
        <w:jc w:val="both"/>
        <w:rPr>
          <w:rFonts w:ascii="Arial" w:hAnsi="Arial" w:cs="Arial"/>
          <w:bCs/>
          <w:color w:val="000000"/>
          <w:sz w:val="24"/>
          <w:szCs w:val="24"/>
        </w:rPr>
      </w:pPr>
      <w:r>
        <w:rPr>
          <w:rFonts w:ascii="Arial" w:hAnsi="Arial" w:cs="Arial"/>
          <w:bCs/>
          <w:color w:val="000000"/>
          <w:sz w:val="24"/>
          <w:szCs w:val="24"/>
          <w:lang w:val="kk-KZ"/>
        </w:rPr>
        <w:t>Полотна</w:t>
      </w:r>
      <w:r w:rsidR="008B58A1" w:rsidRPr="008B58A1">
        <w:rPr>
          <w:rFonts w:ascii="Arial" w:hAnsi="Arial" w:cs="Arial"/>
          <w:bCs/>
          <w:color w:val="000000"/>
          <w:sz w:val="24"/>
          <w:szCs w:val="24"/>
        </w:rPr>
        <w:t xml:space="preserve"> </w:t>
      </w:r>
      <w:r>
        <w:rPr>
          <w:rFonts w:ascii="Arial" w:hAnsi="Arial" w:cs="Arial"/>
          <w:bCs/>
          <w:color w:val="000000"/>
          <w:sz w:val="24"/>
          <w:szCs w:val="24"/>
          <w:lang w:val="kk-KZ"/>
        </w:rPr>
        <w:t>испытывают</w:t>
      </w:r>
      <w:r w:rsidR="008B58A1" w:rsidRPr="008B58A1">
        <w:rPr>
          <w:rFonts w:ascii="Arial" w:hAnsi="Arial" w:cs="Arial"/>
          <w:bCs/>
          <w:color w:val="000000"/>
          <w:sz w:val="24"/>
          <w:szCs w:val="24"/>
        </w:rPr>
        <w:t xml:space="preserve"> на истирание поэтапно и </w:t>
      </w:r>
      <w:r>
        <w:rPr>
          <w:rFonts w:ascii="Arial" w:hAnsi="Arial" w:cs="Arial"/>
          <w:bCs/>
          <w:color w:val="000000"/>
          <w:sz w:val="24"/>
          <w:szCs w:val="24"/>
          <w:lang w:val="kk-KZ"/>
        </w:rPr>
        <w:t>оценивают</w:t>
      </w:r>
      <w:r w:rsidR="008B58A1" w:rsidRPr="008B58A1">
        <w:rPr>
          <w:rFonts w:ascii="Arial" w:hAnsi="Arial" w:cs="Arial"/>
          <w:bCs/>
          <w:color w:val="000000"/>
          <w:sz w:val="24"/>
          <w:szCs w:val="24"/>
        </w:rPr>
        <w:t xml:space="preserve"> на интервалах в соответствии с таблицей 2. </w:t>
      </w:r>
      <w:proofErr w:type="spellStart"/>
      <w:r w:rsidR="008B58A1" w:rsidRPr="008B58A1">
        <w:rPr>
          <w:rFonts w:ascii="Arial" w:hAnsi="Arial" w:cs="Arial"/>
          <w:bCs/>
          <w:color w:val="000000"/>
          <w:sz w:val="24"/>
          <w:szCs w:val="24"/>
        </w:rPr>
        <w:t>Выб</w:t>
      </w:r>
      <w:proofErr w:type="spellEnd"/>
      <w:r>
        <w:rPr>
          <w:rFonts w:ascii="Arial" w:hAnsi="Arial" w:cs="Arial"/>
          <w:bCs/>
          <w:color w:val="000000"/>
          <w:sz w:val="24"/>
          <w:szCs w:val="24"/>
          <w:lang w:val="kk-KZ"/>
        </w:rPr>
        <w:t>ирают</w:t>
      </w:r>
      <w:r w:rsidR="008B58A1" w:rsidRPr="008B58A1">
        <w:rPr>
          <w:rFonts w:ascii="Arial" w:hAnsi="Arial" w:cs="Arial"/>
          <w:bCs/>
          <w:color w:val="000000"/>
          <w:sz w:val="24"/>
          <w:szCs w:val="24"/>
        </w:rPr>
        <w:t xml:space="preserve"> количество циклов истирания для первого интервала и </w:t>
      </w:r>
      <w:proofErr w:type="spellStart"/>
      <w:r w:rsidR="008B58A1" w:rsidRPr="008B58A1">
        <w:rPr>
          <w:rFonts w:ascii="Arial" w:hAnsi="Arial" w:cs="Arial"/>
          <w:bCs/>
          <w:color w:val="000000"/>
          <w:sz w:val="24"/>
          <w:szCs w:val="24"/>
        </w:rPr>
        <w:t>запус</w:t>
      </w:r>
      <w:proofErr w:type="spellEnd"/>
      <w:r>
        <w:rPr>
          <w:rFonts w:ascii="Arial" w:hAnsi="Arial" w:cs="Arial"/>
          <w:bCs/>
          <w:color w:val="000000"/>
          <w:sz w:val="24"/>
          <w:szCs w:val="24"/>
          <w:lang w:val="kk-KZ"/>
        </w:rPr>
        <w:t xml:space="preserve">кают </w:t>
      </w:r>
      <w:r w:rsidR="008B58A1" w:rsidRPr="008B58A1">
        <w:rPr>
          <w:rFonts w:ascii="Arial" w:hAnsi="Arial" w:cs="Arial"/>
          <w:bCs/>
          <w:color w:val="000000"/>
          <w:sz w:val="24"/>
          <w:szCs w:val="24"/>
        </w:rPr>
        <w:t>машину для определения прочности тканей на истирание. Продолжа</w:t>
      </w:r>
      <w:r>
        <w:rPr>
          <w:rFonts w:ascii="Arial" w:hAnsi="Arial" w:cs="Arial"/>
          <w:bCs/>
          <w:color w:val="000000"/>
          <w:sz w:val="24"/>
          <w:szCs w:val="24"/>
          <w:lang w:val="kk-KZ"/>
        </w:rPr>
        <w:t>ют</w:t>
      </w:r>
      <w:r w:rsidR="008B58A1" w:rsidRPr="008B58A1">
        <w:rPr>
          <w:rFonts w:ascii="Arial" w:hAnsi="Arial" w:cs="Arial"/>
          <w:bCs/>
          <w:color w:val="000000"/>
          <w:sz w:val="24"/>
          <w:szCs w:val="24"/>
        </w:rPr>
        <w:t xml:space="preserve"> испытание на истирание без перерыва, пока не будет достигнуто выбранное количество циклов.</w:t>
      </w: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По необходимости, оцени</w:t>
      </w:r>
      <w:r w:rsidR="00992CB9">
        <w:rPr>
          <w:rFonts w:ascii="Arial" w:hAnsi="Arial" w:cs="Arial"/>
          <w:bCs/>
          <w:color w:val="000000"/>
          <w:sz w:val="24"/>
          <w:szCs w:val="24"/>
          <w:lang w:val="kk-KZ"/>
        </w:rPr>
        <w:t>вают</w:t>
      </w:r>
      <w:r w:rsidRPr="008B58A1">
        <w:rPr>
          <w:rFonts w:ascii="Arial" w:hAnsi="Arial" w:cs="Arial"/>
          <w:bCs/>
          <w:color w:val="000000"/>
          <w:sz w:val="24"/>
          <w:szCs w:val="24"/>
        </w:rPr>
        <w:t xml:space="preserve"> изменение цвета после 6 000 циклов </w:t>
      </w:r>
      <w:proofErr w:type="spellStart"/>
      <w:r w:rsidRPr="008B58A1">
        <w:rPr>
          <w:rFonts w:ascii="Arial" w:hAnsi="Arial" w:cs="Arial"/>
          <w:bCs/>
          <w:color w:val="000000"/>
          <w:sz w:val="24"/>
          <w:szCs w:val="24"/>
        </w:rPr>
        <w:t>истираний</w:t>
      </w:r>
      <w:proofErr w:type="spellEnd"/>
      <w:r w:rsidRPr="008B58A1">
        <w:rPr>
          <w:rFonts w:ascii="Arial" w:hAnsi="Arial" w:cs="Arial"/>
          <w:bCs/>
          <w:color w:val="000000"/>
          <w:sz w:val="24"/>
          <w:szCs w:val="24"/>
        </w:rPr>
        <w:t xml:space="preserve"> в соответствии с </w:t>
      </w:r>
      <w:r w:rsidRPr="008B58A1">
        <w:rPr>
          <w:rFonts w:ascii="Arial" w:hAnsi="Arial" w:cs="Arial"/>
          <w:bCs/>
          <w:color w:val="000000"/>
          <w:sz w:val="24"/>
          <w:szCs w:val="24"/>
          <w:lang w:val="en-US"/>
        </w:rPr>
        <w:t>ISO</w:t>
      </w:r>
      <w:r w:rsidRPr="008B58A1">
        <w:rPr>
          <w:rFonts w:ascii="Arial" w:hAnsi="Arial" w:cs="Arial"/>
          <w:bCs/>
          <w:color w:val="000000"/>
          <w:sz w:val="24"/>
          <w:szCs w:val="24"/>
        </w:rPr>
        <w:t xml:space="preserve"> 105-</w:t>
      </w:r>
      <w:r w:rsidRPr="008B58A1">
        <w:rPr>
          <w:rFonts w:ascii="Arial" w:hAnsi="Arial" w:cs="Arial"/>
          <w:bCs/>
          <w:color w:val="000000"/>
          <w:sz w:val="24"/>
          <w:szCs w:val="24"/>
          <w:lang w:val="en-US"/>
        </w:rPr>
        <w:t>A</w:t>
      </w:r>
      <w:r w:rsidRPr="008B58A1">
        <w:rPr>
          <w:rFonts w:ascii="Arial" w:hAnsi="Arial" w:cs="Arial"/>
          <w:bCs/>
          <w:color w:val="000000"/>
          <w:sz w:val="24"/>
          <w:szCs w:val="24"/>
        </w:rPr>
        <w:t>02, если отсутствуют требования оценки на другом интервале.</w:t>
      </w: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 xml:space="preserve">После каждого интервала испытания, осторожно </w:t>
      </w:r>
      <w:proofErr w:type="spellStart"/>
      <w:r w:rsidRPr="008B58A1">
        <w:rPr>
          <w:rFonts w:ascii="Arial" w:hAnsi="Arial" w:cs="Arial"/>
          <w:bCs/>
          <w:color w:val="000000"/>
          <w:sz w:val="24"/>
          <w:szCs w:val="24"/>
        </w:rPr>
        <w:t>сн</w:t>
      </w:r>
      <w:proofErr w:type="spellEnd"/>
      <w:r w:rsidR="00992CB9">
        <w:rPr>
          <w:rFonts w:ascii="Arial" w:hAnsi="Arial" w:cs="Arial"/>
          <w:bCs/>
          <w:color w:val="000000"/>
          <w:sz w:val="24"/>
          <w:szCs w:val="24"/>
          <w:lang w:val="kk-KZ"/>
        </w:rPr>
        <w:t>имают</w:t>
      </w:r>
      <w:r w:rsidRPr="008B58A1">
        <w:rPr>
          <w:rFonts w:ascii="Arial" w:hAnsi="Arial" w:cs="Arial"/>
          <w:bCs/>
          <w:color w:val="000000"/>
          <w:sz w:val="24"/>
          <w:szCs w:val="24"/>
        </w:rPr>
        <w:t xml:space="preserve"> держатель образца с образцом для испытаний с машины для определения прочности тканей на истирание. Аккуратно удал</w:t>
      </w:r>
      <w:r w:rsidR="00992CB9">
        <w:rPr>
          <w:rFonts w:ascii="Arial" w:hAnsi="Arial" w:cs="Arial"/>
          <w:bCs/>
          <w:color w:val="000000"/>
          <w:sz w:val="24"/>
          <w:szCs w:val="24"/>
          <w:lang w:val="kk-KZ"/>
        </w:rPr>
        <w:t>яют</w:t>
      </w:r>
      <w:r w:rsidRPr="008B58A1">
        <w:rPr>
          <w:rFonts w:ascii="Arial" w:hAnsi="Arial" w:cs="Arial"/>
          <w:bCs/>
          <w:color w:val="000000"/>
          <w:sz w:val="24"/>
          <w:szCs w:val="24"/>
        </w:rPr>
        <w:t xml:space="preserve"> разрыхленные волокна или грязь с поверхности образца и истирающего приспособления, не повреждая и не разрушая нити (например, с помощью продувки или легкой чистки щеткой с мягкой щетиной). </w:t>
      </w:r>
      <w:proofErr w:type="spellStart"/>
      <w:r w:rsidRPr="008B58A1">
        <w:rPr>
          <w:rFonts w:ascii="Arial" w:hAnsi="Arial" w:cs="Arial"/>
          <w:bCs/>
          <w:color w:val="000000"/>
          <w:sz w:val="24"/>
          <w:szCs w:val="24"/>
        </w:rPr>
        <w:t>Осм</w:t>
      </w:r>
      <w:proofErr w:type="spellEnd"/>
      <w:r w:rsidR="00992CB9">
        <w:rPr>
          <w:rFonts w:ascii="Arial" w:hAnsi="Arial" w:cs="Arial"/>
          <w:bCs/>
          <w:color w:val="000000"/>
          <w:sz w:val="24"/>
          <w:szCs w:val="24"/>
          <w:lang w:val="kk-KZ"/>
        </w:rPr>
        <w:t>атривают</w:t>
      </w:r>
      <w:r w:rsidRPr="008B58A1">
        <w:rPr>
          <w:rFonts w:ascii="Arial" w:hAnsi="Arial" w:cs="Arial"/>
          <w:bCs/>
          <w:color w:val="000000"/>
          <w:sz w:val="24"/>
          <w:szCs w:val="24"/>
        </w:rPr>
        <w:t xml:space="preserve"> всю область на наличие признаков разрушения (смотреть таблицу 1). </w:t>
      </w:r>
      <w:r w:rsidR="006B2803" w:rsidRPr="0085375B">
        <w:rPr>
          <w:rFonts w:ascii="Arial" w:hAnsi="Arial" w:cs="Arial"/>
          <w:bCs/>
          <w:sz w:val="24"/>
          <w:szCs w:val="24"/>
        </w:rPr>
        <w:t>Если поломка</w:t>
      </w:r>
      <w:r w:rsidR="006B2803" w:rsidRPr="006B2803">
        <w:rPr>
          <w:rFonts w:ascii="Arial" w:hAnsi="Arial" w:cs="Arial"/>
          <w:bCs/>
          <w:color w:val="FF0000"/>
          <w:sz w:val="24"/>
          <w:szCs w:val="24"/>
        </w:rPr>
        <w:t xml:space="preserve"> </w:t>
      </w:r>
      <w:r w:rsidRPr="008B58A1">
        <w:rPr>
          <w:rFonts w:ascii="Arial" w:hAnsi="Arial" w:cs="Arial"/>
          <w:bCs/>
          <w:color w:val="000000"/>
          <w:sz w:val="24"/>
          <w:szCs w:val="24"/>
        </w:rPr>
        <w:t>еще не установлена, замен</w:t>
      </w:r>
      <w:r w:rsidR="00992CB9">
        <w:rPr>
          <w:rFonts w:ascii="Arial" w:hAnsi="Arial" w:cs="Arial"/>
          <w:bCs/>
          <w:color w:val="000000"/>
          <w:sz w:val="24"/>
          <w:szCs w:val="24"/>
          <w:lang w:val="kk-KZ"/>
        </w:rPr>
        <w:t>яют</w:t>
      </w:r>
      <w:r w:rsidRPr="008B58A1">
        <w:rPr>
          <w:rFonts w:ascii="Arial" w:hAnsi="Arial" w:cs="Arial"/>
          <w:bCs/>
          <w:color w:val="000000"/>
          <w:sz w:val="24"/>
          <w:szCs w:val="24"/>
        </w:rPr>
        <w:t xml:space="preserve"> держатели в машине и начина</w:t>
      </w:r>
      <w:r w:rsidR="00992CB9">
        <w:rPr>
          <w:rFonts w:ascii="Arial" w:hAnsi="Arial" w:cs="Arial"/>
          <w:bCs/>
          <w:color w:val="000000"/>
          <w:sz w:val="24"/>
          <w:szCs w:val="24"/>
          <w:lang w:val="kk-KZ"/>
        </w:rPr>
        <w:t>ют</w:t>
      </w:r>
      <w:r w:rsidRPr="008B58A1">
        <w:rPr>
          <w:rFonts w:ascii="Arial" w:hAnsi="Arial" w:cs="Arial"/>
          <w:bCs/>
          <w:color w:val="000000"/>
          <w:sz w:val="24"/>
          <w:szCs w:val="24"/>
        </w:rPr>
        <w:t xml:space="preserve"> следующий интервал испытания. Продолжа</w:t>
      </w:r>
      <w:r w:rsidR="00992CB9">
        <w:rPr>
          <w:rFonts w:ascii="Arial" w:hAnsi="Arial" w:cs="Arial"/>
          <w:bCs/>
          <w:color w:val="000000"/>
          <w:sz w:val="24"/>
          <w:szCs w:val="24"/>
          <w:lang w:val="kk-KZ"/>
        </w:rPr>
        <w:t>ют</w:t>
      </w:r>
      <w:r w:rsidRPr="008B58A1">
        <w:rPr>
          <w:rFonts w:ascii="Arial" w:hAnsi="Arial" w:cs="Arial"/>
          <w:bCs/>
          <w:color w:val="000000"/>
          <w:sz w:val="24"/>
          <w:szCs w:val="24"/>
        </w:rPr>
        <w:t xml:space="preserve"> настоящую последовательность испытаний и оценки без чрезмерной временной задержки до тех пор, пока не будет обнаружено разрушение. </w:t>
      </w:r>
      <w:proofErr w:type="gramStart"/>
      <w:r w:rsidRPr="008B58A1">
        <w:rPr>
          <w:rFonts w:ascii="Arial" w:hAnsi="Arial" w:cs="Arial"/>
          <w:bCs/>
          <w:color w:val="000000"/>
          <w:sz w:val="24"/>
          <w:szCs w:val="24"/>
        </w:rPr>
        <w:t xml:space="preserve">По необходимости, </w:t>
      </w:r>
      <w:proofErr w:type="spellStart"/>
      <w:r w:rsidRPr="008B58A1">
        <w:rPr>
          <w:rFonts w:ascii="Arial" w:hAnsi="Arial" w:cs="Arial"/>
          <w:bCs/>
          <w:color w:val="000000"/>
          <w:sz w:val="24"/>
          <w:szCs w:val="24"/>
        </w:rPr>
        <w:t>осм</w:t>
      </w:r>
      <w:proofErr w:type="spellEnd"/>
      <w:r w:rsidR="00992CB9">
        <w:rPr>
          <w:rFonts w:ascii="Arial" w:hAnsi="Arial" w:cs="Arial"/>
          <w:bCs/>
          <w:color w:val="000000"/>
          <w:sz w:val="24"/>
          <w:szCs w:val="24"/>
          <w:lang w:val="kk-KZ"/>
        </w:rPr>
        <w:t>атривают</w:t>
      </w:r>
      <w:r w:rsidRPr="008B58A1">
        <w:rPr>
          <w:rFonts w:ascii="Arial" w:hAnsi="Arial" w:cs="Arial"/>
          <w:bCs/>
          <w:color w:val="000000"/>
          <w:sz w:val="24"/>
          <w:szCs w:val="24"/>
        </w:rPr>
        <w:t xml:space="preserve"> образец с помощью увеличительного устройства (5.3) или </w:t>
      </w:r>
      <w:proofErr w:type="spellStart"/>
      <w:r w:rsidRPr="008B58A1">
        <w:rPr>
          <w:rFonts w:ascii="Arial" w:hAnsi="Arial" w:cs="Arial"/>
          <w:bCs/>
          <w:color w:val="000000"/>
          <w:sz w:val="24"/>
          <w:szCs w:val="24"/>
        </w:rPr>
        <w:t>калиберной</w:t>
      </w:r>
      <w:proofErr w:type="spellEnd"/>
      <w:r w:rsidRPr="008B58A1">
        <w:rPr>
          <w:rFonts w:ascii="Arial" w:hAnsi="Arial" w:cs="Arial"/>
          <w:bCs/>
          <w:color w:val="000000"/>
          <w:sz w:val="24"/>
          <w:szCs w:val="24"/>
        </w:rPr>
        <w:t xml:space="preserve"> дощечки (шаблона (5.2).</w:t>
      </w:r>
      <w:proofErr w:type="gramEnd"/>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 xml:space="preserve">По необходимости, осторожно </w:t>
      </w:r>
      <w:proofErr w:type="spellStart"/>
      <w:r w:rsidRPr="008B58A1">
        <w:rPr>
          <w:rFonts w:ascii="Arial" w:hAnsi="Arial" w:cs="Arial"/>
          <w:bCs/>
          <w:color w:val="000000"/>
          <w:sz w:val="24"/>
          <w:szCs w:val="24"/>
        </w:rPr>
        <w:t>использ</w:t>
      </w:r>
      <w:proofErr w:type="spellEnd"/>
      <w:r w:rsidR="00992CB9">
        <w:rPr>
          <w:rFonts w:ascii="Arial" w:hAnsi="Arial" w:cs="Arial"/>
          <w:bCs/>
          <w:color w:val="000000"/>
          <w:sz w:val="24"/>
          <w:szCs w:val="24"/>
          <w:lang w:val="kk-KZ"/>
        </w:rPr>
        <w:t>уют</w:t>
      </w:r>
      <w:r w:rsidRPr="008B58A1">
        <w:rPr>
          <w:rFonts w:ascii="Arial" w:hAnsi="Arial" w:cs="Arial"/>
          <w:bCs/>
          <w:color w:val="000000"/>
          <w:sz w:val="24"/>
          <w:szCs w:val="24"/>
        </w:rPr>
        <w:t xml:space="preserve"> контрольную иглу, чтобы проверить, не разрушены ли нити или петли, не вытягивая и не повреждая нити.</w:t>
      </w: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t xml:space="preserve">Комки или другие скопления волокон на поверхности образца не должны быть удалены. </w:t>
      </w:r>
    </w:p>
    <w:p w:rsidR="008B58A1" w:rsidRPr="008B58A1" w:rsidRDefault="008B58A1" w:rsidP="008B58A1">
      <w:pPr>
        <w:ind w:firstLine="709"/>
        <w:jc w:val="both"/>
        <w:rPr>
          <w:rFonts w:ascii="Arial" w:hAnsi="Arial" w:cs="Arial"/>
          <w:bCs/>
          <w:color w:val="000000"/>
          <w:sz w:val="24"/>
          <w:szCs w:val="24"/>
        </w:rPr>
      </w:pPr>
      <w:r w:rsidRPr="008B58A1">
        <w:rPr>
          <w:rFonts w:ascii="Arial" w:hAnsi="Arial" w:cs="Arial"/>
          <w:bCs/>
          <w:color w:val="000000"/>
          <w:sz w:val="24"/>
          <w:szCs w:val="24"/>
        </w:rPr>
        <w:lastRenderedPageBreak/>
        <w:t>Оцени</w:t>
      </w:r>
      <w:r w:rsidR="00992CB9">
        <w:rPr>
          <w:rFonts w:ascii="Arial" w:hAnsi="Arial" w:cs="Arial"/>
          <w:bCs/>
          <w:color w:val="000000"/>
          <w:sz w:val="24"/>
          <w:szCs w:val="24"/>
          <w:lang w:val="kk-KZ"/>
        </w:rPr>
        <w:t>вают</w:t>
      </w:r>
      <w:r w:rsidRPr="008B58A1">
        <w:rPr>
          <w:rFonts w:ascii="Arial" w:hAnsi="Arial" w:cs="Arial"/>
          <w:bCs/>
          <w:color w:val="000000"/>
          <w:sz w:val="24"/>
          <w:szCs w:val="24"/>
        </w:rPr>
        <w:t xml:space="preserve"> любое визуальное изменение внешнего вида, например, частично изношенную область ворса, потерю пучков ворса, потерю </w:t>
      </w:r>
      <w:proofErr w:type="spellStart"/>
      <w:r w:rsidRPr="008B58A1">
        <w:rPr>
          <w:rFonts w:ascii="Arial" w:hAnsi="Arial" w:cs="Arial"/>
          <w:bCs/>
          <w:color w:val="000000"/>
          <w:sz w:val="24"/>
          <w:szCs w:val="24"/>
        </w:rPr>
        <w:t>флока</w:t>
      </w:r>
      <w:proofErr w:type="spellEnd"/>
      <w:r w:rsidRPr="008B58A1">
        <w:rPr>
          <w:rFonts w:ascii="Arial" w:hAnsi="Arial" w:cs="Arial"/>
          <w:bCs/>
          <w:color w:val="000000"/>
          <w:sz w:val="24"/>
          <w:szCs w:val="24"/>
        </w:rPr>
        <w:t xml:space="preserve">, частично разорванную нить (с указанием неповрежденных волокон или нитей, например, </w:t>
      </w:r>
      <w:proofErr w:type="spellStart"/>
      <w:r w:rsidRPr="008B58A1">
        <w:rPr>
          <w:rFonts w:ascii="Arial" w:hAnsi="Arial" w:cs="Arial"/>
          <w:bCs/>
          <w:color w:val="000000"/>
          <w:sz w:val="24"/>
          <w:szCs w:val="24"/>
        </w:rPr>
        <w:t>эластана</w:t>
      </w:r>
      <w:proofErr w:type="spellEnd"/>
      <w:r w:rsidRPr="008B58A1">
        <w:rPr>
          <w:rFonts w:ascii="Arial" w:hAnsi="Arial" w:cs="Arial"/>
          <w:bCs/>
          <w:color w:val="000000"/>
          <w:sz w:val="24"/>
          <w:szCs w:val="24"/>
        </w:rPr>
        <w:t xml:space="preserve">), разрушение петель, потерю ворса, глянец или значительное изменение цвета. Если наблюдаются такие визуальные изменения внешнего вида, </w:t>
      </w:r>
      <w:r w:rsidR="00992CB9">
        <w:rPr>
          <w:rFonts w:ascii="Arial" w:hAnsi="Arial" w:cs="Arial"/>
          <w:bCs/>
          <w:color w:val="000000"/>
          <w:sz w:val="24"/>
          <w:szCs w:val="24"/>
          <w:lang w:val="kk-KZ"/>
        </w:rPr>
        <w:t>регистрируют</w:t>
      </w:r>
      <w:r w:rsidRPr="008B58A1">
        <w:rPr>
          <w:rFonts w:ascii="Arial" w:hAnsi="Arial" w:cs="Arial"/>
          <w:bCs/>
          <w:color w:val="000000"/>
          <w:sz w:val="24"/>
          <w:szCs w:val="24"/>
        </w:rPr>
        <w:t xml:space="preserve"> характер изменения и интервал, с которым это происходит. Эту информацию </w:t>
      </w:r>
      <w:r w:rsidR="00992CB9">
        <w:rPr>
          <w:rFonts w:ascii="Arial" w:hAnsi="Arial" w:cs="Arial"/>
          <w:bCs/>
          <w:color w:val="000000"/>
          <w:sz w:val="24"/>
          <w:szCs w:val="24"/>
          <w:lang w:val="kk-KZ"/>
        </w:rPr>
        <w:t>регистрируют</w:t>
      </w:r>
      <w:r w:rsidRPr="008B58A1">
        <w:rPr>
          <w:rFonts w:ascii="Arial" w:hAnsi="Arial" w:cs="Arial"/>
          <w:bCs/>
          <w:color w:val="000000"/>
          <w:sz w:val="24"/>
          <w:szCs w:val="24"/>
        </w:rPr>
        <w:t>.</w:t>
      </w:r>
    </w:p>
    <w:p w:rsidR="00FB1342" w:rsidRPr="008B58A1" w:rsidRDefault="008B58A1" w:rsidP="008B58A1">
      <w:pPr>
        <w:ind w:firstLine="709"/>
        <w:jc w:val="both"/>
        <w:rPr>
          <w:rFonts w:ascii="Arial" w:hAnsi="Arial" w:cs="Arial"/>
          <w:bCs/>
          <w:sz w:val="24"/>
          <w:szCs w:val="24"/>
        </w:rPr>
      </w:pPr>
      <w:r w:rsidRPr="008B58A1">
        <w:rPr>
          <w:rFonts w:ascii="Arial" w:hAnsi="Arial" w:cs="Arial"/>
          <w:bCs/>
          <w:color w:val="000000"/>
          <w:sz w:val="24"/>
          <w:szCs w:val="24"/>
        </w:rPr>
        <w:t xml:space="preserve">Если трудно проверить поверхность ткани, пока образец для испытаний все еще установлен в держателе образца, </w:t>
      </w:r>
      <w:r w:rsidR="00992CB9">
        <w:rPr>
          <w:rFonts w:ascii="Arial" w:hAnsi="Arial" w:cs="Arial"/>
          <w:bCs/>
          <w:color w:val="000000"/>
          <w:sz w:val="24"/>
          <w:szCs w:val="24"/>
          <w:lang w:val="kk-KZ"/>
        </w:rPr>
        <w:t>осторожно извлекают</w:t>
      </w:r>
      <w:r w:rsidRPr="008B58A1">
        <w:rPr>
          <w:rFonts w:ascii="Arial" w:hAnsi="Arial" w:cs="Arial"/>
          <w:bCs/>
          <w:color w:val="000000"/>
          <w:sz w:val="24"/>
          <w:szCs w:val="24"/>
        </w:rPr>
        <w:t xml:space="preserve"> образец для испытаний из держателя образца, соблюдая меры предосторожности, чтобы не повредить или не распутать. Образец для испытаний можно осмотреть, поместив его на поверхность с подсветкой (например, световое табло), поскольку разрывы пряжи или истончение полотна могут определяться с помощью настоящего метода. Следует зарегистрировать использование настоящего метода испытаний. Образцы для испытаний, извлеченные из держателя образцов, могут применяться повторно при условии, что они могут заменяться в держателе образцов для испытаний, не вызывая ухудшения образцов.</w:t>
      </w:r>
    </w:p>
    <w:p w:rsidR="008B58A1" w:rsidRDefault="008B58A1" w:rsidP="00430329">
      <w:pPr>
        <w:ind w:firstLine="567"/>
        <w:jc w:val="both"/>
        <w:rPr>
          <w:rFonts w:ascii="Arial" w:hAnsi="Arial" w:cs="Arial"/>
          <w:bCs/>
          <w:sz w:val="24"/>
          <w:szCs w:val="24"/>
          <w:lang w:val="kk-KZ"/>
        </w:rPr>
      </w:pPr>
    </w:p>
    <w:p w:rsidR="008B58A1" w:rsidRPr="008B58A1" w:rsidRDefault="008B58A1" w:rsidP="008B58A1">
      <w:pPr>
        <w:jc w:val="center"/>
        <w:rPr>
          <w:rFonts w:ascii="Arial" w:hAnsi="Arial" w:cs="Arial"/>
          <w:b/>
          <w:bCs/>
          <w:color w:val="000000"/>
          <w:sz w:val="24"/>
          <w:szCs w:val="24"/>
          <w:lang w:val="kk-KZ"/>
        </w:rPr>
      </w:pPr>
      <w:r w:rsidRPr="008B58A1">
        <w:rPr>
          <w:rFonts w:ascii="Arial" w:hAnsi="Arial" w:cs="Arial"/>
          <w:b/>
          <w:bCs/>
          <w:color w:val="000000"/>
          <w:sz w:val="24"/>
          <w:szCs w:val="24"/>
        </w:rPr>
        <w:t xml:space="preserve">Таблица 1 </w:t>
      </w:r>
      <w:r w:rsidR="00C96F85">
        <w:rPr>
          <w:rFonts w:ascii="Arial" w:hAnsi="Arial" w:cs="Arial"/>
          <w:b/>
          <w:bCs/>
          <w:color w:val="000000"/>
          <w:sz w:val="24"/>
          <w:szCs w:val="24"/>
          <w:lang w:eastAsia="en-US"/>
        </w:rPr>
        <w:t>—</w:t>
      </w:r>
      <w:r w:rsidR="00C96F85">
        <w:rPr>
          <w:rFonts w:ascii="Arial" w:hAnsi="Arial" w:cs="Arial"/>
          <w:b/>
          <w:bCs/>
          <w:color w:val="000000"/>
          <w:sz w:val="24"/>
          <w:szCs w:val="24"/>
          <w:lang w:val="kk-KZ" w:eastAsia="en-US"/>
        </w:rPr>
        <w:t xml:space="preserve"> </w:t>
      </w:r>
      <w:r w:rsidRPr="008B58A1">
        <w:rPr>
          <w:rFonts w:ascii="Arial" w:hAnsi="Arial" w:cs="Arial"/>
          <w:b/>
          <w:bCs/>
          <w:color w:val="000000"/>
          <w:sz w:val="24"/>
          <w:szCs w:val="24"/>
        </w:rPr>
        <w:t>Разрушение образцов</w:t>
      </w:r>
    </w:p>
    <w:p w:rsidR="008B58A1" w:rsidRDefault="008B58A1" w:rsidP="008B58A1">
      <w:pPr>
        <w:jc w:val="center"/>
        <w:rPr>
          <w:b/>
          <w:bCs/>
          <w:color w:val="000000"/>
          <w:sz w:val="28"/>
          <w:szCs w:val="28"/>
          <w:lang w:val="kk-KZ"/>
        </w:rPr>
      </w:pPr>
    </w:p>
    <w:tbl>
      <w:tblPr>
        <w:tblStyle w:val="a9"/>
        <w:tblW w:w="0" w:type="auto"/>
        <w:tblLook w:val="04A0"/>
      </w:tblPr>
      <w:tblGrid>
        <w:gridCol w:w="534"/>
        <w:gridCol w:w="3294"/>
        <w:gridCol w:w="3828"/>
        <w:gridCol w:w="1914"/>
      </w:tblGrid>
      <w:tr w:rsidR="008B58A1" w:rsidRPr="008B58A1" w:rsidTr="008B58A1">
        <w:tc>
          <w:tcPr>
            <w:tcW w:w="3828" w:type="dxa"/>
            <w:gridSpan w:val="2"/>
            <w:vMerge w:val="restart"/>
            <w:vAlign w:val="center"/>
          </w:tcPr>
          <w:p w:rsidR="008B58A1" w:rsidRPr="00500AEE" w:rsidRDefault="008B58A1" w:rsidP="002D0F63">
            <w:pPr>
              <w:jc w:val="center"/>
              <w:rPr>
                <w:rFonts w:ascii="Arial" w:hAnsi="Arial" w:cs="Arial"/>
                <w:bCs/>
                <w:color w:val="000000"/>
                <w:sz w:val="16"/>
                <w:szCs w:val="16"/>
              </w:rPr>
            </w:pPr>
          </w:p>
          <w:p w:rsidR="008B58A1" w:rsidRPr="00500AEE" w:rsidRDefault="008B58A1" w:rsidP="002D0F63">
            <w:pPr>
              <w:jc w:val="center"/>
              <w:rPr>
                <w:rFonts w:ascii="Arial" w:hAnsi="Arial" w:cs="Arial"/>
                <w:bCs/>
                <w:color w:val="000000"/>
                <w:sz w:val="16"/>
                <w:szCs w:val="16"/>
              </w:rPr>
            </w:pPr>
            <w:r w:rsidRPr="00500AEE">
              <w:rPr>
                <w:rFonts w:ascii="Arial" w:hAnsi="Arial" w:cs="Arial"/>
                <w:bCs/>
                <w:color w:val="000000"/>
                <w:sz w:val="16"/>
                <w:szCs w:val="16"/>
              </w:rPr>
              <w:t>Тип полотна</w:t>
            </w:r>
          </w:p>
        </w:tc>
        <w:tc>
          <w:tcPr>
            <w:tcW w:w="5742" w:type="dxa"/>
            <w:gridSpan w:val="2"/>
            <w:vAlign w:val="center"/>
          </w:tcPr>
          <w:p w:rsidR="008B58A1" w:rsidRPr="00500AEE" w:rsidRDefault="008B58A1" w:rsidP="002D0F63">
            <w:pPr>
              <w:jc w:val="center"/>
              <w:rPr>
                <w:rFonts w:ascii="Arial" w:hAnsi="Arial" w:cs="Arial"/>
                <w:bCs/>
                <w:color w:val="000000"/>
                <w:sz w:val="16"/>
                <w:szCs w:val="16"/>
                <w:vertAlign w:val="superscript"/>
              </w:rPr>
            </w:pPr>
            <w:r w:rsidRPr="00500AEE">
              <w:rPr>
                <w:rFonts w:ascii="Arial" w:hAnsi="Arial" w:cs="Arial"/>
                <w:bCs/>
                <w:color w:val="000000"/>
                <w:sz w:val="16"/>
                <w:szCs w:val="16"/>
              </w:rPr>
              <w:t>Предел прочности (момент разрыва</w:t>
            </w:r>
            <w:proofErr w:type="gramStart"/>
            <w:r w:rsidRPr="00500AEE">
              <w:rPr>
                <w:rFonts w:ascii="Arial" w:hAnsi="Arial" w:cs="Arial"/>
                <w:bCs/>
                <w:color w:val="000000"/>
                <w:sz w:val="16"/>
                <w:szCs w:val="16"/>
              </w:rPr>
              <w:t>)</w:t>
            </w:r>
            <w:r w:rsidRPr="00500AEE">
              <w:rPr>
                <w:rFonts w:ascii="Arial" w:hAnsi="Arial" w:cs="Arial"/>
                <w:bCs/>
                <w:color w:val="000000"/>
                <w:sz w:val="16"/>
                <w:szCs w:val="16"/>
                <w:vertAlign w:val="superscript"/>
              </w:rPr>
              <w:t>а</w:t>
            </w:r>
            <w:proofErr w:type="gramEnd"/>
          </w:p>
        </w:tc>
      </w:tr>
      <w:tr w:rsidR="008B58A1" w:rsidRPr="008B58A1" w:rsidTr="008B58A1">
        <w:tc>
          <w:tcPr>
            <w:tcW w:w="3828" w:type="dxa"/>
            <w:gridSpan w:val="2"/>
            <w:vMerge/>
            <w:tcBorders>
              <w:bottom w:val="double" w:sz="4" w:space="0" w:color="auto"/>
            </w:tcBorders>
            <w:vAlign w:val="center"/>
          </w:tcPr>
          <w:p w:rsidR="008B58A1" w:rsidRPr="00500AEE" w:rsidRDefault="008B58A1" w:rsidP="002D0F63">
            <w:pPr>
              <w:jc w:val="center"/>
              <w:rPr>
                <w:rFonts w:ascii="Arial" w:hAnsi="Arial" w:cs="Arial"/>
                <w:bCs/>
                <w:color w:val="000000"/>
                <w:sz w:val="16"/>
                <w:szCs w:val="16"/>
              </w:rPr>
            </w:pPr>
          </w:p>
        </w:tc>
        <w:tc>
          <w:tcPr>
            <w:tcW w:w="3828" w:type="dxa"/>
            <w:tcBorders>
              <w:bottom w:val="double" w:sz="4" w:space="0" w:color="auto"/>
            </w:tcBorders>
            <w:vAlign w:val="center"/>
          </w:tcPr>
          <w:p w:rsidR="008B58A1" w:rsidRPr="00500AEE" w:rsidRDefault="008B58A1" w:rsidP="002D0F63">
            <w:pPr>
              <w:jc w:val="center"/>
              <w:rPr>
                <w:rFonts w:ascii="Arial" w:hAnsi="Arial" w:cs="Arial"/>
                <w:bCs/>
                <w:color w:val="000000"/>
                <w:sz w:val="16"/>
                <w:szCs w:val="16"/>
                <w:lang w:val="en-US"/>
              </w:rPr>
            </w:pPr>
            <w:r w:rsidRPr="00500AEE">
              <w:rPr>
                <w:rFonts w:ascii="Arial" w:hAnsi="Arial" w:cs="Arial"/>
                <w:bCs/>
                <w:color w:val="000000"/>
                <w:sz w:val="16"/>
                <w:szCs w:val="16"/>
              </w:rPr>
              <w:t xml:space="preserve">Критерии </w:t>
            </w:r>
            <w:r w:rsidRPr="00500AEE">
              <w:rPr>
                <w:rFonts w:ascii="Arial" w:hAnsi="Arial" w:cs="Arial"/>
                <w:bCs/>
                <w:color w:val="000000"/>
                <w:sz w:val="16"/>
                <w:szCs w:val="16"/>
                <w:lang w:val="en-US"/>
              </w:rPr>
              <w:t>“</w:t>
            </w:r>
            <w:r w:rsidRPr="00500AEE">
              <w:rPr>
                <w:rFonts w:ascii="Arial" w:hAnsi="Arial" w:cs="Arial"/>
                <w:bCs/>
                <w:color w:val="000000"/>
                <w:sz w:val="16"/>
                <w:szCs w:val="16"/>
              </w:rPr>
              <w:t>Разрыв нити</w:t>
            </w:r>
            <w:r w:rsidRPr="00500AEE">
              <w:rPr>
                <w:rFonts w:ascii="Arial" w:hAnsi="Arial" w:cs="Arial"/>
                <w:bCs/>
                <w:color w:val="000000"/>
                <w:sz w:val="16"/>
                <w:szCs w:val="16"/>
                <w:lang w:val="en-US"/>
              </w:rPr>
              <w:t>”:</w:t>
            </w:r>
          </w:p>
        </w:tc>
        <w:tc>
          <w:tcPr>
            <w:tcW w:w="1914" w:type="dxa"/>
            <w:tcBorders>
              <w:bottom w:val="double" w:sz="4" w:space="0" w:color="auto"/>
            </w:tcBorders>
            <w:vAlign w:val="center"/>
          </w:tcPr>
          <w:p w:rsidR="008B58A1" w:rsidRPr="00500AEE" w:rsidRDefault="008B58A1" w:rsidP="002D0F63">
            <w:pPr>
              <w:jc w:val="center"/>
              <w:rPr>
                <w:rFonts w:ascii="Arial" w:hAnsi="Arial" w:cs="Arial"/>
                <w:bCs/>
                <w:color w:val="000000"/>
                <w:sz w:val="16"/>
                <w:szCs w:val="16"/>
                <w:lang w:val="en-US"/>
              </w:rPr>
            </w:pPr>
            <w:r w:rsidRPr="00500AEE">
              <w:rPr>
                <w:rFonts w:ascii="Arial" w:hAnsi="Arial" w:cs="Arial"/>
                <w:bCs/>
                <w:color w:val="000000"/>
                <w:sz w:val="16"/>
                <w:szCs w:val="16"/>
              </w:rPr>
              <w:t xml:space="preserve">Критерии </w:t>
            </w:r>
            <w:r w:rsidRPr="00500AEE">
              <w:rPr>
                <w:rFonts w:ascii="Arial" w:hAnsi="Arial" w:cs="Arial"/>
                <w:bCs/>
                <w:color w:val="000000"/>
                <w:sz w:val="16"/>
                <w:szCs w:val="16"/>
                <w:lang w:val="en-US"/>
              </w:rPr>
              <w:t>“</w:t>
            </w:r>
            <w:r w:rsidRPr="00500AEE">
              <w:rPr>
                <w:rFonts w:ascii="Arial" w:hAnsi="Arial" w:cs="Arial"/>
                <w:bCs/>
                <w:color w:val="000000"/>
                <w:sz w:val="16"/>
                <w:szCs w:val="16"/>
              </w:rPr>
              <w:t>области износа</w:t>
            </w:r>
            <w:r w:rsidRPr="00500AEE">
              <w:rPr>
                <w:rFonts w:ascii="Arial" w:hAnsi="Arial" w:cs="Arial"/>
                <w:bCs/>
                <w:color w:val="000000"/>
                <w:sz w:val="16"/>
                <w:szCs w:val="16"/>
                <w:lang w:val="en-US"/>
              </w:rPr>
              <w:t>”:</w:t>
            </w:r>
          </w:p>
        </w:tc>
      </w:tr>
      <w:tr w:rsidR="008B58A1" w:rsidRPr="008B58A1" w:rsidTr="008B58A1">
        <w:tc>
          <w:tcPr>
            <w:tcW w:w="3828" w:type="dxa"/>
            <w:gridSpan w:val="2"/>
            <w:tcBorders>
              <w:top w:val="double" w:sz="4" w:space="0" w:color="auto"/>
            </w:tcBorders>
            <w:vAlign w:val="center"/>
          </w:tcPr>
          <w:p w:rsidR="008B58A1" w:rsidRPr="0085375B" w:rsidRDefault="008B58A1" w:rsidP="002D0F63">
            <w:pPr>
              <w:jc w:val="center"/>
              <w:rPr>
                <w:rFonts w:ascii="Arial" w:hAnsi="Arial" w:cs="Arial"/>
                <w:bCs/>
                <w:sz w:val="16"/>
                <w:szCs w:val="16"/>
                <w:lang w:val="en-US"/>
              </w:rPr>
            </w:pPr>
            <w:r w:rsidRPr="0085375B">
              <w:rPr>
                <w:rFonts w:ascii="Arial" w:hAnsi="Arial" w:cs="Arial"/>
                <w:bCs/>
                <w:sz w:val="16"/>
                <w:szCs w:val="16"/>
              </w:rPr>
              <w:t>Тканое полотно</w:t>
            </w:r>
            <w:r w:rsidRPr="0085375B">
              <w:rPr>
                <w:rFonts w:ascii="Arial" w:hAnsi="Arial" w:cs="Arial"/>
                <w:bCs/>
                <w:sz w:val="16"/>
                <w:szCs w:val="16"/>
                <w:lang w:val="en-US"/>
              </w:rPr>
              <w:t xml:space="preserve"> (</w:t>
            </w:r>
            <w:r w:rsidRPr="0085375B">
              <w:rPr>
                <w:rFonts w:ascii="Arial" w:hAnsi="Arial" w:cs="Arial"/>
                <w:bCs/>
                <w:sz w:val="16"/>
                <w:szCs w:val="16"/>
              </w:rPr>
              <w:t>без ворса</w:t>
            </w:r>
            <w:r w:rsidRPr="0085375B">
              <w:rPr>
                <w:rFonts w:ascii="Arial" w:hAnsi="Arial" w:cs="Arial"/>
                <w:bCs/>
                <w:sz w:val="16"/>
                <w:szCs w:val="16"/>
                <w:lang w:val="en-US"/>
              </w:rPr>
              <w:t>)</w:t>
            </w:r>
          </w:p>
        </w:tc>
        <w:tc>
          <w:tcPr>
            <w:tcW w:w="3828" w:type="dxa"/>
            <w:tcBorders>
              <w:top w:val="double" w:sz="4" w:space="0" w:color="auto"/>
            </w:tcBorders>
            <w:vAlign w:val="center"/>
          </w:tcPr>
          <w:p w:rsidR="008B58A1" w:rsidRPr="0085375B" w:rsidRDefault="008B58A1" w:rsidP="002D0F63">
            <w:pPr>
              <w:pStyle w:val="Pa34"/>
              <w:spacing w:line="240" w:lineRule="auto"/>
              <w:jc w:val="center"/>
              <w:rPr>
                <w:rFonts w:ascii="Arial" w:hAnsi="Arial" w:cs="Arial"/>
                <w:sz w:val="16"/>
                <w:szCs w:val="16"/>
              </w:rPr>
            </w:pPr>
            <w:r w:rsidRPr="0085375B">
              <w:rPr>
                <w:rFonts w:ascii="Arial" w:hAnsi="Arial" w:cs="Arial"/>
                <w:sz w:val="16"/>
                <w:szCs w:val="16"/>
              </w:rPr>
              <w:t>Две нити полностью оборваны</w:t>
            </w:r>
          </w:p>
        </w:tc>
        <w:tc>
          <w:tcPr>
            <w:tcW w:w="1914" w:type="dxa"/>
            <w:tcBorders>
              <w:top w:val="double" w:sz="4" w:space="0" w:color="auto"/>
            </w:tcBorders>
            <w:vAlign w:val="center"/>
          </w:tcPr>
          <w:p w:rsidR="008B58A1" w:rsidRPr="0085375B" w:rsidRDefault="006B2803" w:rsidP="002D0F63">
            <w:pPr>
              <w:pStyle w:val="Pa33"/>
              <w:spacing w:line="240" w:lineRule="auto"/>
              <w:jc w:val="center"/>
              <w:rPr>
                <w:rFonts w:ascii="Arial" w:hAnsi="Arial" w:cs="Arial"/>
                <w:sz w:val="16"/>
                <w:szCs w:val="16"/>
              </w:rPr>
            </w:pPr>
            <w:r w:rsidRPr="0085375B">
              <w:rPr>
                <w:rFonts w:ascii="Arial" w:hAnsi="Arial" w:cs="Arial"/>
                <w:sz w:val="16"/>
                <w:szCs w:val="16"/>
              </w:rPr>
              <w:t>Н.П.</w:t>
            </w:r>
          </w:p>
        </w:tc>
      </w:tr>
      <w:tr w:rsidR="008B58A1" w:rsidRPr="008B58A1" w:rsidTr="008B58A1">
        <w:tc>
          <w:tcPr>
            <w:tcW w:w="3828" w:type="dxa"/>
            <w:gridSpan w:val="2"/>
            <w:vAlign w:val="center"/>
          </w:tcPr>
          <w:p w:rsidR="008B58A1" w:rsidRPr="0085375B" w:rsidRDefault="008B58A1" w:rsidP="002D0F63">
            <w:pPr>
              <w:jc w:val="center"/>
              <w:rPr>
                <w:rFonts w:ascii="Arial" w:hAnsi="Arial" w:cs="Arial"/>
                <w:bCs/>
                <w:sz w:val="16"/>
                <w:szCs w:val="16"/>
              </w:rPr>
            </w:pPr>
            <w:r w:rsidRPr="0085375B">
              <w:rPr>
                <w:rFonts w:ascii="Arial" w:hAnsi="Arial" w:cs="Arial"/>
                <w:bCs/>
                <w:sz w:val="16"/>
                <w:szCs w:val="16"/>
              </w:rPr>
              <w:t>Трикотажное полотно (без ворса)</w:t>
            </w:r>
          </w:p>
        </w:tc>
        <w:tc>
          <w:tcPr>
            <w:tcW w:w="3828" w:type="dxa"/>
            <w:vAlign w:val="center"/>
          </w:tcPr>
          <w:p w:rsidR="008B58A1" w:rsidRPr="0085375B" w:rsidRDefault="008B58A1" w:rsidP="002D0F63">
            <w:pPr>
              <w:pStyle w:val="Pa34"/>
              <w:spacing w:line="240" w:lineRule="auto"/>
              <w:jc w:val="center"/>
              <w:rPr>
                <w:rFonts w:ascii="Arial" w:hAnsi="Arial" w:cs="Arial"/>
                <w:sz w:val="16"/>
                <w:szCs w:val="16"/>
              </w:rPr>
            </w:pPr>
            <w:r w:rsidRPr="0085375B">
              <w:rPr>
                <w:rFonts w:ascii="Arial" w:hAnsi="Arial" w:cs="Arial"/>
                <w:sz w:val="16"/>
                <w:szCs w:val="16"/>
              </w:rPr>
              <w:t>Одна нить полностью оборвана</w:t>
            </w:r>
          </w:p>
        </w:tc>
        <w:tc>
          <w:tcPr>
            <w:tcW w:w="1914" w:type="dxa"/>
            <w:vAlign w:val="center"/>
          </w:tcPr>
          <w:p w:rsidR="008B58A1" w:rsidRPr="0085375B" w:rsidRDefault="006B2803" w:rsidP="002D0F63">
            <w:pPr>
              <w:pStyle w:val="Pa33"/>
              <w:spacing w:line="240" w:lineRule="auto"/>
              <w:jc w:val="center"/>
              <w:rPr>
                <w:rFonts w:ascii="Arial" w:hAnsi="Arial" w:cs="Arial"/>
                <w:sz w:val="16"/>
                <w:szCs w:val="16"/>
              </w:rPr>
            </w:pPr>
            <w:r w:rsidRPr="0085375B">
              <w:rPr>
                <w:rFonts w:ascii="Arial" w:hAnsi="Arial" w:cs="Arial"/>
                <w:sz w:val="16"/>
                <w:szCs w:val="16"/>
              </w:rPr>
              <w:t>Н.П.</w:t>
            </w:r>
          </w:p>
        </w:tc>
      </w:tr>
      <w:tr w:rsidR="008B58A1" w:rsidRPr="008B58A1" w:rsidTr="00500AEE">
        <w:trPr>
          <w:trHeight w:val="77"/>
        </w:trPr>
        <w:tc>
          <w:tcPr>
            <w:tcW w:w="534" w:type="dxa"/>
            <w:vMerge w:val="restart"/>
            <w:vAlign w:val="center"/>
          </w:tcPr>
          <w:p w:rsidR="008B58A1" w:rsidRPr="0085375B" w:rsidRDefault="008B58A1" w:rsidP="002D0F63">
            <w:pPr>
              <w:jc w:val="center"/>
              <w:rPr>
                <w:rFonts w:ascii="Arial" w:hAnsi="Arial" w:cs="Arial"/>
                <w:bCs/>
                <w:sz w:val="16"/>
                <w:szCs w:val="16"/>
              </w:rPr>
            </w:pPr>
          </w:p>
        </w:tc>
        <w:tc>
          <w:tcPr>
            <w:tcW w:w="3294" w:type="dxa"/>
            <w:vAlign w:val="center"/>
          </w:tcPr>
          <w:p w:rsidR="008B58A1" w:rsidRPr="0085375B" w:rsidRDefault="008B58A1" w:rsidP="002D0F63">
            <w:pPr>
              <w:jc w:val="center"/>
              <w:rPr>
                <w:rFonts w:ascii="Arial" w:hAnsi="Arial" w:cs="Arial"/>
                <w:bCs/>
                <w:sz w:val="16"/>
                <w:szCs w:val="16"/>
              </w:rPr>
            </w:pPr>
            <w:r w:rsidRPr="0085375B">
              <w:rPr>
                <w:rFonts w:ascii="Arial" w:hAnsi="Arial" w:cs="Arial"/>
                <w:bCs/>
                <w:sz w:val="16"/>
                <w:szCs w:val="16"/>
              </w:rPr>
              <w:t>Тканое полотно с укороченным ворсом</w:t>
            </w:r>
          </w:p>
        </w:tc>
        <w:tc>
          <w:tcPr>
            <w:tcW w:w="3828" w:type="dxa"/>
            <w:vMerge w:val="restart"/>
            <w:vAlign w:val="center"/>
          </w:tcPr>
          <w:p w:rsidR="008B58A1" w:rsidRPr="0085375B" w:rsidRDefault="008B58A1" w:rsidP="002D0F63">
            <w:pPr>
              <w:pStyle w:val="Pa34"/>
              <w:spacing w:line="240" w:lineRule="auto"/>
              <w:jc w:val="center"/>
              <w:rPr>
                <w:rFonts w:ascii="Arial" w:hAnsi="Arial" w:cs="Arial"/>
                <w:sz w:val="16"/>
                <w:szCs w:val="16"/>
              </w:rPr>
            </w:pPr>
          </w:p>
          <w:p w:rsidR="008B58A1" w:rsidRPr="0085375B" w:rsidRDefault="008B58A1" w:rsidP="002D0F63">
            <w:pPr>
              <w:pStyle w:val="Pa34"/>
              <w:spacing w:line="240" w:lineRule="auto"/>
              <w:jc w:val="center"/>
              <w:rPr>
                <w:rFonts w:ascii="Arial" w:hAnsi="Arial" w:cs="Arial"/>
                <w:sz w:val="16"/>
                <w:szCs w:val="16"/>
              </w:rPr>
            </w:pPr>
            <w:r w:rsidRPr="0085375B">
              <w:rPr>
                <w:rFonts w:ascii="Arial" w:hAnsi="Arial" w:cs="Arial"/>
                <w:sz w:val="16"/>
                <w:szCs w:val="16"/>
              </w:rPr>
              <w:t>Одна нить полностью оборвана (трикотажное полотно)</w:t>
            </w:r>
          </w:p>
          <w:p w:rsidR="008B58A1" w:rsidRPr="0085375B" w:rsidRDefault="008B58A1" w:rsidP="002D0F63">
            <w:pPr>
              <w:pStyle w:val="Default"/>
              <w:jc w:val="center"/>
              <w:rPr>
                <w:rFonts w:ascii="Arial" w:hAnsi="Arial" w:cs="Arial"/>
                <w:color w:val="auto"/>
                <w:sz w:val="16"/>
                <w:szCs w:val="16"/>
              </w:rPr>
            </w:pPr>
            <w:r w:rsidRPr="0085375B">
              <w:rPr>
                <w:rFonts w:ascii="Arial" w:hAnsi="Arial" w:cs="Arial"/>
                <w:color w:val="auto"/>
                <w:sz w:val="16"/>
                <w:szCs w:val="16"/>
              </w:rPr>
              <w:t>или</w:t>
            </w:r>
          </w:p>
          <w:p w:rsidR="008B58A1" w:rsidRPr="0085375B" w:rsidRDefault="008B58A1" w:rsidP="002D0F63">
            <w:pPr>
              <w:pStyle w:val="Default"/>
              <w:jc w:val="center"/>
              <w:rPr>
                <w:rFonts w:ascii="Arial" w:hAnsi="Arial" w:cs="Arial"/>
                <w:color w:val="auto"/>
                <w:sz w:val="16"/>
                <w:szCs w:val="16"/>
              </w:rPr>
            </w:pPr>
            <w:r w:rsidRPr="0085375B">
              <w:rPr>
                <w:rFonts w:ascii="Arial" w:hAnsi="Arial" w:cs="Arial"/>
                <w:color w:val="auto"/>
                <w:sz w:val="16"/>
                <w:szCs w:val="16"/>
              </w:rPr>
              <w:t>Две нити полностью оборваны (тканое полотно)</w:t>
            </w:r>
          </w:p>
        </w:tc>
        <w:tc>
          <w:tcPr>
            <w:tcW w:w="1914" w:type="dxa"/>
            <w:vAlign w:val="center"/>
          </w:tcPr>
          <w:p w:rsidR="008B58A1" w:rsidRPr="0085375B" w:rsidRDefault="008B58A1" w:rsidP="002D0F63">
            <w:pPr>
              <w:jc w:val="center"/>
              <w:rPr>
                <w:rFonts w:ascii="Arial" w:hAnsi="Arial" w:cs="Arial"/>
                <w:bCs/>
                <w:sz w:val="16"/>
                <w:szCs w:val="16"/>
              </w:rPr>
            </w:pPr>
          </w:p>
        </w:tc>
      </w:tr>
      <w:tr w:rsidR="008B58A1" w:rsidRPr="008B58A1" w:rsidTr="00500AEE">
        <w:trPr>
          <w:trHeight w:val="218"/>
        </w:trPr>
        <w:tc>
          <w:tcPr>
            <w:tcW w:w="534" w:type="dxa"/>
            <w:vMerge/>
            <w:vAlign w:val="center"/>
          </w:tcPr>
          <w:p w:rsidR="008B58A1" w:rsidRPr="0085375B" w:rsidRDefault="008B58A1" w:rsidP="002D0F63">
            <w:pPr>
              <w:jc w:val="center"/>
              <w:rPr>
                <w:rFonts w:ascii="Arial" w:hAnsi="Arial" w:cs="Arial"/>
                <w:bCs/>
                <w:sz w:val="16"/>
                <w:szCs w:val="16"/>
              </w:rPr>
            </w:pPr>
          </w:p>
        </w:tc>
        <w:tc>
          <w:tcPr>
            <w:tcW w:w="3294" w:type="dxa"/>
            <w:vAlign w:val="center"/>
          </w:tcPr>
          <w:p w:rsidR="008B58A1" w:rsidRPr="0085375B" w:rsidRDefault="008B58A1" w:rsidP="002D0F63">
            <w:pPr>
              <w:pStyle w:val="Pa34"/>
              <w:spacing w:line="240" w:lineRule="auto"/>
              <w:jc w:val="center"/>
              <w:rPr>
                <w:rFonts w:ascii="Arial" w:hAnsi="Arial" w:cs="Arial"/>
                <w:sz w:val="16"/>
                <w:szCs w:val="16"/>
              </w:rPr>
            </w:pPr>
            <w:r w:rsidRPr="0085375B">
              <w:rPr>
                <w:rFonts w:ascii="Arial" w:hAnsi="Arial" w:cs="Arial"/>
                <w:sz w:val="16"/>
                <w:szCs w:val="16"/>
              </w:rPr>
              <w:t>Трикотажное полотно с укороченным ворсом</w:t>
            </w:r>
          </w:p>
        </w:tc>
        <w:tc>
          <w:tcPr>
            <w:tcW w:w="3828" w:type="dxa"/>
            <w:vMerge/>
            <w:vAlign w:val="center"/>
          </w:tcPr>
          <w:p w:rsidR="008B58A1" w:rsidRPr="0085375B" w:rsidRDefault="008B58A1" w:rsidP="002D0F63">
            <w:pPr>
              <w:jc w:val="center"/>
              <w:rPr>
                <w:rFonts w:ascii="Arial" w:hAnsi="Arial" w:cs="Arial"/>
                <w:bCs/>
                <w:sz w:val="16"/>
                <w:szCs w:val="16"/>
              </w:rPr>
            </w:pPr>
          </w:p>
        </w:tc>
        <w:tc>
          <w:tcPr>
            <w:tcW w:w="1914" w:type="dxa"/>
            <w:vAlign w:val="center"/>
          </w:tcPr>
          <w:p w:rsidR="008B58A1" w:rsidRPr="0085375B" w:rsidRDefault="008B58A1" w:rsidP="002D0F63">
            <w:pPr>
              <w:jc w:val="center"/>
              <w:rPr>
                <w:rFonts w:ascii="Arial" w:hAnsi="Arial" w:cs="Arial"/>
                <w:bCs/>
                <w:sz w:val="16"/>
                <w:szCs w:val="16"/>
              </w:rPr>
            </w:pPr>
            <w:r w:rsidRPr="0085375B">
              <w:rPr>
                <w:rFonts w:ascii="Arial" w:hAnsi="Arial" w:cs="Arial"/>
                <w:bCs/>
                <w:sz w:val="16"/>
                <w:szCs w:val="16"/>
              </w:rPr>
              <w:t>Полностью изношенный участок</w:t>
            </w:r>
          </w:p>
        </w:tc>
      </w:tr>
      <w:tr w:rsidR="008B58A1" w:rsidRPr="008B58A1" w:rsidTr="00500AEE">
        <w:trPr>
          <w:trHeight w:val="281"/>
        </w:trPr>
        <w:tc>
          <w:tcPr>
            <w:tcW w:w="534" w:type="dxa"/>
            <w:vMerge/>
            <w:vAlign w:val="center"/>
          </w:tcPr>
          <w:p w:rsidR="008B58A1" w:rsidRPr="0085375B" w:rsidRDefault="008B58A1" w:rsidP="002D0F63">
            <w:pPr>
              <w:jc w:val="center"/>
              <w:rPr>
                <w:rFonts w:ascii="Arial" w:hAnsi="Arial" w:cs="Arial"/>
                <w:bCs/>
                <w:sz w:val="16"/>
                <w:szCs w:val="16"/>
                <w:lang w:val="en-US"/>
              </w:rPr>
            </w:pPr>
          </w:p>
        </w:tc>
        <w:tc>
          <w:tcPr>
            <w:tcW w:w="3294" w:type="dxa"/>
            <w:vAlign w:val="center"/>
          </w:tcPr>
          <w:p w:rsidR="008B58A1" w:rsidRPr="0085375B" w:rsidRDefault="008B58A1" w:rsidP="002D0F63">
            <w:pPr>
              <w:pStyle w:val="Pa34"/>
              <w:spacing w:line="240" w:lineRule="auto"/>
              <w:jc w:val="center"/>
              <w:rPr>
                <w:rFonts w:ascii="Arial" w:hAnsi="Arial" w:cs="Arial"/>
                <w:sz w:val="16"/>
                <w:szCs w:val="16"/>
              </w:rPr>
            </w:pPr>
            <w:r w:rsidRPr="0085375B">
              <w:rPr>
                <w:rFonts w:ascii="Arial" w:hAnsi="Arial" w:cs="Arial"/>
                <w:sz w:val="16"/>
                <w:szCs w:val="16"/>
              </w:rPr>
              <w:t xml:space="preserve">Полотно из </w:t>
            </w:r>
            <w:proofErr w:type="spellStart"/>
            <w:r w:rsidRPr="0085375B">
              <w:rPr>
                <w:rFonts w:ascii="Arial" w:hAnsi="Arial" w:cs="Arial"/>
                <w:sz w:val="16"/>
                <w:szCs w:val="16"/>
              </w:rPr>
              <w:t>шенильной</w:t>
            </w:r>
            <w:proofErr w:type="spellEnd"/>
            <w:r w:rsidRPr="0085375B">
              <w:rPr>
                <w:rFonts w:ascii="Arial" w:hAnsi="Arial" w:cs="Arial"/>
                <w:sz w:val="16"/>
                <w:szCs w:val="16"/>
              </w:rPr>
              <w:t xml:space="preserve"> пряжи синельки</w:t>
            </w:r>
          </w:p>
        </w:tc>
        <w:tc>
          <w:tcPr>
            <w:tcW w:w="3828" w:type="dxa"/>
            <w:vMerge/>
            <w:vAlign w:val="center"/>
          </w:tcPr>
          <w:p w:rsidR="008B58A1" w:rsidRPr="0085375B" w:rsidRDefault="008B58A1" w:rsidP="002D0F63">
            <w:pPr>
              <w:jc w:val="center"/>
              <w:rPr>
                <w:rFonts w:ascii="Arial" w:hAnsi="Arial" w:cs="Arial"/>
                <w:bCs/>
                <w:sz w:val="16"/>
                <w:szCs w:val="16"/>
              </w:rPr>
            </w:pPr>
          </w:p>
        </w:tc>
        <w:tc>
          <w:tcPr>
            <w:tcW w:w="1914" w:type="dxa"/>
            <w:vAlign w:val="center"/>
          </w:tcPr>
          <w:p w:rsidR="008B58A1" w:rsidRPr="0085375B" w:rsidRDefault="008B58A1" w:rsidP="002D0F63">
            <w:pPr>
              <w:jc w:val="center"/>
              <w:rPr>
                <w:rFonts w:ascii="Arial" w:hAnsi="Arial" w:cs="Arial"/>
                <w:bCs/>
                <w:sz w:val="16"/>
                <w:szCs w:val="16"/>
              </w:rPr>
            </w:pPr>
          </w:p>
        </w:tc>
      </w:tr>
      <w:tr w:rsidR="008B58A1" w:rsidRPr="008B58A1" w:rsidTr="00500AEE">
        <w:tc>
          <w:tcPr>
            <w:tcW w:w="534" w:type="dxa"/>
            <w:vMerge/>
            <w:vAlign w:val="center"/>
          </w:tcPr>
          <w:p w:rsidR="008B58A1" w:rsidRPr="0085375B" w:rsidRDefault="008B58A1" w:rsidP="002D0F63">
            <w:pPr>
              <w:jc w:val="center"/>
              <w:rPr>
                <w:rFonts w:ascii="Arial" w:hAnsi="Arial" w:cs="Arial"/>
                <w:bCs/>
                <w:sz w:val="16"/>
                <w:szCs w:val="16"/>
              </w:rPr>
            </w:pPr>
          </w:p>
        </w:tc>
        <w:tc>
          <w:tcPr>
            <w:tcW w:w="3294" w:type="dxa"/>
            <w:vAlign w:val="center"/>
          </w:tcPr>
          <w:p w:rsidR="008B58A1" w:rsidRPr="0085375B" w:rsidRDefault="008B58A1" w:rsidP="002D0F63">
            <w:pPr>
              <w:pStyle w:val="Pa34"/>
              <w:spacing w:line="240" w:lineRule="auto"/>
              <w:jc w:val="center"/>
              <w:rPr>
                <w:rFonts w:ascii="Arial" w:hAnsi="Arial" w:cs="Arial"/>
                <w:sz w:val="16"/>
                <w:szCs w:val="16"/>
              </w:rPr>
            </w:pPr>
            <w:r w:rsidRPr="0085375B">
              <w:rPr>
                <w:rFonts w:ascii="Arial" w:hAnsi="Arial" w:cs="Arial"/>
                <w:sz w:val="16"/>
                <w:szCs w:val="16"/>
              </w:rPr>
              <w:t>Полотно с неразрезным ворсом</w:t>
            </w:r>
          </w:p>
        </w:tc>
        <w:tc>
          <w:tcPr>
            <w:tcW w:w="3828" w:type="dxa"/>
            <w:vAlign w:val="center"/>
          </w:tcPr>
          <w:p w:rsidR="008B58A1" w:rsidRPr="0085375B" w:rsidRDefault="008B58A1" w:rsidP="002D0F63">
            <w:pPr>
              <w:jc w:val="center"/>
              <w:rPr>
                <w:rFonts w:ascii="Arial" w:hAnsi="Arial" w:cs="Arial"/>
                <w:bCs/>
                <w:sz w:val="16"/>
                <w:szCs w:val="16"/>
                <w:lang w:val="en-US"/>
              </w:rPr>
            </w:pPr>
          </w:p>
        </w:tc>
        <w:tc>
          <w:tcPr>
            <w:tcW w:w="1914" w:type="dxa"/>
            <w:vAlign w:val="center"/>
          </w:tcPr>
          <w:p w:rsidR="008B58A1" w:rsidRPr="0085375B" w:rsidRDefault="008B58A1" w:rsidP="002D0F63">
            <w:pPr>
              <w:jc w:val="center"/>
              <w:rPr>
                <w:rFonts w:ascii="Arial" w:hAnsi="Arial" w:cs="Arial"/>
                <w:bCs/>
                <w:sz w:val="16"/>
                <w:szCs w:val="16"/>
                <w:lang w:val="en-US"/>
              </w:rPr>
            </w:pPr>
          </w:p>
        </w:tc>
      </w:tr>
      <w:tr w:rsidR="008B58A1" w:rsidRPr="008B58A1" w:rsidTr="00500AEE">
        <w:trPr>
          <w:trHeight w:val="147"/>
        </w:trPr>
        <w:tc>
          <w:tcPr>
            <w:tcW w:w="3828" w:type="dxa"/>
            <w:gridSpan w:val="2"/>
            <w:vMerge w:val="restart"/>
            <w:vAlign w:val="center"/>
          </w:tcPr>
          <w:p w:rsidR="008B58A1" w:rsidRPr="0085375B" w:rsidRDefault="008B58A1" w:rsidP="002D0F63">
            <w:pPr>
              <w:jc w:val="center"/>
              <w:rPr>
                <w:rFonts w:ascii="Arial" w:hAnsi="Arial" w:cs="Arial"/>
                <w:bCs/>
                <w:sz w:val="16"/>
                <w:szCs w:val="16"/>
              </w:rPr>
            </w:pPr>
            <w:r w:rsidRPr="0085375B">
              <w:rPr>
                <w:rFonts w:ascii="Arial" w:hAnsi="Arial" w:cs="Arial"/>
                <w:bCs/>
                <w:sz w:val="16"/>
                <w:szCs w:val="16"/>
              </w:rPr>
              <w:t>Ворсованное полотно</w:t>
            </w:r>
          </w:p>
        </w:tc>
        <w:tc>
          <w:tcPr>
            <w:tcW w:w="3828" w:type="dxa"/>
            <w:vAlign w:val="center"/>
          </w:tcPr>
          <w:p w:rsidR="008B58A1" w:rsidRPr="0085375B" w:rsidRDefault="008B58A1" w:rsidP="002D0F63">
            <w:pPr>
              <w:jc w:val="center"/>
              <w:rPr>
                <w:rFonts w:ascii="Arial" w:hAnsi="Arial" w:cs="Arial"/>
                <w:bCs/>
                <w:sz w:val="16"/>
                <w:szCs w:val="16"/>
              </w:rPr>
            </w:pPr>
            <w:r w:rsidRPr="0085375B">
              <w:rPr>
                <w:rFonts w:ascii="Arial" w:hAnsi="Arial" w:cs="Arial"/>
                <w:bCs/>
                <w:sz w:val="16"/>
                <w:szCs w:val="16"/>
              </w:rPr>
              <w:t>Одна нить полностью оборвана (трикотажное полотно)</w:t>
            </w:r>
          </w:p>
        </w:tc>
        <w:tc>
          <w:tcPr>
            <w:tcW w:w="1914" w:type="dxa"/>
            <w:vMerge w:val="restart"/>
            <w:vAlign w:val="center"/>
          </w:tcPr>
          <w:p w:rsidR="008B58A1" w:rsidRPr="0085375B" w:rsidRDefault="008B58A1" w:rsidP="002D0F63">
            <w:pPr>
              <w:jc w:val="center"/>
              <w:rPr>
                <w:rFonts w:ascii="Arial" w:hAnsi="Arial" w:cs="Arial"/>
                <w:bCs/>
                <w:sz w:val="16"/>
                <w:szCs w:val="16"/>
              </w:rPr>
            </w:pPr>
          </w:p>
          <w:p w:rsidR="008B58A1" w:rsidRPr="0085375B" w:rsidRDefault="006B2803" w:rsidP="002D0F63">
            <w:pPr>
              <w:jc w:val="center"/>
              <w:rPr>
                <w:rFonts w:ascii="Arial" w:hAnsi="Arial" w:cs="Arial"/>
                <w:bCs/>
                <w:sz w:val="16"/>
                <w:szCs w:val="16"/>
              </w:rPr>
            </w:pPr>
            <w:r w:rsidRPr="0085375B">
              <w:rPr>
                <w:rFonts w:ascii="Arial" w:hAnsi="Arial" w:cs="Arial"/>
                <w:bCs/>
                <w:sz w:val="16"/>
                <w:szCs w:val="16"/>
              </w:rPr>
              <w:t>Н.П.</w:t>
            </w:r>
          </w:p>
        </w:tc>
      </w:tr>
      <w:tr w:rsidR="008B58A1" w:rsidRPr="008B58A1" w:rsidTr="008B58A1">
        <w:tc>
          <w:tcPr>
            <w:tcW w:w="3828" w:type="dxa"/>
            <w:gridSpan w:val="2"/>
            <w:vMerge/>
            <w:vAlign w:val="center"/>
          </w:tcPr>
          <w:p w:rsidR="008B58A1" w:rsidRPr="0085375B" w:rsidRDefault="008B58A1" w:rsidP="002D0F63">
            <w:pPr>
              <w:jc w:val="center"/>
              <w:rPr>
                <w:rFonts w:ascii="Arial" w:hAnsi="Arial" w:cs="Arial"/>
                <w:bCs/>
                <w:sz w:val="16"/>
                <w:szCs w:val="16"/>
                <w:lang w:val="en-US"/>
              </w:rPr>
            </w:pPr>
          </w:p>
        </w:tc>
        <w:tc>
          <w:tcPr>
            <w:tcW w:w="3828" w:type="dxa"/>
            <w:vAlign w:val="center"/>
          </w:tcPr>
          <w:p w:rsidR="008B58A1" w:rsidRPr="0085375B" w:rsidRDefault="008B58A1" w:rsidP="002D0F63">
            <w:pPr>
              <w:jc w:val="center"/>
              <w:rPr>
                <w:rFonts w:ascii="Arial" w:hAnsi="Arial" w:cs="Arial"/>
                <w:bCs/>
                <w:sz w:val="16"/>
                <w:szCs w:val="16"/>
              </w:rPr>
            </w:pPr>
            <w:r w:rsidRPr="0085375B">
              <w:rPr>
                <w:rFonts w:ascii="Arial" w:hAnsi="Arial" w:cs="Arial"/>
                <w:bCs/>
                <w:sz w:val="16"/>
                <w:szCs w:val="16"/>
              </w:rPr>
              <w:t>Две нити полностью оборваны (тканое полотно)</w:t>
            </w:r>
          </w:p>
        </w:tc>
        <w:tc>
          <w:tcPr>
            <w:tcW w:w="1914" w:type="dxa"/>
            <w:vMerge/>
            <w:vAlign w:val="center"/>
          </w:tcPr>
          <w:p w:rsidR="008B58A1" w:rsidRPr="0085375B" w:rsidRDefault="008B58A1" w:rsidP="002D0F63">
            <w:pPr>
              <w:jc w:val="center"/>
              <w:rPr>
                <w:rFonts w:ascii="Arial" w:hAnsi="Arial" w:cs="Arial"/>
                <w:bCs/>
                <w:sz w:val="16"/>
                <w:szCs w:val="16"/>
              </w:rPr>
            </w:pPr>
          </w:p>
        </w:tc>
      </w:tr>
      <w:tr w:rsidR="008B58A1" w:rsidRPr="008B58A1" w:rsidTr="008B58A1">
        <w:tc>
          <w:tcPr>
            <w:tcW w:w="3828" w:type="dxa"/>
            <w:gridSpan w:val="2"/>
            <w:vAlign w:val="center"/>
          </w:tcPr>
          <w:p w:rsidR="008B58A1" w:rsidRPr="0085375B" w:rsidRDefault="008B58A1" w:rsidP="002D0F63">
            <w:pPr>
              <w:jc w:val="center"/>
              <w:rPr>
                <w:rFonts w:ascii="Arial" w:hAnsi="Arial" w:cs="Arial"/>
                <w:bCs/>
                <w:sz w:val="16"/>
                <w:szCs w:val="16"/>
              </w:rPr>
            </w:pPr>
            <w:r w:rsidRPr="0085375B">
              <w:rPr>
                <w:rFonts w:ascii="Arial" w:hAnsi="Arial" w:cs="Arial"/>
                <w:bCs/>
                <w:sz w:val="16"/>
                <w:szCs w:val="16"/>
              </w:rPr>
              <w:t xml:space="preserve">Полотно из </w:t>
            </w:r>
            <w:proofErr w:type="spellStart"/>
            <w:r w:rsidRPr="0085375B">
              <w:rPr>
                <w:rFonts w:ascii="Arial" w:hAnsi="Arial" w:cs="Arial"/>
                <w:bCs/>
                <w:sz w:val="16"/>
                <w:szCs w:val="16"/>
              </w:rPr>
              <w:t>флока</w:t>
            </w:r>
            <w:proofErr w:type="spellEnd"/>
          </w:p>
        </w:tc>
        <w:tc>
          <w:tcPr>
            <w:tcW w:w="3828" w:type="dxa"/>
            <w:vAlign w:val="center"/>
          </w:tcPr>
          <w:p w:rsidR="008B58A1" w:rsidRPr="0085375B" w:rsidRDefault="006B2803" w:rsidP="002D0F63">
            <w:pPr>
              <w:jc w:val="center"/>
              <w:rPr>
                <w:rFonts w:ascii="Arial" w:hAnsi="Arial" w:cs="Arial"/>
                <w:bCs/>
                <w:sz w:val="16"/>
                <w:szCs w:val="16"/>
              </w:rPr>
            </w:pPr>
            <w:r w:rsidRPr="0085375B">
              <w:rPr>
                <w:rFonts w:ascii="Arial" w:hAnsi="Arial" w:cs="Arial"/>
                <w:bCs/>
                <w:sz w:val="16"/>
                <w:szCs w:val="16"/>
              </w:rPr>
              <w:t>Н.П.</w:t>
            </w:r>
          </w:p>
        </w:tc>
        <w:tc>
          <w:tcPr>
            <w:tcW w:w="1914" w:type="dxa"/>
            <w:vAlign w:val="center"/>
          </w:tcPr>
          <w:p w:rsidR="008B58A1" w:rsidRPr="0085375B" w:rsidRDefault="008B58A1" w:rsidP="002D0F63">
            <w:pPr>
              <w:jc w:val="center"/>
              <w:rPr>
                <w:rFonts w:ascii="Arial" w:hAnsi="Arial" w:cs="Arial"/>
                <w:bCs/>
                <w:sz w:val="16"/>
                <w:szCs w:val="16"/>
                <w:lang w:val="en-US"/>
              </w:rPr>
            </w:pPr>
            <w:proofErr w:type="spellStart"/>
            <w:r w:rsidRPr="0085375B">
              <w:rPr>
                <w:rFonts w:ascii="Arial" w:hAnsi="Arial" w:cs="Arial"/>
                <w:bCs/>
                <w:sz w:val="16"/>
                <w:szCs w:val="16"/>
                <w:lang w:val="en-US"/>
              </w:rPr>
              <w:t>Полностью</w:t>
            </w:r>
            <w:proofErr w:type="spellEnd"/>
            <w:r w:rsidRPr="0085375B">
              <w:rPr>
                <w:rFonts w:ascii="Arial" w:hAnsi="Arial" w:cs="Arial"/>
                <w:bCs/>
                <w:sz w:val="16"/>
                <w:szCs w:val="16"/>
                <w:lang w:val="en-US"/>
              </w:rPr>
              <w:t xml:space="preserve"> </w:t>
            </w:r>
            <w:proofErr w:type="spellStart"/>
            <w:r w:rsidRPr="0085375B">
              <w:rPr>
                <w:rFonts w:ascii="Arial" w:hAnsi="Arial" w:cs="Arial"/>
                <w:bCs/>
                <w:sz w:val="16"/>
                <w:szCs w:val="16"/>
                <w:lang w:val="en-US"/>
              </w:rPr>
              <w:t>изношенный</w:t>
            </w:r>
            <w:proofErr w:type="spellEnd"/>
            <w:r w:rsidRPr="0085375B">
              <w:rPr>
                <w:rFonts w:ascii="Arial" w:hAnsi="Arial" w:cs="Arial"/>
                <w:bCs/>
                <w:sz w:val="16"/>
                <w:szCs w:val="16"/>
                <w:lang w:val="en-US"/>
              </w:rPr>
              <w:t xml:space="preserve"> </w:t>
            </w:r>
            <w:proofErr w:type="spellStart"/>
            <w:r w:rsidRPr="0085375B">
              <w:rPr>
                <w:rFonts w:ascii="Arial" w:hAnsi="Arial" w:cs="Arial"/>
                <w:bCs/>
                <w:sz w:val="16"/>
                <w:szCs w:val="16"/>
                <w:lang w:val="en-US"/>
              </w:rPr>
              <w:t>участок</w:t>
            </w:r>
            <w:proofErr w:type="spellEnd"/>
          </w:p>
        </w:tc>
      </w:tr>
      <w:tr w:rsidR="008B58A1" w:rsidRPr="008B58A1" w:rsidTr="0062738D">
        <w:trPr>
          <w:trHeight w:val="274"/>
        </w:trPr>
        <w:tc>
          <w:tcPr>
            <w:tcW w:w="3828" w:type="dxa"/>
            <w:gridSpan w:val="2"/>
            <w:vAlign w:val="center"/>
          </w:tcPr>
          <w:p w:rsidR="008B58A1" w:rsidRPr="0085375B" w:rsidRDefault="008B58A1" w:rsidP="002D0F63">
            <w:pPr>
              <w:jc w:val="center"/>
              <w:rPr>
                <w:rFonts w:ascii="Arial" w:hAnsi="Arial" w:cs="Arial"/>
                <w:bCs/>
                <w:sz w:val="16"/>
                <w:szCs w:val="16"/>
              </w:rPr>
            </w:pPr>
            <w:r w:rsidRPr="0085375B">
              <w:rPr>
                <w:rFonts w:ascii="Arial" w:hAnsi="Arial" w:cs="Arial"/>
                <w:bCs/>
                <w:sz w:val="16"/>
                <w:szCs w:val="16"/>
              </w:rPr>
              <w:t>Нетканое полотно</w:t>
            </w:r>
          </w:p>
        </w:tc>
        <w:tc>
          <w:tcPr>
            <w:tcW w:w="5742" w:type="dxa"/>
            <w:gridSpan w:val="2"/>
            <w:vAlign w:val="center"/>
          </w:tcPr>
          <w:p w:rsidR="008B58A1" w:rsidRPr="0085375B" w:rsidRDefault="008B58A1" w:rsidP="002D0F63">
            <w:pPr>
              <w:jc w:val="center"/>
              <w:rPr>
                <w:rFonts w:ascii="Arial" w:hAnsi="Arial" w:cs="Arial"/>
                <w:bCs/>
                <w:sz w:val="16"/>
                <w:szCs w:val="16"/>
                <w:lang w:val="en-US"/>
              </w:rPr>
            </w:pPr>
            <w:r w:rsidRPr="0085375B">
              <w:rPr>
                <w:rFonts w:ascii="Arial" w:hAnsi="Arial" w:cs="Arial"/>
                <w:bCs/>
                <w:sz w:val="16"/>
                <w:szCs w:val="16"/>
              </w:rPr>
              <w:t>Отверстие</w:t>
            </w:r>
            <w:proofErr w:type="gramStart"/>
            <w:r w:rsidRPr="0085375B">
              <w:rPr>
                <w:rFonts w:ascii="Arial" w:hAnsi="Arial" w:cs="Arial"/>
                <w:bCs/>
                <w:sz w:val="16"/>
                <w:szCs w:val="16"/>
                <w:vertAlign w:val="superscript"/>
                <w:lang w:val="en-US"/>
              </w:rPr>
              <w:t>b</w:t>
            </w:r>
            <w:proofErr w:type="gramEnd"/>
            <w:r w:rsidRPr="0085375B">
              <w:rPr>
                <w:rFonts w:ascii="Arial" w:hAnsi="Arial" w:cs="Arial"/>
                <w:bCs/>
                <w:sz w:val="16"/>
                <w:szCs w:val="16"/>
              </w:rPr>
              <w:t xml:space="preserve"> в полотне</w:t>
            </w:r>
          </w:p>
        </w:tc>
      </w:tr>
      <w:tr w:rsidR="008B58A1" w:rsidRPr="008B58A1" w:rsidTr="008B58A1">
        <w:tc>
          <w:tcPr>
            <w:tcW w:w="9570" w:type="dxa"/>
            <w:gridSpan w:val="4"/>
            <w:vAlign w:val="center"/>
          </w:tcPr>
          <w:p w:rsidR="008B58A1" w:rsidRPr="0085375B" w:rsidRDefault="008B58A1" w:rsidP="002D0F63">
            <w:pPr>
              <w:jc w:val="both"/>
              <w:rPr>
                <w:rFonts w:ascii="Arial" w:hAnsi="Arial" w:cs="Arial"/>
                <w:bCs/>
                <w:sz w:val="16"/>
                <w:szCs w:val="16"/>
              </w:rPr>
            </w:pPr>
            <w:proofErr w:type="gramStart"/>
            <w:r w:rsidRPr="0085375B">
              <w:rPr>
                <w:rFonts w:ascii="Arial" w:hAnsi="Arial" w:cs="Arial"/>
                <w:bCs/>
                <w:sz w:val="16"/>
                <w:szCs w:val="16"/>
                <w:vertAlign w:val="superscript"/>
                <w:lang w:val="en-US"/>
              </w:rPr>
              <w:t>a</w:t>
            </w:r>
            <w:proofErr w:type="gramEnd"/>
            <w:r w:rsidRPr="0085375B">
              <w:rPr>
                <w:rFonts w:ascii="Arial" w:hAnsi="Arial" w:cs="Arial"/>
                <w:bCs/>
                <w:sz w:val="16"/>
                <w:szCs w:val="16"/>
              </w:rPr>
              <w:t xml:space="preserve">   Альтернативные критерии прочности образца для испытаний могут использоваться по согласованию заинтересованных сторон и должны регистрироваться.</w:t>
            </w:r>
          </w:p>
          <w:p w:rsidR="008B58A1" w:rsidRPr="0085375B" w:rsidRDefault="008B58A1" w:rsidP="002D0F63">
            <w:pPr>
              <w:jc w:val="both"/>
              <w:rPr>
                <w:rFonts w:ascii="Arial" w:hAnsi="Arial" w:cs="Arial"/>
                <w:bCs/>
                <w:sz w:val="16"/>
                <w:szCs w:val="16"/>
              </w:rPr>
            </w:pPr>
            <w:proofErr w:type="gramStart"/>
            <w:r w:rsidRPr="0085375B">
              <w:rPr>
                <w:rFonts w:ascii="Arial" w:hAnsi="Arial" w:cs="Arial"/>
                <w:bCs/>
                <w:sz w:val="16"/>
                <w:szCs w:val="16"/>
                <w:vertAlign w:val="superscript"/>
                <w:lang w:val="en-US"/>
              </w:rPr>
              <w:t>b</w:t>
            </w:r>
            <w:proofErr w:type="gramEnd"/>
            <w:r w:rsidRPr="0085375B">
              <w:rPr>
                <w:rFonts w:ascii="Arial" w:hAnsi="Arial" w:cs="Arial"/>
                <w:bCs/>
                <w:sz w:val="16"/>
                <w:szCs w:val="16"/>
              </w:rPr>
              <w:t xml:space="preserve">   Отверстие диаметром, равным, по меньшей мере, 2,5 мм, которое означает, что поверхностный слой изношен, образовав отверстие так, что при контроле через </w:t>
            </w:r>
            <w:proofErr w:type="spellStart"/>
            <w:r w:rsidRPr="0085375B">
              <w:rPr>
                <w:rFonts w:ascii="Arial" w:hAnsi="Arial" w:cs="Arial"/>
                <w:bCs/>
                <w:sz w:val="16"/>
                <w:szCs w:val="16"/>
              </w:rPr>
              <w:t>калиберную</w:t>
            </w:r>
            <w:proofErr w:type="spellEnd"/>
            <w:r w:rsidRPr="0085375B">
              <w:rPr>
                <w:rFonts w:ascii="Arial" w:hAnsi="Arial" w:cs="Arial"/>
                <w:bCs/>
                <w:sz w:val="16"/>
                <w:szCs w:val="16"/>
              </w:rPr>
              <w:t xml:space="preserve"> дощечку (5.2) виден слой с отличающимся внешним видом или подкладной тканью.</w:t>
            </w:r>
          </w:p>
          <w:p w:rsidR="008B58A1" w:rsidRPr="0085375B" w:rsidRDefault="006B2803" w:rsidP="002D0F63">
            <w:pPr>
              <w:jc w:val="both"/>
              <w:rPr>
                <w:rFonts w:ascii="Arial" w:hAnsi="Arial" w:cs="Arial"/>
                <w:bCs/>
                <w:sz w:val="16"/>
                <w:szCs w:val="16"/>
                <w:lang w:val="en-US"/>
              </w:rPr>
            </w:pPr>
            <w:r w:rsidRPr="0085375B">
              <w:rPr>
                <w:rFonts w:ascii="Arial" w:hAnsi="Arial" w:cs="Arial"/>
                <w:bCs/>
                <w:sz w:val="16"/>
                <w:szCs w:val="16"/>
                <w:lang w:val="en-US"/>
              </w:rPr>
              <w:t>N.A.</w:t>
            </w:r>
            <w:r w:rsidR="008B58A1" w:rsidRPr="0085375B">
              <w:rPr>
                <w:rFonts w:ascii="Arial" w:hAnsi="Arial" w:cs="Arial"/>
                <w:bCs/>
                <w:sz w:val="16"/>
                <w:szCs w:val="16"/>
                <w:lang w:val="en-US"/>
              </w:rPr>
              <w:t xml:space="preserve"> </w:t>
            </w:r>
            <w:r w:rsidR="008B58A1" w:rsidRPr="0085375B">
              <w:rPr>
                <w:rFonts w:ascii="Arial" w:hAnsi="Arial" w:cs="Arial"/>
                <w:bCs/>
                <w:sz w:val="16"/>
                <w:szCs w:val="16"/>
              </w:rPr>
              <w:t xml:space="preserve">  Не применяется</w:t>
            </w:r>
            <w:r w:rsidR="008B58A1" w:rsidRPr="0085375B">
              <w:rPr>
                <w:rFonts w:ascii="Arial" w:hAnsi="Arial" w:cs="Arial"/>
                <w:bCs/>
                <w:sz w:val="16"/>
                <w:szCs w:val="16"/>
                <w:lang w:val="en-US"/>
              </w:rPr>
              <w:t>.</w:t>
            </w:r>
          </w:p>
        </w:tc>
      </w:tr>
    </w:tbl>
    <w:p w:rsidR="008B58A1" w:rsidRPr="008B58A1" w:rsidRDefault="008B58A1" w:rsidP="008B58A1">
      <w:pPr>
        <w:jc w:val="center"/>
        <w:rPr>
          <w:b/>
          <w:bCs/>
          <w:color w:val="000000"/>
          <w:sz w:val="28"/>
          <w:szCs w:val="28"/>
          <w:lang w:val="kk-KZ"/>
        </w:rPr>
      </w:pPr>
    </w:p>
    <w:p w:rsidR="00DD47BB" w:rsidRPr="00DD47BB" w:rsidRDefault="00DD47BB" w:rsidP="00DD47BB">
      <w:pPr>
        <w:ind w:firstLine="709"/>
        <w:jc w:val="both"/>
        <w:rPr>
          <w:rFonts w:ascii="Arial" w:hAnsi="Arial" w:cs="Arial"/>
          <w:bCs/>
          <w:color w:val="000000"/>
          <w:sz w:val="24"/>
          <w:szCs w:val="24"/>
        </w:rPr>
      </w:pPr>
      <w:r w:rsidRPr="00DD47BB">
        <w:rPr>
          <w:rFonts w:ascii="Arial" w:hAnsi="Arial" w:cs="Arial"/>
          <w:bCs/>
          <w:color w:val="000000"/>
          <w:sz w:val="24"/>
          <w:szCs w:val="24"/>
        </w:rPr>
        <w:t xml:space="preserve">Если количество циклов превышает 50 000, </w:t>
      </w:r>
      <w:proofErr w:type="spellStart"/>
      <w:r w:rsidRPr="00DD47BB">
        <w:rPr>
          <w:rFonts w:ascii="Arial" w:hAnsi="Arial" w:cs="Arial"/>
          <w:bCs/>
          <w:color w:val="000000"/>
          <w:sz w:val="24"/>
          <w:szCs w:val="24"/>
        </w:rPr>
        <w:t>прерыва</w:t>
      </w:r>
      <w:proofErr w:type="spellEnd"/>
      <w:r w:rsidR="00992CB9">
        <w:rPr>
          <w:rFonts w:ascii="Arial" w:hAnsi="Arial" w:cs="Arial"/>
          <w:bCs/>
          <w:color w:val="000000"/>
          <w:sz w:val="24"/>
          <w:szCs w:val="24"/>
          <w:lang w:val="kk-KZ"/>
        </w:rPr>
        <w:t>ют</w:t>
      </w:r>
      <w:r w:rsidRPr="00DD47BB">
        <w:rPr>
          <w:rFonts w:ascii="Arial" w:hAnsi="Arial" w:cs="Arial"/>
          <w:bCs/>
          <w:color w:val="000000"/>
          <w:sz w:val="24"/>
          <w:szCs w:val="24"/>
        </w:rPr>
        <w:t xml:space="preserve"> испытание после каждых 50 000 циклов </w:t>
      </w:r>
      <w:proofErr w:type="spellStart"/>
      <w:r w:rsidRPr="00DD47BB">
        <w:rPr>
          <w:rFonts w:ascii="Arial" w:hAnsi="Arial" w:cs="Arial"/>
          <w:bCs/>
          <w:color w:val="000000"/>
          <w:sz w:val="24"/>
          <w:szCs w:val="24"/>
        </w:rPr>
        <w:t>истираний</w:t>
      </w:r>
      <w:proofErr w:type="spellEnd"/>
      <w:r w:rsidRPr="00DD47BB">
        <w:rPr>
          <w:rFonts w:ascii="Arial" w:hAnsi="Arial" w:cs="Arial"/>
          <w:bCs/>
          <w:color w:val="000000"/>
          <w:sz w:val="24"/>
          <w:szCs w:val="24"/>
        </w:rPr>
        <w:t xml:space="preserve"> для обновления истирающего приспособления. В этом случае, с большой осторожностью </w:t>
      </w:r>
      <w:proofErr w:type="spellStart"/>
      <w:r w:rsidRPr="00DD47BB">
        <w:rPr>
          <w:rFonts w:ascii="Arial" w:hAnsi="Arial" w:cs="Arial"/>
          <w:bCs/>
          <w:color w:val="000000"/>
          <w:sz w:val="24"/>
          <w:szCs w:val="24"/>
        </w:rPr>
        <w:t>извле</w:t>
      </w:r>
      <w:proofErr w:type="spellEnd"/>
      <w:r w:rsidR="00992CB9">
        <w:rPr>
          <w:rFonts w:ascii="Arial" w:hAnsi="Arial" w:cs="Arial"/>
          <w:bCs/>
          <w:color w:val="000000"/>
          <w:sz w:val="24"/>
          <w:szCs w:val="24"/>
          <w:lang w:val="kk-KZ"/>
        </w:rPr>
        <w:t>кают</w:t>
      </w:r>
      <w:r w:rsidRPr="00DD47BB">
        <w:rPr>
          <w:rFonts w:ascii="Arial" w:hAnsi="Arial" w:cs="Arial"/>
          <w:bCs/>
          <w:color w:val="000000"/>
          <w:sz w:val="24"/>
          <w:szCs w:val="24"/>
        </w:rPr>
        <w:t xml:space="preserve"> держатели образцов с установленными образцами для испытаний с испытательной машины с целью недопущения повреждения.</w:t>
      </w:r>
    </w:p>
    <w:p w:rsidR="00DD47BB" w:rsidRPr="00DD47BB" w:rsidRDefault="00DD47BB" w:rsidP="00DD47BB">
      <w:pPr>
        <w:ind w:firstLine="709"/>
        <w:jc w:val="both"/>
        <w:rPr>
          <w:rFonts w:ascii="Arial" w:hAnsi="Arial" w:cs="Arial"/>
          <w:bCs/>
          <w:color w:val="000000"/>
          <w:sz w:val="24"/>
          <w:szCs w:val="24"/>
        </w:rPr>
      </w:pPr>
      <w:r w:rsidRPr="00DD47BB">
        <w:rPr>
          <w:rFonts w:ascii="Arial" w:hAnsi="Arial" w:cs="Arial"/>
          <w:bCs/>
          <w:color w:val="000000"/>
          <w:sz w:val="24"/>
          <w:szCs w:val="24"/>
        </w:rPr>
        <w:t>Продолжа</w:t>
      </w:r>
      <w:r w:rsidR="00992CB9">
        <w:rPr>
          <w:rFonts w:ascii="Arial" w:hAnsi="Arial" w:cs="Arial"/>
          <w:bCs/>
          <w:color w:val="000000"/>
          <w:sz w:val="24"/>
          <w:szCs w:val="24"/>
          <w:lang w:val="kk-KZ"/>
        </w:rPr>
        <w:t>ют</w:t>
      </w:r>
      <w:r w:rsidRPr="00DD47BB">
        <w:rPr>
          <w:rFonts w:ascii="Arial" w:hAnsi="Arial" w:cs="Arial"/>
          <w:bCs/>
          <w:color w:val="000000"/>
          <w:sz w:val="24"/>
          <w:szCs w:val="24"/>
        </w:rPr>
        <w:t xml:space="preserve"> испытание на истирание до тех пор, пока все </w:t>
      </w:r>
      <w:proofErr w:type="gramStart"/>
      <w:r w:rsidRPr="00DD47BB">
        <w:rPr>
          <w:rFonts w:ascii="Arial" w:hAnsi="Arial" w:cs="Arial"/>
          <w:bCs/>
          <w:color w:val="000000"/>
          <w:sz w:val="24"/>
          <w:szCs w:val="24"/>
        </w:rPr>
        <w:t>образцы</w:t>
      </w:r>
      <w:proofErr w:type="gramEnd"/>
      <w:r w:rsidRPr="00DD47BB">
        <w:rPr>
          <w:rFonts w:ascii="Arial" w:hAnsi="Arial" w:cs="Arial"/>
          <w:bCs/>
          <w:color w:val="000000"/>
          <w:sz w:val="24"/>
          <w:szCs w:val="24"/>
        </w:rPr>
        <w:t xml:space="preserve"> не дости</w:t>
      </w:r>
      <w:r w:rsidR="00992CB9">
        <w:rPr>
          <w:rFonts w:ascii="Arial" w:hAnsi="Arial" w:cs="Arial"/>
          <w:bCs/>
          <w:color w:val="000000"/>
          <w:sz w:val="24"/>
          <w:szCs w:val="24"/>
        </w:rPr>
        <w:t>гнут указанной конечной точки/</w:t>
      </w:r>
      <w:r w:rsidRPr="00DD47BB">
        <w:rPr>
          <w:rFonts w:ascii="Arial" w:hAnsi="Arial" w:cs="Arial"/>
          <w:bCs/>
          <w:color w:val="000000"/>
          <w:sz w:val="24"/>
          <w:szCs w:val="24"/>
        </w:rPr>
        <w:t xml:space="preserve">разрушения. Испытание может быть остановлено на заранее определенном согласованном максимальном количестве циклов или после 100000 циклов, если конечная точка не достигнута (альтернативное максимальное количество циклов истирания может быть использовано по согласованию между заинтересованными сторонами и должно быть зарегистрировано). Затем результат </w:t>
      </w:r>
      <w:r w:rsidR="00992CB9">
        <w:rPr>
          <w:rFonts w:ascii="Arial" w:hAnsi="Arial" w:cs="Arial"/>
          <w:bCs/>
          <w:color w:val="000000"/>
          <w:sz w:val="24"/>
          <w:szCs w:val="24"/>
          <w:lang w:val="kk-KZ"/>
        </w:rPr>
        <w:t>представляют</w:t>
      </w:r>
      <w:r w:rsidRPr="00DD47BB">
        <w:rPr>
          <w:rFonts w:ascii="Arial" w:hAnsi="Arial" w:cs="Arial"/>
          <w:bCs/>
          <w:color w:val="000000"/>
          <w:sz w:val="24"/>
          <w:szCs w:val="24"/>
        </w:rPr>
        <w:t xml:space="preserve"> как «сопротивление истиранию ≥ </w:t>
      </w:r>
      <w:r w:rsidRPr="00DD47BB">
        <w:rPr>
          <w:rFonts w:ascii="Arial" w:hAnsi="Arial" w:cs="Arial"/>
          <w:bCs/>
          <w:i/>
          <w:color w:val="000000"/>
          <w:sz w:val="24"/>
          <w:szCs w:val="24"/>
          <w:lang w:val="en-US"/>
        </w:rPr>
        <w:lastRenderedPageBreak/>
        <w:t>xxx</w:t>
      </w:r>
      <w:r w:rsidRPr="00DD47BB">
        <w:rPr>
          <w:rFonts w:ascii="Arial" w:hAnsi="Arial" w:cs="Arial"/>
          <w:bCs/>
          <w:color w:val="000000"/>
          <w:sz w:val="24"/>
          <w:szCs w:val="24"/>
        </w:rPr>
        <w:t xml:space="preserve"> 000 циклов </w:t>
      </w:r>
      <w:proofErr w:type="spellStart"/>
      <w:r w:rsidRPr="00DD47BB">
        <w:rPr>
          <w:rFonts w:ascii="Arial" w:hAnsi="Arial" w:cs="Arial"/>
          <w:bCs/>
          <w:color w:val="000000"/>
          <w:sz w:val="24"/>
          <w:szCs w:val="24"/>
        </w:rPr>
        <w:t>истираний</w:t>
      </w:r>
      <w:proofErr w:type="spellEnd"/>
      <w:r w:rsidRPr="00DD47BB">
        <w:rPr>
          <w:rFonts w:ascii="Arial" w:hAnsi="Arial" w:cs="Arial"/>
          <w:bCs/>
          <w:color w:val="000000"/>
          <w:sz w:val="24"/>
          <w:szCs w:val="24"/>
        </w:rPr>
        <w:t>, без достижения конечной точки» («</w:t>
      </w:r>
      <w:r w:rsidRPr="00DD47BB">
        <w:rPr>
          <w:rFonts w:ascii="Arial" w:hAnsi="Arial" w:cs="Arial"/>
          <w:bCs/>
          <w:i/>
          <w:color w:val="000000"/>
          <w:sz w:val="24"/>
          <w:szCs w:val="24"/>
          <w:lang w:val="en-US"/>
        </w:rPr>
        <w:t>xxx</w:t>
      </w:r>
      <w:r w:rsidRPr="00DD47BB">
        <w:rPr>
          <w:rFonts w:ascii="Arial" w:hAnsi="Arial" w:cs="Arial"/>
          <w:bCs/>
          <w:color w:val="000000"/>
          <w:sz w:val="24"/>
          <w:szCs w:val="24"/>
        </w:rPr>
        <w:t xml:space="preserve"> 000» означает согласованное максимальное количество </w:t>
      </w:r>
      <w:proofErr w:type="spellStart"/>
      <w:r w:rsidRPr="00DD47BB">
        <w:rPr>
          <w:rFonts w:ascii="Arial" w:hAnsi="Arial" w:cs="Arial"/>
          <w:bCs/>
          <w:color w:val="000000"/>
          <w:sz w:val="24"/>
          <w:szCs w:val="24"/>
        </w:rPr>
        <w:t>истираний</w:t>
      </w:r>
      <w:proofErr w:type="spellEnd"/>
      <w:r w:rsidRPr="00DD47BB">
        <w:rPr>
          <w:rFonts w:ascii="Arial" w:hAnsi="Arial" w:cs="Arial"/>
          <w:bCs/>
          <w:color w:val="000000"/>
          <w:sz w:val="24"/>
          <w:szCs w:val="24"/>
        </w:rPr>
        <w:t xml:space="preserve">). </w:t>
      </w:r>
    </w:p>
    <w:p w:rsidR="00DD47BB" w:rsidRPr="00DD47BB" w:rsidRDefault="00992CB9" w:rsidP="00DD47BB">
      <w:pPr>
        <w:ind w:firstLine="709"/>
        <w:jc w:val="both"/>
        <w:rPr>
          <w:rFonts w:ascii="Arial" w:hAnsi="Arial" w:cs="Arial"/>
          <w:bCs/>
          <w:color w:val="000000"/>
          <w:sz w:val="24"/>
          <w:szCs w:val="24"/>
        </w:rPr>
      </w:pPr>
      <w:r>
        <w:rPr>
          <w:rFonts w:ascii="Arial" w:hAnsi="Arial" w:cs="Arial"/>
          <w:bCs/>
          <w:color w:val="000000"/>
          <w:sz w:val="24"/>
          <w:szCs w:val="24"/>
          <w:lang w:val="kk-KZ"/>
        </w:rPr>
        <w:t>Регистрируют</w:t>
      </w:r>
      <w:r w:rsidR="00DD47BB" w:rsidRPr="00DD47BB">
        <w:rPr>
          <w:rFonts w:ascii="Arial" w:hAnsi="Arial" w:cs="Arial"/>
          <w:bCs/>
          <w:color w:val="000000"/>
          <w:sz w:val="24"/>
          <w:szCs w:val="24"/>
        </w:rPr>
        <w:t xml:space="preserve"> результат испытаний для каждого образца в качестве нижнего предела текущего интервала, когда наблюдается разрушение образца.</w:t>
      </w:r>
    </w:p>
    <w:p w:rsidR="00DD47BB" w:rsidRPr="00DD47BB" w:rsidRDefault="00DD47BB" w:rsidP="00DD47BB">
      <w:pPr>
        <w:ind w:firstLine="709"/>
        <w:jc w:val="both"/>
        <w:rPr>
          <w:rFonts w:ascii="Arial" w:hAnsi="Arial" w:cs="Arial"/>
          <w:bCs/>
          <w:color w:val="000000"/>
          <w:sz w:val="24"/>
          <w:szCs w:val="24"/>
        </w:rPr>
      </w:pPr>
    </w:p>
    <w:p w:rsidR="00DD47BB" w:rsidRPr="006F1472" w:rsidRDefault="006F1472" w:rsidP="00DD47BB">
      <w:pPr>
        <w:ind w:firstLine="709"/>
        <w:jc w:val="both"/>
        <w:rPr>
          <w:rFonts w:ascii="Arial" w:hAnsi="Arial" w:cs="Arial"/>
          <w:b/>
          <w:bCs/>
          <w:i/>
          <w:color w:val="000000"/>
        </w:rPr>
      </w:pPr>
      <w:r w:rsidRPr="006F1472">
        <w:rPr>
          <w:rFonts w:ascii="Arial" w:hAnsi="Arial" w:cs="Arial"/>
          <w:b/>
          <w:bCs/>
          <w:i/>
          <w:color w:val="000000"/>
          <w:lang w:val="kk-KZ"/>
        </w:rPr>
        <w:t xml:space="preserve">Пример </w:t>
      </w:r>
      <w:r w:rsidR="00C96F85">
        <w:rPr>
          <w:rFonts w:ascii="Arial" w:hAnsi="Arial" w:cs="Arial"/>
          <w:b/>
          <w:bCs/>
          <w:color w:val="000000"/>
          <w:sz w:val="24"/>
          <w:szCs w:val="24"/>
          <w:lang w:eastAsia="en-US"/>
        </w:rPr>
        <w:t>—</w:t>
      </w:r>
      <w:r w:rsidRPr="006F1472">
        <w:rPr>
          <w:rFonts w:ascii="Arial" w:hAnsi="Arial" w:cs="Arial"/>
          <w:b/>
          <w:i/>
          <w:lang w:val="kk-KZ"/>
        </w:rPr>
        <w:t xml:space="preserve"> </w:t>
      </w:r>
      <w:r w:rsidR="00DD47BB" w:rsidRPr="006F1472">
        <w:rPr>
          <w:rFonts w:ascii="Arial" w:hAnsi="Arial" w:cs="Arial"/>
          <w:b/>
          <w:bCs/>
          <w:i/>
          <w:color w:val="000000"/>
        </w:rPr>
        <w:t>Если разрушение наблюдается после 25 000 циклов истирания, зарегистрировать 20 000 циклов истирания, в соответствии с последним интервалом контроля перед обнаружением разрушения.</w:t>
      </w:r>
    </w:p>
    <w:p w:rsidR="006F1472" w:rsidRPr="006F1472" w:rsidRDefault="006F1472" w:rsidP="00DD47BB">
      <w:pPr>
        <w:ind w:firstLine="709"/>
        <w:jc w:val="both"/>
        <w:rPr>
          <w:bCs/>
          <w:color w:val="000000"/>
          <w:sz w:val="28"/>
          <w:szCs w:val="28"/>
          <w:lang w:val="kk-KZ"/>
        </w:rPr>
      </w:pPr>
    </w:p>
    <w:p w:rsidR="00DD47BB" w:rsidRPr="00992CB9" w:rsidRDefault="00DD47BB" w:rsidP="006F1472">
      <w:pPr>
        <w:jc w:val="center"/>
        <w:rPr>
          <w:rFonts w:ascii="Arial" w:hAnsi="Arial" w:cs="Arial"/>
          <w:b/>
          <w:bCs/>
          <w:color w:val="000000"/>
          <w:sz w:val="24"/>
          <w:szCs w:val="24"/>
        </w:rPr>
      </w:pPr>
      <w:r w:rsidRPr="00992CB9">
        <w:rPr>
          <w:rFonts w:ascii="Arial" w:hAnsi="Arial" w:cs="Arial"/>
          <w:b/>
          <w:bCs/>
          <w:color w:val="000000"/>
          <w:sz w:val="24"/>
          <w:szCs w:val="24"/>
        </w:rPr>
        <w:t xml:space="preserve">Таблица 2 </w:t>
      </w:r>
      <w:r w:rsidR="00C96F85" w:rsidRPr="00992CB9">
        <w:rPr>
          <w:rFonts w:ascii="Arial" w:hAnsi="Arial" w:cs="Arial"/>
          <w:b/>
          <w:bCs/>
          <w:color w:val="000000"/>
          <w:sz w:val="24"/>
          <w:szCs w:val="24"/>
          <w:lang w:eastAsia="en-US"/>
        </w:rPr>
        <w:t>—</w:t>
      </w:r>
      <w:r w:rsidR="006F1472" w:rsidRPr="00992CB9">
        <w:rPr>
          <w:rFonts w:ascii="Arial" w:hAnsi="Arial" w:cs="Arial"/>
          <w:b/>
          <w:bCs/>
          <w:color w:val="000000"/>
          <w:sz w:val="24"/>
          <w:szCs w:val="24"/>
          <w:lang w:val="kk-KZ"/>
        </w:rPr>
        <w:t xml:space="preserve"> </w:t>
      </w:r>
      <w:r w:rsidRPr="00992CB9">
        <w:rPr>
          <w:rFonts w:ascii="Arial" w:hAnsi="Arial" w:cs="Arial"/>
          <w:b/>
          <w:bCs/>
          <w:color w:val="000000"/>
          <w:sz w:val="24"/>
          <w:szCs w:val="24"/>
        </w:rPr>
        <w:t>Интервалы испытаний для определения прочности тканей на истирание</w:t>
      </w:r>
    </w:p>
    <w:p w:rsidR="008B58A1" w:rsidRPr="00DD47BB" w:rsidRDefault="008B58A1" w:rsidP="008B58A1">
      <w:pPr>
        <w:jc w:val="center"/>
        <w:rPr>
          <w:rFonts w:ascii="Arial" w:hAnsi="Arial" w:cs="Arial"/>
          <w:bCs/>
          <w:sz w:val="24"/>
          <w:szCs w:val="24"/>
        </w:rPr>
      </w:pPr>
    </w:p>
    <w:tbl>
      <w:tblPr>
        <w:tblStyle w:val="a9"/>
        <w:tblW w:w="0" w:type="auto"/>
        <w:tblLook w:val="04A0"/>
      </w:tblPr>
      <w:tblGrid>
        <w:gridCol w:w="4219"/>
        <w:gridCol w:w="5351"/>
      </w:tblGrid>
      <w:tr w:rsidR="00105154" w:rsidRPr="007D0D8E" w:rsidTr="00992CB9">
        <w:tc>
          <w:tcPr>
            <w:tcW w:w="4219" w:type="dxa"/>
            <w:tcBorders>
              <w:bottom w:val="double" w:sz="4" w:space="0" w:color="auto"/>
            </w:tcBorders>
            <w:vAlign w:val="center"/>
          </w:tcPr>
          <w:p w:rsidR="00105154" w:rsidRPr="00992CB9" w:rsidRDefault="00105154" w:rsidP="00105154">
            <w:pPr>
              <w:jc w:val="center"/>
              <w:rPr>
                <w:rFonts w:ascii="Arial" w:hAnsi="Arial" w:cs="Arial"/>
                <w:bCs/>
                <w:color w:val="000000"/>
              </w:rPr>
            </w:pPr>
            <w:r w:rsidRPr="00992CB9">
              <w:rPr>
                <w:rFonts w:ascii="Arial" w:hAnsi="Arial" w:cs="Arial"/>
                <w:bCs/>
                <w:color w:val="000000"/>
              </w:rPr>
              <w:t xml:space="preserve">Шаги </w:t>
            </w:r>
            <w:proofErr w:type="spellStart"/>
            <w:r w:rsidRPr="00992CB9">
              <w:rPr>
                <w:rFonts w:ascii="Arial" w:hAnsi="Arial" w:cs="Arial"/>
                <w:bCs/>
                <w:color w:val="000000"/>
              </w:rPr>
              <w:t>интервала</w:t>
            </w:r>
            <w:proofErr w:type="gramStart"/>
            <w:r w:rsidRPr="00992CB9">
              <w:rPr>
                <w:rFonts w:ascii="Arial" w:hAnsi="Arial" w:cs="Arial"/>
                <w:bCs/>
                <w:color w:val="000000"/>
                <w:vertAlign w:val="superscript"/>
              </w:rPr>
              <w:t>a</w:t>
            </w:r>
            <w:proofErr w:type="spellEnd"/>
            <w:proofErr w:type="gramEnd"/>
          </w:p>
        </w:tc>
        <w:tc>
          <w:tcPr>
            <w:tcW w:w="5351" w:type="dxa"/>
            <w:tcBorders>
              <w:bottom w:val="double" w:sz="4" w:space="0" w:color="auto"/>
            </w:tcBorders>
            <w:vAlign w:val="center"/>
          </w:tcPr>
          <w:p w:rsidR="00105154" w:rsidRPr="00992CB9" w:rsidRDefault="00105154" w:rsidP="00105154">
            <w:pPr>
              <w:jc w:val="center"/>
              <w:rPr>
                <w:rFonts w:ascii="Arial" w:hAnsi="Arial" w:cs="Arial"/>
                <w:bCs/>
                <w:color w:val="000000"/>
              </w:rPr>
            </w:pPr>
            <w:r w:rsidRPr="00992CB9">
              <w:rPr>
                <w:rFonts w:ascii="Arial" w:hAnsi="Arial" w:cs="Arial"/>
                <w:bCs/>
                <w:color w:val="000000"/>
              </w:rPr>
              <w:t xml:space="preserve">Оценка интервалов (циклов </w:t>
            </w:r>
            <w:proofErr w:type="spellStart"/>
            <w:r w:rsidRPr="00992CB9">
              <w:rPr>
                <w:rFonts w:ascii="Arial" w:hAnsi="Arial" w:cs="Arial"/>
                <w:bCs/>
                <w:color w:val="000000"/>
              </w:rPr>
              <w:t>истираний</w:t>
            </w:r>
            <w:proofErr w:type="spellEnd"/>
            <w:r w:rsidRPr="00992CB9">
              <w:rPr>
                <w:rFonts w:ascii="Arial" w:hAnsi="Arial" w:cs="Arial"/>
                <w:bCs/>
                <w:color w:val="000000"/>
              </w:rPr>
              <w:t>)</w:t>
            </w:r>
          </w:p>
        </w:tc>
      </w:tr>
      <w:tr w:rsidR="00105154" w:rsidRPr="007D0D8E" w:rsidTr="00992CB9">
        <w:tc>
          <w:tcPr>
            <w:tcW w:w="4219" w:type="dxa"/>
            <w:tcBorders>
              <w:top w:val="double" w:sz="4" w:space="0" w:color="auto"/>
            </w:tcBorders>
            <w:vAlign w:val="center"/>
          </w:tcPr>
          <w:p w:rsidR="00105154" w:rsidRPr="00992CB9" w:rsidRDefault="00105154" w:rsidP="00105154">
            <w:pPr>
              <w:jc w:val="center"/>
              <w:rPr>
                <w:rFonts w:ascii="Arial" w:hAnsi="Arial" w:cs="Arial"/>
                <w:bCs/>
                <w:color w:val="000000"/>
              </w:rPr>
            </w:pPr>
            <w:r w:rsidRPr="00992CB9">
              <w:rPr>
                <w:rFonts w:ascii="Arial" w:hAnsi="Arial" w:cs="Arial"/>
                <w:bCs/>
                <w:color w:val="000000"/>
              </w:rPr>
              <w:t xml:space="preserve">Каждая 1000 циклов </w:t>
            </w:r>
            <w:proofErr w:type="spellStart"/>
            <w:r w:rsidRPr="00992CB9">
              <w:rPr>
                <w:rFonts w:ascii="Arial" w:hAnsi="Arial" w:cs="Arial"/>
                <w:bCs/>
                <w:color w:val="000000"/>
              </w:rPr>
              <w:t>истираний</w:t>
            </w:r>
            <w:proofErr w:type="spellEnd"/>
          </w:p>
        </w:tc>
        <w:tc>
          <w:tcPr>
            <w:tcW w:w="5351" w:type="dxa"/>
            <w:vMerge w:val="restart"/>
            <w:tcBorders>
              <w:top w:val="double" w:sz="4" w:space="0" w:color="auto"/>
            </w:tcBorders>
            <w:vAlign w:val="center"/>
          </w:tcPr>
          <w:p w:rsidR="00105154" w:rsidRPr="00992CB9" w:rsidRDefault="00105154" w:rsidP="00105154">
            <w:pPr>
              <w:jc w:val="center"/>
              <w:rPr>
                <w:rFonts w:ascii="Arial" w:hAnsi="Arial" w:cs="Arial"/>
                <w:bCs/>
                <w:color w:val="000000"/>
              </w:rPr>
            </w:pPr>
            <w:r w:rsidRPr="00992CB9">
              <w:rPr>
                <w:rFonts w:ascii="Arial" w:hAnsi="Arial" w:cs="Arial"/>
                <w:bCs/>
                <w:color w:val="000000"/>
              </w:rPr>
              <w:t>1 000 - 2 000 - 3 000 - 4 000 - 5 000 - 6 000</w:t>
            </w:r>
          </w:p>
        </w:tc>
      </w:tr>
      <w:tr w:rsidR="00105154" w:rsidRPr="007D0D8E" w:rsidTr="00992CB9">
        <w:tc>
          <w:tcPr>
            <w:tcW w:w="4219" w:type="dxa"/>
            <w:vAlign w:val="center"/>
          </w:tcPr>
          <w:p w:rsidR="00105154" w:rsidRPr="00992CB9" w:rsidRDefault="00105154" w:rsidP="00105154">
            <w:pPr>
              <w:jc w:val="center"/>
              <w:rPr>
                <w:rFonts w:ascii="Arial" w:hAnsi="Arial" w:cs="Arial"/>
                <w:bCs/>
                <w:color w:val="000000"/>
              </w:rPr>
            </w:pPr>
            <w:r w:rsidRPr="00992CB9">
              <w:rPr>
                <w:rFonts w:ascii="Arial" w:hAnsi="Arial" w:cs="Arial"/>
                <w:bCs/>
                <w:color w:val="000000"/>
              </w:rPr>
              <w:t xml:space="preserve">(до 6000 циклов </w:t>
            </w:r>
            <w:proofErr w:type="spellStart"/>
            <w:r w:rsidRPr="00992CB9">
              <w:rPr>
                <w:rFonts w:ascii="Arial" w:hAnsi="Arial" w:cs="Arial"/>
                <w:bCs/>
                <w:color w:val="000000"/>
              </w:rPr>
              <w:t>истираний</w:t>
            </w:r>
            <w:proofErr w:type="spellEnd"/>
            <w:r w:rsidRPr="00992CB9">
              <w:rPr>
                <w:rFonts w:ascii="Arial" w:hAnsi="Arial" w:cs="Arial"/>
                <w:bCs/>
                <w:color w:val="000000"/>
              </w:rPr>
              <w:t xml:space="preserve"> включительно)</w:t>
            </w:r>
          </w:p>
        </w:tc>
        <w:tc>
          <w:tcPr>
            <w:tcW w:w="5351" w:type="dxa"/>
            <w:vMerge/>
            <w:vAlign w:val="center"/>
          </w:tcPr>
          <w:p w:rsidR="00105154" w:rsidRPr="00992CB9" w:rsidRDefault="00105154" w:rsidP="00105154">
            <w:pPr>
              <w:jc w:val="center"/>
              <w:rPr>
                <w:rFonts w:ascii="Arial" w:hAnsi="Arial" w:cs="Arial"/>
                <w:bCs/>
                <w:color w:val="000000"/>
              </w:rPr>
            </w:pPr>
          </w:p>
        </w:tc>
      </w:tr>
      <w:tr w:rsidR="00105154" w:rsidRPr="007D0D8E" w:rsidTr="00992CB9">
        <w:tc>
          <w:tcPr>
            <w:tcW w:w="4219" w:type="dxa"/>
            <w:vAlign w:val="center"/>
          </w:tcPr>
          <w:p w:rsidR="00105154" w:rsidRPr="00992CB9" w:rsidRDefault="00105154" w:rsidP="00105154">
            <w:pPr>
              <w:jc w:val="center"/>
              <w:rPr>
                <w:rFonts w:ascii="Arial" w:hAnsi="Arial" w:cs="Arial"/>
                <w:bCs/>
                <w:color w:val="000000"/>
              </w:rPr>
            </w:pPr>
            <w:r w:rsidRPr="00992CB9">
              <w:rPr>
                <w:rFonts w:ascii="Arial" w:hAnsi="Arial" w:cs="Arial"/>
                <w:bCs/>
                <w:color w:val="000000"/>
              </w:rPr>
              <w:t xml:space="preserve">Каждые 2000 циклов </w:t>
            </w:r>
            <w:proofErr w:type="spellStart"/>
            <w:r w:rsidRPr="00992CB9">
              <w:rPr>
                <w:rFonts w:ascii="Arial" w:hAnsi="Arial" w:cs="Arial"/>
                <w:bCs/>
                <w:color w:val="000000"/>
              </w:rPr>
              <w:t>истираний</w:t>
            </w:r>
            <w:proofErr w:type="spellEnd"/>
          </w:p>
        </w:tc>
        <w:tc>
          <w:tcPr>
            <w:tcW w:w="5351" w:type="dxa"/>
            <w:vMerge w:val="restart"/>
            <w:vAlign w:val="center"/>
          </w:tcPr>
          <w:p w:rsidR="00105154" w:rsidRPr="00992CB9" w:rsidRDefault="00105154" w:rsidP="00105154">
            <w:pPr>
              <w:jc w:val="center"/>
              <w:rPr>
                <w:rFonts w:ascii="Arial" w:hAnsi="Arial" w:cs="Arial"/>
                <w:bCs/>
                <w:color w:val="000000"/>
              </w:rPr>
            </w:pPr>
            <w:r w:rsidRPr="00992CB9">
              <w:rPr>
                <w:rFonts w:ascii="Arial" w:hAnsi="Arial" w:cs="Arial"/>
                <w:bCs/>
                <w:color w:val="000000"/>
              </w:rPr>
              <w:t>8 000 - 10 000 - 12 000 - 14 000 - 16 000 - 18 000 - 20 000</w:t>
            </w:r>
          </w:p>
        </w:tc>
      </w:tr>
      <w:tr w:rsidR="00105154" w:rsidRPr="007D0D8E" w:rsidTr="00992CB9">
        <w:tc>
          <w:tcPr>
            <w:tcW w:w="4219" w:type="dxa"/>
            <w:vAlign w:val="center"/>
          </w:tcPr>
          <w:p w:rsidR="00105154" w:rsidRPr="00992CB9" w:rsidRDefault="00105154" w:rsidP="00105154">
            <w:pPr>
              <w:jc w:val="center"/>
              <w:rPr>
                <w:rFonts w:ascii="Arial" w:hAnsi="Arial" w:cs="Arial"/>
                <w:bCs/>
                <w:color w:val="000000"/>
              </w:rPr>
            </w:pPr>
            <w:r w:rsidRPr="00992CB9">
              <w:rPr>
                <w:rFonts w:ascii="Arial" w:hAnsi="Arial" w:cs="Arial"/>
                <w:bCs/>
                <w:color w:val="000000"/>
              </w:rPr>
              <w:t xml:space="preserve">(от 6 001 до 20000 циклов </w:t>
            </w:r>
            <w:proofErr w:type="spellStart"/>
            <w:r w:rsidRPr="00992CB9">
              <w:rPr>
                <w:rFonts w:ascii="Arial" w:hAnsi="Arial" w:cs="Arial"/>
                <w:bCs/>
                <w:color w:val="000000"/>
              </w:rPr>
              <w:t>истираний</w:t>
            </w:r>
            <w:proofErr w:type="spellEnd"/>
            <w:r w:rsidRPr="00992CB9">
              <w:rPr>
                <w:rFonts w:ascii="Arial" w:hAnsi="Arial" w:cs="Arial"/>
                <w:bCs/>
                <w:color w:val="000000"/>
              </w:rPr>
              <w:t>)</w:t>
            </w:r>
          </w:p>
        </w:tc>
        <w:tc>
          <w:tcPr>
            <w:tcW w:w="5351" w:type="dxa"/>
            <w:vMerge/>
            <w:vAlign w:val="center"/>
          </w:tcPr>
          <w:p w:rsidR="00105154" w:rsidRPr="00992CB9" w:rsidRDefault="00105154" w:rsidP="00105154">
            <w:pPr>
              <w:jc w:val="center"/>
              <w:rPr>
                <w:rFonts w:ascii="Arial" w:hAnsi="Arial" w:cs="Arial"/>
                <w:bCs/>
                <w:color w:val="000000"/>
              </w:rPr>
            </w:pPr>
          </w:p>
        </w:tc>
      </w:tr>
      <w:tr w:rsidR="00105154" w:rsidRPr="007D0D8E" w:rsidTr="00992CB9">
        <w:tc>
          <w:tcPr>
            <w:tcW w:w="4219" w:type="dxa"/>
            <w:vAlign w:val="center"/>
          </w:tcPr>
          <w:p w:rsidR="00105154" w:rsidRPr="00992CB9" w:rsidRDefault="00105154" w:rsidP="00105154">
            <w:pPr>
              <w:jc w:val="center"/>
              <w:rPr>
                <w:rFonts w:ascii="Arial" w:hAnsi="Arial" w:cs="Arial"/>
                <w:bCs/>
                <w:color w:val="000000"/>
              </w:rPr>
            </w:pPr>
            <w:r w:rsidRPr="00992CB9">
              <w:rPr>
                <w:rFonts w:ascii="Arial" w:hAnsi="Arial" w:cs="Arial"/>
                <w:bCs/>
                <w:color w:val="000000"/>
              </w:rPr>
              <w:t xml:space="preserve">Каждые 5000 циклов </w:t>
            </w:r>
            <w:proofErr w:type="spellStart"/>
            <w:r w:rsidRPr="00992CB9">
              <w:rPr>
                <w:rFonts w:ascii="Arial" w:hAnsi="Arial" w:cs="Arial"/>
                <w:bCs/>
                <w:color w:val="000000"/>
              </w:rPr>
              <w:t>истираний</w:t>
            </w:r>
            <w:proofErr w:type="spellEnd"/>
          </w:p>
        </w:tc>
        <w:tc>
          <w:tcPr>
            <w:tcW w:w="5351" w:type="dxa"/>
            <w:vMerge w:val="restart"/>
            <w:vAlign w:val="center"/>
          </w:tcPr>
          <w:p w:rsidR="00105154" w:rsidRPr="00992CB9" w:rsidRDefault="00105154" w:rsidP="00105154">
            <w:pPr>
              <w:jc w:val="center"/>
              <w:rPr>
                <w:rFonts w:ascii="Arial" w:hAnsi="Arial" w:cs="Arial"/>
                <w:bCs/>
                <w:color w:val="000000"/>
              </w:rPr>
            </w:pPr>
            <w:r w:rsidRPr="00992CB9">
              <w:rPr>
                <w:rFonts w:ascii="Arial" w:hAnsi="Arial" w:cs="Arial"/>
                <w:bCs/>
                <w:color w:val="000000"/>
              </w:rPr>
              <w:t>25 000 - 30 000 - 35 000 - 40 000 - 45 000 - 50 000</w:t>
            </w:r>
          </w:p>
        </w:tc>
      </w:tr>
      <w:tr w:rsidR="00105154" w:rsidRPr="007D0D8E" w:rsidTr="00992CB9">
        <w:tc>
          <w:tcPr>
            <w:tcW w:w="4219" w:type="dxa"/>
            <w:vAlign w:val="center"/>
          </w:tcPr>
          <w:p w:rsidR="00105154" w:rsidRPr="00992CB9" w:rsidRDefault="00105154" w:rsidP="00105154">
            <w:pPr>
              <w:jc w:val="center"/>
              <w:rPr>
                <w:rFonts w:ascii="Arial" w:hAnsi="Arial" w:cs="Arial"/>
                <w:bCs/>
                <w:color w:val="000000"/>
              </w:rPr>
            </w:pPr>
            <w:r w:rsidRPr="00992CB9">
              <w:rPr>
                <w:rFonts w:ascii="Arial" w:hAnsi="Arial" w:cs="Arial"/>
                <w:bCs/>
                <w:color w:val="000000"/>
              </w:rPr>
              <w:t xml:space="preserve">(от 20 001 до 50000 циклов </w:t>
            </w:r>
            <w:proofErr w:type="spellStart"/>
            <w:r w:rsidRPr="00992CB9">
              <w:rPr>
                <w:rFonts w:ascii="Arial" w:hAnsi="Arial" w:cs="Arial"/>
                <w:bCs/>
                <w:color w:val="000000"/>
              </w:rPr>
              <w:t>истираний</w:t>
            </w:r>
            <w:proofErr w:type="spellEnd"/>
            <w:r w:rsidRPr="00992CB9">
              <w:rPr>
                <w:rFonts w:ascii="Arial" w:hAnsi="Arial" w:cs="Arial"/>
                <w:bCs/>
                <w:color w:val="000000"/>
              </w:rPr>
              <w:t>)</w:t>
            </w:r>
          </w:p>
        </w:tc>
        <w:tc>
          <w:tcPr>
            <w:tcW w:w="5351" w:type="dxa"/>
            <w:vMerge/>
            <w:vAlign w:val="center"/>
          </w:tcPr>
          <w:p w:rsidR="00105154" w:rsidRPr="00992CB9" w:rsidRDefault="00105154" w:rsidP="00105154">
            <w:pPr>
              <w:jc w:val="center"/>
              <w:rPr>
                <w:rFonts w:ascii="Arial" w:hAnsi="Arial" w:cs="Arial"/>
                <w:bCs/>
                <w:color w:val="000000"/>
              </w:rPr>
            </w:pPr>
          </w:p>
        </w:tc>
      </w:tr>
      <w:tr w:rsidR="00105154" w:rsidRPr="007D0D8E" w:rsidTr="00992CB9">
        <w:tc>
          <w:tcPr>
            <w:tcW w:w="4219" w:type="dxa"/>
            <w:vAlign w:val="center"/>
          </w:tcPr>
          <w:p w:rsidR="00105154" w:rsidRPr="00992CB9" w:rsidRDefault="00105154" w:rsidP="00105154">
            <w:pPr>
              <w:jc w:val="center"/>
              <w:rPr>
                <w:rFonts w:ascii="Arial" w:hAnsi="Arial" w:cs="Arial"/>
                <w:bCs/>
                <w:color w:val="000000"/>
              </w:rPr>
            </w:pPr>
            <w:r w:rsidRPr="00992CB9">
              <w:rPr>
                <w:rFonts w:ascii="Arial" w:hAnsi="Arial" w:cs="Arial"/>
                <w:bCs/>
                <w:color w:val="000000"/>
              </w:rPr>
              <w:t>Каждые 10 000 трений</w:t>
            </w:r>
          </w:p>
        </w:tc>
        <w:tc>
          <w:tcPr>
            <w:tcW w:w="5351" w:type="dxa"/>
            <w:vMerge w:val="restart"/>
            <w:vAlign w:val="center"/>
          </w:tcPr>
          <w:p w:rsidR="00105154" w:rsidRPr="00992CB9" w:rsidRDefault="00105154" w:rsidP="00105154">
            <w:pPr>
              <w:jc w:val="center"/>
              <w:rPr>
                <w:rFonts w:ascii="Arial" w:hAnsi="Arial" w:cs="Arial"/>
                <w:bCs/>
                <w:color w:val="000000"/>
              </w:rPr>
            </w:pPr>
            <w:r w:rsidRPr="00992CB9">
              <w:rPr>
                <w:rFonts w:ascii="Arial" w:hAnsi="Arial" w:cs="Arial"/>
                <w:bCs/>
                <w:color w:val="000000"/>
              </w:rPr>
              <w:t xml:space="preserve">60 000 - … (+ каждые дополнительные 10 000 циклов </w:t>
            </w:r>
            <w:proofErr w:type="spellStart"/>
            <w:r w:rsidRPr="00992CB9">
              <w:rPr>
                <w:rFonts w:ascii="Arial" w:hAnsi="Arial" w:cs="Arial"/>
                <w:bCs/>
                <w:color w:val="000000"/>
              </w:rPr>
              <w:t>истираний</w:t>
            </w:r>
            <w:proofErr w:type="spellEnd"/>
            <w:r w:rsidRPr="00992CB9">
              <w:rPr>
                <w:rFonts w:ascii="Arial" w:hAnsi="Arial" w:cs="Arial"/>
                <w:bCs/>
                <w:color w:val="000000"/>
              </w:rPr>
              <w:t>)</w:t>
            </w:r>
          </w:p>
        </w:tc>
      </w:tr>
      <w:tr w:rsidR="00105154" w:rsidRPr="007D0D8E" w:rsidTr="00992CB9">
        <w:tc>
          <w:tcPr>
            <w:tcW w:w="4219" w:type="dxa"/>
            <w:vAlign w:val="center"/>
          </w:tcPr>
          <w:p w:rsidR="00105154" w:rsidRPr="00992CB9" w:rsidRDefault="00105154" w:rsidP="00105154">
            <w:pPr>
              <w:jc w:val="center"/>
              <w:rPr>
                <w:rFonts w:ascii="Arial" w:hAnsi="Arial" w:cs="Arial"/>
                <w:bCs/>
                <w:color w:val="000000"/>
              </w:rPr>
            </w:pPr>
            <w:proofErr w:type="gramStart"/>
            <w:r w:rsidRPr="00992CB9">
              <w:rPr>
                <w:rFonts w:ascii="Arial" w:hAnsi="Arial" w:cs="Arial"/>
                <w:bCs/>
                <w:color w:val="000000"/>
              </w:rPr>
              <w:t xml:space="preserve">(свыше 50001 циклов </w:t>
            </w:r>
            <w:proofErr w:type="spellStart"/>
            <w:r w:rsidRPr="00992CB9">
              <w:rPr>
                <w:rFonts w:ascii="Arial" w:hAnsi="Arial" w:cs="Arial"/>
                <w:bCs/>
                <w:color w:val="000000"/>
              </w:rPr>
              <w:t>истираний</w:t>
            </w:r>
            <w:proofErr w:type="spellEnd"/>
            <w:proofErr w:type="gramEnd"/>
          </w:p>
        </w:tc>
        <w:tc>
          <w:tcPr>
            <w:tcW w:w="5351" w:type="dxa"/>
            <w:vMerge/>
            <w:vAlign w:val="center"/>
          </w:tcPr>
          <w:p w:rsidR="00105154" w:rsidRPr="00992CB9" w:rsidRDefault="00105154" w:rsidP="00105154">
            <w:pPr>
              <w:jc w:val="center"/>
              <w:rPr>
                <w:rFonts w:ascii="Arial" w:hAnsi="Arial" w:cs="Arial"/>
                <w:bCs/>
                <w:color w:val="000000"/>
              </w:rPr>
            </w:pPr>
          </w:p>
        </w:tc>
      </w:tr>
      <w:tr w:rsidR="00105154" w:rsidRPr="00556577" w:rsidTr="00105154">
        <w:tc>
          <w:tcPr>
            <w:tcW w:w="9570" w:type="dxa"/>
            <w:gridSpan w:val="2"/>
            <w:vAlign w:val="center"/>
          </w:tcPr>
          <w:p w:rsidR="00105154" w:rsidRPr="00992CB9" w:rsidRDefault="00105154" w:rsidP="00105154">
            <w:pPr>
              <w:jc w:val="both"/>
              <w:rPr>
                <w:rFonts w:ascii="Arial" w:hAnsi="Arial" w:cs="Arial"/>
                <w:bCs/>
                <w:color w:val="000000"/>
              </w:rPr>
            </w:pPr>
            <w:proofErr w:type="gramStart"/>
            <w:r w:rsidRPr="00992CB9">
              <w:rPr>
                <w:rFonts w:ascii="Arial" w:hAnsi="Arial" w:cs="Arial"/>
                <w:bCs/>
                <w:color w:val="000000"/>
                <w:vertAlign w:val="superscript"/>
                <w:lang w:val="en-US"/>
              </w:rPr>
              <w:t>a</w:t>
            </w:r>
            <w:proofErr w:type="gramEnd"/>
            <w:r w:rsidRPr="00992CB9">
              <w:rPr>
                <w:rFonts w:ascii="Arial" w:hAnsi="Arial" w:cs="Arial"/>
                <w:bCs/>
                <w:color w:val="000000"/>
              </w:rPr>
              <w:t xml:space="preserve">   Возможно использование других шагов интервала по согласованию с заинтересованными сторонами, они должны быть зарегистрированы. Шаги интервала, приведенные в настоящей таблице, расширяются с увеличением сопротивления истиранию и по согласованию между заинтересованными сторонами, для достижения момента разрыва (конечной точки), возможно применение сокращенных шагов интервала (но не менее 1 000 циклов истирания).</w:t>
            </w:r>
          </w:p>
        </w:tc>
      </w:tr>
    </w:tbl>
    <w:p w:rsidR="00FB1342" w:rsidRPr="00156474" w:rsidRDefault="00FB1342" w:rsidP="00430329">
      <w:pPr>
        <w:ind w:firstLine="567"/>
        <w:jc w:val="both"/>
        <w:rPr>
          <w:rFonts w:ascii="Arial" w:hAnsi="Arial" w:cs="Arial"/>
          <w:bCs/>
          <w:sz w:val="24"/>
          <w:szCs w:val="24"/>
        </w:rPr>
      </w:pPr>
    </w:p>
    <w:p w:rsidR="009A3828" w:rsidRDefault="009A3828" w:rsidP="009A3828">
      <w:pPr>
        <w:ind w:firstLine="709"/>
        <w:jc w:val="both"/>
        <w:rPr>
          <w:rFonts w:ascii="Arial" w:hAnsi="Arial" w:cs="Arial"/>
          <w:b/>
          <w:bCs/>
          <w:color w:val="000000"/>
          <w:sz w:val="24"/>
          <w:szCs w:val="24"/>
          <w:lang w:val="kk-KZ"/>
        </w:rPr>
      </w:pPr>
      <w:r w:rsidRPr="009A3828">
        <w:rPr>
          <w:rFonts w:ascii="Arial" w:hAnsi="Arial" w:cs="Arial"/>
          <w:b/>
          <w:bCs/>
          <w:color w:val="000000"/>
          <w:sz w:val="24"/>
          <w:szCs w:val="24"/>
        </w:rPr>
        <w:t>9 Результаты</w:t>
      </w:r>
    </w:p>
    <w:p w:rsidR="00500AEE" w:rsidRPr="00500AEE" w:rsidRDefault="00500AEE" w:rsidP="009A3828">
      <w:pPr>
        <w:ind w:firstLine="709"/>
        <w:jc w:val="both"/>
        <w:rPr>
          <w:rFonts w:ascii="Arial" w:hAnsi="Arial" w:cs="Arial"/>
          <w:b/>
          <w:bCs/>
          <w:color w:val="000000"/>
          <w:sz w:val="24"/>
          <w:szCs w:val="24"/>
          <w:lang w:val="kk-KZ"/>
        </w:rPr>
      </w:pPr>
    </w:p>
    <w:p w:rsidR="009A3828" w:rsidRPr="009A3828" w:rsidRDefault="009A3828" w:rsidP="009A3828">
      <w:pPr>
        <w:ind w:firstLine="709"/>
        <w:jc w:val="both"/>
        <w:rPr>
          <w:rFonts w:ascii="Arial" w:hAnsi="Arial" w:cs="Arial"/>
          <w:bCs/>
          <w:color w:val="000000"/>
          <w:sz w:val="24"/>
          <w:szCs w:val="24"/>
        </w:rPr>
      </w:pPr>
      <w:r w:rsidRPr="009A3828">
        <w:rPr>
          <w:rFonts w:ascii="Arial" w:hAnsi="Arial" w:cs="Arial"/>
          <w:bCs/>
          <w:color w:val="000000"/>
          <w:sz w:val="24"/>
          <w:szCs w:val="24"/>
        </w:rPr>
        <w:t xml:space="preserve">Отдельные результаты испытаний выражены как число циклов </w:t>
      </w:r>
      <w:proofErr w:type="spellStart"/>
      <w:r w:rsidRPr="009A3828">
        <w:rPr>
          <w:rFonts w:ascii="Arial" w:hAnsi="Arial" w:cs="Arial"/>
          <w:bCs/>
          <w:color w:val="000000"/>
          <w:sz w:val="24"/>
          <w:szCs w:val="24"/>
        </w:rPr>
        <w:t>истираний</w:t>
      </w:r>
      <w:proofErr w:type="spellEnd"/>
      <w:r w:rsidRPr="009A3828">
        <w:rPr>
          <w:rFonts w:ascii="Arial" w:hAnsi="Arial" w:cs="Arial"/>
          <w:bCs/>
          <w:color w:val="000000"/>
          <w:sz w:val="24"/>
          <w:szCs w:val="24"/>
        </w:rPr>
        <w:t xml:space="preserve"> интервала контроля до достижения конечной точки (разрушения) каждого образца для испытаний.</w:t>
      </w:r>
    </w:p>
    <w:p w:rsidR="009A3828" w:rsidRPr="009A3828" w:rsidRDefault="009A3828" w:rsidP="009A3828">
      <w:pPr>
        <w:ind w:firstLine="709"/>
        <w:jc w:val="both"/>
        <w:rPr>
          <w:rFonts w:ascii="Arial" w:hAnsi="Arial" w:cs="Arial"/>
          <w:bCs/>
          <w:color w:val="000000"/>
          <w:sz w:val="24"/>
          <w:szCs w:val="24"/>
        </w:rPr>
      </w:pPr>
      <w:r w:rsidRPr="009A3828">
        <w:rPr>
          <w:rFonts w:ascii="Arial" w:hAnsi="Arial" w:cs="Arial"/>
          <w:bCs/>
          <w:color w:val="000000"/>
          <w:sz w:val="24"/>
          <w:szCs w:val="24"/>
        </w:rPr>
        <w:t>Приведенный результат должен быть определен как наименьший индивидуальный результат испытаний из всех испытанных образцов.</w:t>
      </w:r>
    </w:p>
    <w:p w:rsidR="009A3828" w:rsidRPr="009A3828" w:rsidRDefault="009A3828" w:rsidP="009A3828">
      <w:pPr>
        <w:ind w:firstLine="709"/>
        <w:jc w:val="both"/>
        <w:rPr>
          <w:rFonts w:ascii="Arial" w:hAnsi="Arial" w:cs="Arial"/>
          <w:bCs/>
          <w:color w:val="000000"/>
          <w:sz w:val="24"/>
          <w:szCs w:val="24"/>
        </w:rPr>
      </w:pPr>
      <w:r w:rsidRPr="009A3828">
        <w:rPr>
          <w:rFonts w:ascii="Arial" w:hAnsi="Arial" w:cs="Arial"/>
          <w:bCs/>
          <w:color w:val="000000"/>
          <w:sz w:val="24"/>
          <w:szCs w:val="24"/>
        </w:rPr>
        <w:t xml:space="preserve">В связи с изменениями в определениях конечных точек, в шагах интервалов, интервалах оценки и выражения результатов (все это влияет на измерение неопределенности), важно учитывать это при сравнении результатов испытаний из настоящего издания </w:t>
      </w:r>
      <w:r w:rsidRPr="009A3828">
        <w:rPr>
          <w:rFonts w:ascii="Arial" w:hAnsi="Arial" w:cs="Arial"/>
          <w:bCs/>
          <w:color w:val="000000"/>
          <w:sz w:val="24"/>
          <w:szCs w:val="24"/>
          <w:lang w:val="en-US"/>
        </w:rPr>
        <w:t>ISO</w:t>
      </w:r>
      <w:r w:rsidRPr="009A3828">
        <w:rPr>
          <w:rFonts w:ascii="Arial" w:hAnsi="Arial" w:cs="Arial"/>
          <w:bCs/>
          <w:color w:val="000000"/>
          <w:sz w:val="24"/>
          <w:szCs w:val="24"/>
        </w:rPr>
        <w:t xml:space="preserve"> 12947-2 по спецификации полотна на основе предыдущего издания (</w:t>
      </w:r>
      <w:r w:rsidRPr="009A3828">
        <w:rPr>
          <w:rFonts w:ascii="Arial" w:hAnsi="Arial" w:cs="Arial"/>
          <w:bCs/>
          <w:color w:val="000000"/>
          <w:sz w:val="24"/>
          <w:szCs w:val="24"/>
          <w:lang w:val="en-US"/>
        </w:rPr>
        <w:t>ISO</w:t>
      </w:r>
      <w:r w:rsidRPr="009A3828">
        <w:rPr>
          <w:rFonts w:ascii="Arial" w:hAnsi="Arial" w:cs="Arial"/>
          <w:bCs/>
          <w:color w:val="000000"/>
          <w:sz w:val="24"/>
          <w:szCs w:val="24"/>
        </w:rPr>
        <w:t xml:space="preserve"> 12947-2: 1998).</w:t>
      </w:r>
    </w:p>
    <w:p w:rsidR="009A3828" w:rsidRPr="009A3828" w:rsidRDefault="009A3828" w:rsidP="009A3828">
      <w:pPr>
        <w:ind w:firstLine="709"/>
        <w:jc w:val="both"/>
        <w:rPr>
          <w:rFonts w:ascii="Arial" w:hAnsi="Arial" w:cs="Arial"/>
          <w:bCs/>
          <w:color w:val="000000"/>
          <w:sz w:val="24"/>
          <w:szCs w:val="24"/>
        </w:rPr>
      </w:pPr>
    </w:p>
    <w:p w:rsidR="009A3828" w:rsidRDefault="009A3828" w:rsidP="009A3828">
      <w:pPr>
        <w:ind w:firstLine="709"/>
        <w:jc w:val="both"/>
        <w:rPr>
          <w:rFonts w:ascii="Arial" w:hAnsi="Arial" w:cs="Arial"/>
          <w:b/>
          <w:bCs/>
          <w:color w:val="000000"/>
          <w:sz w:val="24"/>
          <w:szCs w:val="24"/>
          <w:lang w:val="kk-KZ"/>
        </w:rPr>
      </w:pPr>
      <w:r w:rsidRPr="009A3828">
        <w:rPr>
          <w:rFonts w:ascii="Arial" w:hAnsi="Arial" w:cs="Arial"/>
          <w:b/>
          <w:bCs/>
          <w:color w:val="000000"/>
          <w:sz w:val="24"/>
          <w:szCs w:val="24"/>
        </w:rPr>
        <w:t>10 Протокол испытаний</w:t>
      </w:r>
    </w:p>
    <w:p w:rsidR="00500AEE" w:rsidRPr="00500AEE" w:rsidRDefault="00500AEE" w:rsidP="009A3828">
      <w:pPr>
        <w:ind w:firstLine="709"/>
        <w:jc w:val="both"/>
        <w:rPr>
          <w:rFonts w:ascii="Arial" w:hAnsi="Arial" w:cs="Arial"/>
          <w:b/>
          <w:bCs/>
          <w:color w:val="000000"/>
          <w:sz w:val="24"/>
          <w:szCs w:val="24"/>
          <w:lang w:val="kk-KZ"/>
        </w:rPr>
      </w:pPr>
    </w:p>
    <w:p w:rsidR="009A3828" w:rsidRPr="009A3828" w:rsidRDefault="009A3828" w:rsidP="009A3828">
      <w:pPr>
        <w:ind w:firstLine="709"/>
        <w:jc w:val="both"/>
        <w:rPr>
          <w:rFonts w:ascii="Arial" w:hAnsi="Arial" w:cs="Arial"/>
          <w:bCs/>
          <w:color w:val="000000"/>
          <w:sz w:val="24"/>
          <w:szCs w:val="24"/>
        </w:rPr>
      </w:pPr>
      <w:r w:rsidRPr="009A3828">
        <w:rPr>
          <w:rFonts w:ascii="Arial" w:hAnsi="Arial" w:cs="Arial"/>
          <w:bCs/>
          <w:color w:val="000000"/>
          <w:sz w:val="24"/>
          <w:szCs w:val="24"/>
        </w:rPr>
        <w:t>Протокол испытаний должен включать следующую информацию:</w:t>
      </w:r>
    </w:p>
    <w:p w:rsidR="009A3828" w:rsidRPr="009A3828" w:rsidRDefault="009A3828" w:rsidP="009A3828">
      <w:pPr>
        <w:ind w:firstLine="709"/>
        <w:jc w:val="both"/>
        <w:rPr>
          <w:rFonts w:ascii="Arial" w:hAnsi="Arial" w:cs="Arial"/>
          <w:bCs/>
          <w:color w:val="000000"/>
          <w:sz w:val="24"/>
          <w:szCs w:val="24"/>
        </w:rPr>
      </w:pPr>
      <w:r w:rsidRPr="009A3828">
        <w:rPr>
          <w:rFonts w:ascii="Arial" w:hAnsi="Arial" w:cs="Arial"/>
          <w:bCs/>
          <w:color w:val="000000"/>
          <w:sz w:val="24"/>
          <w:szCs w:val="24"/>
          <w:lang w:val="en-US"/>
        </w:rPr>
        <w:t>a</w:t>
      </w:r>
      <w:r w:rsidRPr="009A3828">
        <w:rPr>
          <w:rFonts w:ascii="Arial" w:hAnsi="Arial" w:cs="Arial"/>
          <w:bCs/>
          <w:color w:val="000000"/>
          <w:sz w:val="24"/>
          <w:szCs w:val="24"/>
        </w:rPr>
        <w:t xml:space="preserve">) </w:t>
      </w:r>
      <w:proofErr w:type="gramStart"/>
      <w:r w:rsidRPr="009A3828">
        <w:rPr>
          <w:rFonts w:ascii="Arial" w:hAnsi="Arial" w:cs="Arial"/>
          <w:bCs/>
          <w:color w:val="000000"/>
          <w:sz w:val="24"/>
          <w:szCs w:val="24"/>
        </w:rPr>
        <w:t>ссылку</w:t>
      </w:r>
      <w:proofErr w:type="gramEnd"/>
      <w:r w:rsidRPr="009A3828">
        <w:rPr>
          <w:rFonts w:ascii="Arial" w:hAnsi="Arial" w:cs="Arial"/>
          <w:bCs/>
          <w:color w:val="000000"/>
          <w:sz w:val="24"/>
          <w:szCs w:val="24"/>
        </w:rPr>
        <w:t xml:space="preserve"> на настоящий </w:t>
      </w:r>
      <w:r w:rsidR="00D33DFB">
        <w:rPr>
          <w:rFonts w:ascii="Arial" w:hAnsi="Arial" w:cs="Arial"/>
          <w:bCs/>
          <w:color w:val="000000"/>
          <w:sz w:val="24"/>
          <w:szCs w:val="24"/>
          <w:lang w:val="kk-KZ"/>
        </w:rPr>
        <w:t>стандарт</w:t>
      </w:r>
      <w:r w:rsidRPr="009A3828">
        <w:rPr>
          <w:rFonts w:ascii="Arial" w:hAnsi="Arial" w:cs="Arial"/>
          <w:bCs/>
          <w:color w:val="000000"/>
          <w:sz w:val="24"/>
          <w:szCs w:val="24"/>
        </w:rPr>
        <w:t xml:space="preserve">, т.е. </w:t>
      </w:r>
      <w:r w:rsidR="00D33DFB">
        <w:rPr>
          <w:rFonts w:ascii="Arial" w:hAnsi="Arial" w:cs="Arial"/>
          <w:bCs/>
          <w:color w:val="000000"/>
          <w:sz w:val="24"/>
          <w:szCs w:val="24"/>
          <w:lang w:val="kk-KZ"/>
        </w:rPr>
        <w:t xml:space="preserve">ГОСТ </w:t>
      </w:r>
      <w:r w:rsidRPr="009A3828">
        <w:rPr>
          <w:rFonts w:ascii="Arial" w:hAnsi="Arial" w:cs="Arial"/>
          <w:bCs/>
          <w:color w:val="000000"/>
          <w:sz w:val="24"/>
          <w:szCs w:val="24"/>
          <w:lang w:val="en-US"/>
        </w:rPr>
        <w:t>ISO</w:t>
      </w:r>
      <w:r w:rsidRPr="009A3828">
        <w:rPr>
          <w:rFonts w:ascii="Arial" w:hAnsi="Arial" w:cs="Arial"/>
          <w:bCs/>
          <w:color w:val="000000"/>
          <w:sz w:val="24"/>
          <w:szCs w:val="24"/>
        </w:rPr>
        <w:t xml:space="preserve"> 12947-2</w:t>
      </w:r>
      <w:r w:rsidR="00D33DFB">
        <w:rPr>
          <w:rFonts w:ascii="Arial" w:hAnsi="Arial" w:cs="Arial"/>
          <w:bCs/>
          <w:color w:val="000000"/>
          <w:sz w:val="24"/>
          <w:szCs w:val="24"/>
          <w:lang w:val="kk-KZ"/>
        </w:rPr>
        <w:t>-</w:t>
      </w:r>
      <w:r w:rsidRPr="009A3828">
        <w:rPr>
          <w:rFonts w:ascii="Arial" w:hAnsi="Arial" w:cs="Arial"/>
          <w:bCs/>
          <w:color w:val="000000"/>
          <w:sz w:val="24"/>
          <w:szCs w:val="24"/>
        </w:rPr>
        <w:t>;</w:t>
      </w:r>
    </w:p>
    <w:p w:rsidR="009A3828" w:rsidRPr="009A3828" w:rsidRDefault="009A3828" w:rsidP="009A3828">
      <w:pPr>
        <w:ind w:firstLine="709"/>
        <w:jc w:val="both"/>
        <w:rPr>
          <w:rFonts w:ascii="Arial" w:hAnsi="Arial" w:cs="Arial"/>
          <w:bCs/>
          <w:color w:val="000000"/>
          <w:sz w:val="24"/>
          <w:szCs w:val="24"/>
        </w:rPr>
      </w:pPr>
      <w:r w:rsidRPr="009A3828">
        <w:rPr>
          <w:rFonts w:ascii="Arial" w:hAnsi="Arial" w:cs="Arial"/>
          <w:bCs/>
          <w:color w:val="000000"/>
          <w:sz w:val="24"/>
          <w:szCs w:val="24"/>
          <w:lang w:val="en-US"/>
        </w:rPr>
        <w:t>b</w:t>
      </w:r>
      <w:r w:rsidRPr="009A3828">
        <w:rPr>
          <w:rFonts w:ascii="Arial" w:hAnsi="Arial" w:cs="Arial"/>
          <w:bCs/>
          <w:color w:val="000000"/>
          <w:sz w:val="24"/>
          <w:szCs w:val="24"/>
        </w:rPr>
        <w:t xml:space="preserve">) </w:t>
      </w:r>
      <w:proofErr w:type="gramStart"/>
      <w:r w:rsidRPr="009A3828">
        <w:rPr>
          <w:rFonts w:ascii="Arial" w:hAnsi="Arial" w:cs="Arial"/>
          <w:bCs/>
          <w:color w:val="000000"/>
          <w:sz w:val="24"/>
          <w:szCs w:val="24"/>
        </w:rPr>
        <w:t>состав</w:t>
      </w:r>
      <w:proofErr w:type="gramEnd"/>
      <w:r w:rsidRPr="009A3828">
        <w:rPr>
          <w:rFonts w:ascii="Arial" w:hAnsi="Arial" w:cs="Arial"/>
          <w:bCs/>
          <w:color w:val="000000"/>
          <w:sz w:val="24"/>
          <w:szCs w:val="24"/>
        </w:rPr>
        <w:t xml:space="preserve"> образца, внешний вид и технические данные для испытательной пробы;</w:t>
      </w:r>
    </w:p>
    <w:p w:rsidR="009A3828" w:rsidRPr="009A3828" w:rsidRDefault="009A3828" w:rsidP="009A3828">
      <w:pPr>
        <w:ind w:firstLine="709"/>
        <w:jc w:val="both"/>
        <w:rPr>
          <w:rFonts w:ascii="Arial" w:hAnsi="Arial" w:cs="Arial"/>
          <w:bCs/>
          <w:color w:val="000000"/>
          <w:sz w:val="24"/>
          <w:szCs w:val="24"/>
        </w:rPr>
      </w:pPr>
      <w:r w:rsidRPr="009A3828">
        <w:rPr>
          <w:rFonts w:ascii="Arial" w:hAnsi="Arial" w:cs="Arial"/>
          <w:bCs/>
          <w:color w:val="000000"/>
          <w:sz w:val="24"/>
          <w:szCs w:val="24"/>
          <w:lang w:val="en-US"/>
        </w:rPr>
        <w:t>c</w:t>
      </w:r>
      <w:r w:rsidRPr="009A3828">
        <w:rPr>
          <w:rFonts w:ascii="Arial" w:hAnsi="Arial" w:cs="Arial"/>
          <w:bCs/>
          <w:color w:val="000000"/>
          <w:sz w:val="24"/>
          <w:szCs w:val="24"/>
        </w:rPr>
        <w:t xml:space="preserve">) </w:t>
      </w:r>
      <w:proofErr w:type="gramStart"/>
      <w:r w:rsidRPr="009A3828">
        <w:rPr>
          <w:rFonts w:ascii="Arial" w:hAnsi="Arial" w:cs="Arial"/>
          <w:bCs/>
          <w:color w:val="000000"/>
          <w:sz w:val="24"/>
          <w:szCs w:val="24"/>
        </w:rPr>
        <w:t>массу</w:t>
      </w:r>
      <w:proofErr w:type="gramEnd"/>
      <w:r w:rsidRPr="009A3828">
        <w:rPr>
          <w:rFonts w:ascii="Arial" w:hAnsi="Arial" w:cs="Arial"/>
          <w:bCs/>
          <w:color w:val="000000"/>
          <w:sz w:val="24"/>
          <w:szCs w:val="24"/>
        </w:rPr>
        <w:t xml:space="preserve"> и стандартное давление, использованное в испытании (например, стандартное давление 12 кПа и/или гиря массой 795 г);</w:t>
      </w:r>
    </w:p>
    <w:p w:rsidR="009A3828" w:rsidRPr="009A3828" w:rsidRDefault="009A3828" w:rsidP="009A3828">
      <w:pPr>
        <w:ind w:firstLine="709"/>
        <w:jc w:val="both"/>
        <w:rPr>
          <w:rFonts w:ascii="Arial" w:hAnsi="Arial" w:cs="Arial"/>
          <w:bCs/>
          <w:color w:val="000000"/>
          <w:sz w:val="24"/>
          <w:szCs w:val="24"/>
        </w:rPr>
      </w:pPr>
      <w:r w:rsidRPr="009A3828">
        <w:rPr>
          <w:rFonts w:ascii="Arial" w:hAnsi="Arial" w:cs="Arial"/>
          <w:bCs/>
          <w:color w:val="000000"/>
          <w:sz w:val="24"/>
          <w:szCs w:val="24"/>
          <w:lang w:val="en-US"/>
        </w:rPr>
        <w:t>d</w:t>
      </w:r>
      <w:r w:rsidRPr="009A3828">
        <w:rPr>
          <w:rFonts w:ascii="Arial" w:hAnsi="Arial" w:cs="Arial"/>
          <w:bCs/>
          <w:color w:val="000000"/>
          <w:sz w:val="24"/>
          <w:szCs w:val="24"/>
        </w:rPr>
        <w:t xml:space="preserve">) </w:t>
      </w:r>
      <w:proofErr w:type="gramStart"/>
      <w:r w:rsidRPr="009A3828">
        <w:rPr>
          <w:rFonts w:ascii="Arial" w:hAnsi="Arial" w:cs="Arial"/>
          <w:bCs/>
          <w:color w:val="000000"/>
          <w:sz w:val="24"/>
          <w:szCs w:val="24"/>
        </w:rPr>
        <w:t>если</w:t>
      </w:r>
      <w:proofErr w:type="gramEnd"/>
      <w:r w:rsidRPr="009A3828">
        <w:rPr>
          <w:rFonts w:ascii="Arial" w:hAnsi="Arial" w:cs="Arial"/>
          <w:bCs/>
          <w:color w:val="000000"/>
          <w:sz w:val="24"/>
          <w:szCs w:val="24"/>
        </w:rPr>
        <w:t xml:space="preserve"> применимо, подготовительная обработка образца;</w:t>
      </w:r>
    </w:p>
    <w:p w:rsidR="009A3828" w:rsidRPr="009A3828" w:rsidRDefault="009A3828" w:rsidP="009A3828">
      <w:pPr>
        <w:ind w:firstLine="709"/>
        <w:jc w:val="both"/>
        <w:rPr>
          <w:rFonts w:ascii="Arial" w:hAnsi="Arial" w:cs="Arial"/>
          <w:bCs/>
          <w:color w:val="000000"/>
          <w:sz w:val="24"/>
          <w:szCs w:val="24"/>
        </w:rPr>
      </w:pPr>
      <w:r w:rsidRPr="009A3828">
        <w:rPr>
          <w:rFonts w:ascii="Arial" w:hAnsi="Arial" w:cs="Arial"/>
          <w:bCs/>
          <w:color w:val="000000"/>
          <w:sz w:val="24"/>
          <w:szCs w:val="24"/>
          <w:lang w:val="en-US"/>
        </w:rPr>
        <w:t>e</w:t>
      </w:r>
      <w:r w:rsidRPr="009A3828">
        <w:rPr>
          <w:rFonts w:ascii="Arial" w:hAnsi="Arial" w:cs="Arial"/>
          <w:bCs/>
          <w:color w:val="000000"/>
          <w:sz w:val="24"/>
          <w:szCs w:val="24"/>
        </w:rPr>
        <w:t xml:space="preserve">) </w:t>
      </w:r>
      <w:proofErr w:type="gramStart"/>
      <w:r w:rsidRPr="009A3828">
        <w:rPr>
          <w:rFonts w:ascii="Arial" w:hAnsi="Arial" w:cs="Arial"/>
          <w:bCs/>
          <w:color w:val="000000"/>
          <w:sz w:val="24"/>
          <w:szCs w:val="24"/>
        </w:rPr>
        <w:t>использование</w:t>
      </w:r>
      <w:proofErr w:type="gramEnd"/>
      <w:r w:rsidRPr="009A3828">
        <w:rPr>
          <w:rFonts w:ascii="Arial" w:hAnsi="Arial" w:cs="Arial"/>
          <w:bCs/>
          <w:color w:val="000000"/>
          <w:sz w:val="24"/>
          <w:szCs w:val="24"/>
        </w:rPr>
        <w:t xml:space="preserve"> кондиционирующей атмосферы в соответствии с </w:t>
      </w:r>
      <w:r w:rsidRPr="009A3828">
        <w:rPr>
          <w:rFonts w:ascii="Arial" w:hAnsi="Arial" w:cs="Arial"/>
          <w:bCs/>
          <w:color w:val="000000"/>
          <w:sz w:val="24"/>
          <w:szCs w:val="24"/>
          <w:lang w:val="en-US"/>
        </w:rPr>
        <w:t>ISO</w:t>
      </w:r>
      <w:r w:rsidRPr="009A3828">
        <w:rPr>
          <w:rFonts w:ascii="Arial" w:hAnsi="Arial" w:cs="Arial"/>
          <w:bCs/>
          <w:color w:val="000000"/>
          <w:sz w:val="24"/>
          <w:szCs w:val="24"/>
        </w:rPr>
        <w:t xml:space="preserve"> 139, отличной от стандартной атмосферы, указанной в разделе 6;</w:t>
      </w:r>
    </w:p>
    <w:p w:rsidR="009A3828" w:rsidRPr="009A3828" w:rsidRDefault="009A3828" w:rsidP="009A3828">
      <w:pPr>
        <w:ind w:firstLine="709"/>
        <w:jc w:val="both"/>
        <w:rPr>
          <w:rFonts w:ascii="Arial" w:hAnsi="Arial" w:cs="Arial"/>
          <w:bCs/>
          <w:color w:val="000000"/>
          <w:sz w:val="24"/>
          <w:szCs w:val="24"/>
        </w:rPr>
      </w:pPr>
      <w:r w:rsidRPr="009A3828">
        <w:rPr>
          <w:rFonts w:ascii="Arial" w:hAnsi="Arial" w:cs="Arial"/>
          <w:bCs/>
          <w:color w:val="000000"/>
          <w:sz w:val="24"/>
          <w:szCs w:val="24"/>
          <w:lang w:val="en-US"/>
        </w:rPr>
        <w:lastRenderedPageBreak/>
        <w:t>f</w:t>
      </w:r>
      <w:r w:rsidRPr="009A3828">
        <w:rPr>
          <w:rFonts w:ascii="Arial" w:hAnsi="Arial" w:cs="Arial"/>
          <w:bCs/>
          <w:color w:val="000000"/>
          <w:sz w:val="24"/>
          <w:szCs w:val="24"/>
        </w:rPr>
        <w:t xml:space="preserve">) </w:t>
      </w:r>
      <w:proofErr w:type="gramStart"/>
      <w:r w:rsidRPr="009A3828">
        <w:rPr>
          <w:rFonts w:ascii="Arial" w:hAnsi="Arial" w:cs="Arial"/>
          <w:bCs/>
          <w:color w:val="000000"/>
          <w:sz w:val="24"/>
          <w:szCs w:val="24"/>
        </w:rPr>
        <w:t>если</w:t>
      </w:r>
      <w:proofErr w:type="gramEnd"/>
      <w:r w:rsidRPr="009A3828">
        <w:rPr>
          <w:rFonts w:ascii="Arial" w:hAnsi="Arial" w:cs="Arial"/>
          <w:bCs/>
          <w:color w:val="000000"/>
          <w:sz w:val="24"/>
          <w:szCs w:val="24"/>
        </w:rPr>
        <w:t xml:space="preserve"> применимо, когда пенопласт не использовался для подкрепления образцов для испытаний;</w:t>
      </w:r>
    </w:p>
    <w:p w:rsidR="009A3828" w:rsidRPr="009A3828" w:rsidRDefault="009A3828" w:rsidP="009A3828">
      <w:pPr>
        <w:ind w:firstLine="709"/>
        <w:jc w:val="both"/>
        <w:rPr>
          <w:rFonts w:ascii="Arial" w:hAnsi="Arial" w:cs="Arial"/>
          <w:bCs/>
          <w:color w:val="000000"/>
          <w:sz w:val="24"/>
          <w:szCs w:val="24"/>
        </w:rPr>
      </w:pPr>
      <w:r w:rsidRPr="009A3828">
        <w:rPr>
          <w:rFonts w:ascii="Arial" w:hAnsi="Arial" w:cs="Arial"/>
          <w:bCs/>
          <w:color w:val="000000"/>
          <w:sz w:val="24"/>
          <w:szCs w:val="24"/>
          <w:lang w:val="en-US"/>
        </w:rPr>
        <w:t>g</w:t>
      </w:r>
      <w:r w:rsidRPr="009A3828">
        <w:rPr>
          <w:rFonts w:ascii="Arial" w:hAnsi="Arial" w:cs="Arial"/>
          <w:bCs/>
          <w:color w:val="000000"/>
          <w:sz w:val="24"/>
          <w:szCs w:val="24"/>
        </w:rPr>
        <w:t xml:space="preserve">) </w:t>
      </w:r>
      <w:proofErr w:type="gramStart"/>
      <w:r w:rsidRPr="009A3828">
        <w:rPr>
          <w:rFonts w:ascii="Arial" w:hAnsi="Arial" w:cs="Arial"/>
          <w:bCs/>
          <w:color w:val="000000"/>
          <w:sz w:val="24"/>
          <w:szCs w:val="24"/>
        </w:rPr>
        <w:t>тип</w:t>
      </w:r>
      <w:proofErr w:type="gramEnd"/>
      <w:r w:rsidRPr="009A3828">
        <w:rPr>
          <w:rFonts w:ascii="Arial" w:hAnsi="Arial" w:cs="Arial"/>
          <w:bCs/>
          <w:color w:val="000000"/>
          <w:sz w:val="24"/>
          <w:szCs w:val="24"/>
        </w:rPr>
        <w:t xml:space="preserve"> полотна и соответствующий тип конечной точки (нити полностью оборваны, ворс полностью стерт и т.д.);</w:t>
      </w:r>
    </w:p>
    <w:p w:rsidR="009A3828" w:rsidRPr="009A3828" w:rsidRDefault="009A3828" w:rsidP="009A3828">
      <w:pPr>
        <w:ind w:firstLine="709"/>
        <w:jc w:val="both"/>
        <w:rPr>
          <w:rFonts w:ascii="Arial" w:hAnsi="Arial" w:cs="Arial"/>
          <w:bCs/>
          <w:color w:val="000000"/>
          <w:sz w:val="24"/>
          <w:szCs w:val="24"/>
        </w:rPr>
      </w:pPr>
      <w:r w:rsidRPr="009A3828">
        <w:rPr>
          <w:rFonts w:ascii="Arial" w:hAnsi="Arial" w:cs="Arial"/>
          <w:bCs/>
          <w:color w:val="000000"/>
          <w:sz w:val="24"/>
          <w:szCs w:val="24"/>
          <w:lang w:val="en-US"/>
        </w:rPr>
        <w:t>h</w:t>
      </w:r>
      <w:r w:rsidRPr="009A3828">
        <w:rPr>
          <w:rFonts w:ascii="Arial" w:hAnsi="Arial" w:cs="Arial"/>
          <w:bCs/>
          <w:color w:val="000000"/>
          <w:sz w:val="24"/>
          <w:szCs w:val="24"/>
        </w:rPr>
        <w:t xml:space="preserve">) </w:t>
      </w:r>
      <w:proofErr w:type="gramStart"/>
      <w:r w:rsidRPr="009A3828">
        <w:rPr>
          <w:rFonts w:ascii="Arial" w:hAnsi="Arial" w:cs="Arial"/>
          <w:bCs/>
          <w:color w:val="000000"/>
          <w:sz w:val="24"/>
          <w:szCs w:val="24"/>
        </w:rPr>
        <w:t>отдельные</w:t>
      </w:r>
      <w:proofErr w:type="gramEnd"/>
      <w:r w:rsidRPr="009A3828">
        <w:rPr>
          <w:rFonts w:ascii="Arial" w:hAnsi="Arial" w:cs="Arial"/>
          <w:bCs/>
          <w:color w:val="000000"/>
          <w:sz w:val="24"/>
          <w:szCs w:val="24"/>
        </w:rPr>
        <w:t xml:space="preserve"> результаты испытаний образцов;</w:t>
      </w:r>
    </w:p>
    <w:p w:rsidR="009A3828" w:rsidRPr="009A3828" w:rsidRDefault="009A3828" w:rsidP="009A3828">
      <w:pPr>
        <w:ind w:firstLine="709"/>
        <w:jc w:val="both"/>
        <w:rPr>
          <w:rFonts w:ascii="Arial" w:hAnsi="Arial" w:cs="Arial"/>
          <w:bCs/>
          <w:color w:val="000000"/>
          <w:sz w:val="24"/>
          <w:szCs w:val="24"/>
        </w:rPr>
      </w:pPr>
      <w:proofErr w:type="spellStart"/>
      <w:r w:rsidRPr="009A3828">
        <w:rPr>
          <w:rFonts w:ascii="Arial" w:hAnsi="Arial" w:cs="Arial"/>
          <w:bCs/>
          <w:color w:val="000000"/>
          <w:sz w:val="24"/>
          <w:szCs w:val="24"/>
          <w:lang w:val="en-US"/>
        </w:rPr>
        <w:t>i</w:t>
      </w:r>
      <w:proofErr w:type="spellEnd"/>
      <w:r w:rsidRPr="009A3828">
        <w:rPr>
          <w:rFonts w:ascii="Arial" w:hAnsi="Arial" w:cs="Arial"/>
          <w:bCs/>
          <w:color w:val="000000"/>
          <w:sz w:val="24"/>
          <w:szCs w:val="24"/>
        </w:rPr>
        <w:t xml:space="preserve">) </w:t>
      </w:r>
      <w:proofErr w:type="gramStart"/>
      <w:r w:rsidRPr="009A3828">
        <w:rPr>
          <w:rFonts w:ascii="Arial" w:hAnsi="Arial" w:cs="Arial"/>
          <w:bCs/>
          <w:color w:val="000000"/>
          <w:sz w:val="24"/>
          <w:szCs w:val="24"/>
        </w:rPr>
        <w:t>приведенный</w:t>
      </w:r>
      <w:proofErr w:type="gramEnd"/>
      <w:r w:rsidRPr="009A3828">
        <w:rPr>
          <w:rFonts w:ascii="Arial" w:hAnsi="Arial" w:cs="Arial"/>
          <w:bCs/>
          <w:color w:val="000000"/>
          <w:sz w:val="24"/>
          <w:szCs w:val="24"/>
        </w:rPr>
        <w:t xml:space="preserve"> результат, то есть наименьший индивидуальный результат;</w:t>
      </w:r>
    </w:p>
    <w:p w:rsidR="009A3828" w:rsidRPr="009A3828" w:rsidRDefault="009A3828" w:rsidP="009A3828">
      <w:pPr>
        <w:ind w:firstLine="709"/>
        <w:jc w:val="both"/>
        <w:rPr>
          <w:rFonts w:ascii="Arial" w:hAnsi="Arial" w:cs="Arial"/>
          <w:bCs/>
          <w:color w:val="000000"/>
          <w:sz w:val="24"/>
          <w:szCs w:val="24"/>
        </w:rPr>
      </w:pPr>
      <w:r w:rsidRPr="009A3828">
        <w:rPr>
          <w:rFonts w:ascii="Arial" w:hAnsi="Arial" w:cs="Arial"/>
          <w:bCs/>
          <w:color w:val="000000"/>
          <w:sz w:val="24"/>
          <w:szCs w:val="24"/>
          <w:lang w:val="en-US"/>
        </w:rPr>
        <w:t>j</w:t>
      </w:r>
      <w:r w:rsidRPr="009A3828">
        <w:rPr>
          <w:rFonts w:ascii="Arial" w:hAnsi="Arial" w:cs="Arial"/>
          <w:bCs/>
          <w:color w:val="000000"/>
          <w:sz w:val="24"/>
          <w:szCs w:val="24"/>
        </w:rPr>
        <w:t xml:space="preserve">) любые существенные изменения внешнего вида и / или структуры, включая, например, выпадение пучков ворса или </w:t>
      </w:r>
      <w:proofErr w:type="spellStart"/>
      <w:r w:rsidRPr="009A3828">
        <w:rPr>
          <w:rFonts w:ascii="Arial" w:hAnsi="Arial" w:cs="Arial"/>
          <w:bCs/>
          <w:color w:val="000000"/>
          <w:sz w:val="24"/>
          <w:szCs w:val="24"/>
        </w:rPr>
        <w:t>флока</w:t>
      </w:r>
      <w:proofErr w:type="spellEnd"/>
      <w:r w:rsidRPr="009A3828">
        <w:rPr>
          <w:rFonts w:ascii="Arial" w:hAnsi="Arial" w:cs="Arial"/>
          <w:bCs/>
          <w:color w:val="000000"/>
          <w:sz w:val="24"/>
          <w:szCs w:val="24"/>
        </w:rPr>
        <w:t xml:space="preserve"> (клок), разрушение петель, изменение структуры, рисунка, расхождение волокон на конце нити и т.д., а также интервал, с которым проводились эти наблюдения;</w:t>
      </w:r>
    </w:p>
    <w:p w:rsidR="009A3828" w:rsidRPr="009A3828" w:rsidRDefault="009A3828" w:rsidP="009A3828">
      <w:pPr>
        <w:ind w:firstLine="709"/>
        <w:jc w:val="both"/>
        <w:rPr>
          <w:rFonts w:ascii="Arial" w:hAnsi="Arial" w:cs="Arial"/>
          <w:bCs/>
          <w:color w:val="000000"/>
          <w:sz w:val="24"/>
          <w:szCs w:val="24"/>
        </w:rPr>
      </w:pPr>
      <w:r w:rsidRPr="009A3828">
        <w:rPr>
          <w:rFonts w:ascii="Arial" w:hAnsi="Arial" w:cs="Arial"/>
          <w:bCs/>
          <w:color w:val="000000"/>
          <w:sz w:val="24"/>
          <w:szCs w:val="24"/>
          <w:lang w:val="en-US"/>
        </w:rPr>
        <w:t>k</w:t>
      </w:r>
      <w:r w:rsidRPr="009A3828">
        <w:rPr>
          <w:rFonts w:ascii="Arial" w:hAnsi="Arial" w:cs="Arial"/>
          <w:bCs/>
          <w:color w:val="000000"/>
          <w:sz w:val="24"/>
          <w:szCs w:val="24"/>
        </w:rPr>
        <w:t xml:space="preserve">) </w:t>
      </w:r>
      <w:proofErr w:type="gramStart"/>
      <w:r w:rsidRPr="009A3828">
        <w:rPr>
          <w:rFonts w:ascii="Arial" w:hAnsi="Arial" w:cs="Arial"/>
          <w:bCs/>
          <w:color w:val="000000"/>
          <w:sz w:val="24"/>
          <w:szCs w:val="24"/>
        </w:rPr>
        <w:t>любое</w:t>
      </w:r>
      <w:proofErr w:type="gramEnd"/>
      <w:r w:rsidRPr="009A3828">
        <w:rPr>
          <w:rFonts w:ascii="Arial" w:hAnsi="Arial" w:cs="Arial"/>
          <w:bCs/>
          <w:color w:val="000000"/>
          <w:sz w:val="24"/>
          <w:szCs w:val="24"/>
        </w:rPr>
        <w:t xml:space="preserve"> необычное поведение;</w:t>
      </w:r>
    </w:p>
    <w:p w:rsidR="009A3828" w:rsidRPr="009A3828" w:rsidRDefault="009A3828" w:rsidP="009A3828">
      <w:pPr>
        <w:ind w:firstLine="709"/>
        <w:jc w:val="both"/>
        <w:rPr>
          <w:rFonts w:ascii="Arial" w:hAnsi="Arial" w:cs="Arial"/>
          <w:bCs/>
          <w:color w:val="000000"/>
          <w:sz w:val="24"/>
          <w:szCs w:val="24"/>
        </w:rPr>
      </w:pPr>
      <w:r w:rsidRPr="009A3828">
        <w:rPr>
          <w:rFonts w:ascii="Arial" w:hAnsi="Arial" w:cs="Arial"/>
          <w:bCs/>
          <w:color w:val="000000"/>
          <w:sz w:val="24"/>
          <w:szCs w:val="24"/>
          <w:lang w:val="en-US"/>
        </w:rPr>
        <w:t>l</w:t>
      </w:r>
      <w:r w:rsidRPr="009A3828">
        <w:rPr>
          <w:rFonts w:ascii="Arial" w:hAnsi="Arial" w:cs="Arial"/>
          <w:bCs/>
          <w:color w:val="000000"/>
          <w:sz w:val="24"/>
          <w:szCs w:val="24"/>
        </w:rPr>
        <w:t xml:space="preserve">) </w:t>
      </w:r>
      <w:proofErr w:type="gramStart"/>
      <w:r w:rsidRPr="009A3828">
        <w:rPr>
          <w:rFonts w:ascii="Arial" w:hAnsi="Arial" w:cs="Arial"/>
          <w:bCs/>
          <w:color w:val="000000"/>
          <w:sz w:val="24"/>
          <w:szCs w:val="24"/>
        </w:rPr>
        <w:t>любое</w:t>
      </w:r>
      <w:proofErr w:type="gramEnd"/>
      <w:r w:rsidRPr="009A3828">
        <w:rPr>
          <w:rFonts w:ascii="Arial" w:hAnsi="Arial" w:cs="Arial"/>
          <w:bCs/>
          <w:color w:val="000000"/>
          <w:sz w:val="24"/>
          <w:szCs w:val="24"/>
        </w:rPr>
        <w:t xml:space="preserve"> отклонение от процедуры;</w:t>
      </w:r>
    </w:p>
    <w:p w:rsidR="009A3828" w:rsidRPr="009A3828" w:rsidRDefault="009A3828" w:rsidP="009A3828">
      <w:pPr>
        <w:ind w:firstLine="709"/>
        <w:jc w:val="both"/>
        <w:rPr>
          <w:rFonts w:ascii="Arial" w:hAnsi="Arial" w:cs="Arial"/>
          <w:bCs/>
          <w:color w:val="000000"/>
          <w:sz w:val="24"/>
          <w:szCs w:val="24"/>
        </w:rPr>
      </w:pPr>
      <w:r w:rsidRPr="009A3828">
        <w:rPr>
          <w:rFonts w:ascii="Arial" w:hAnsi="Arial" w:cs="Arial"/>
          <w:bCs/>
          <w:color w:val="000000"/>
          <w:sz w:val="24"/>
          <w:szCs w:val="24"/>
          <w:lang w:val="en-US"/>
        </w:rPr>
        <w:t>m</w:t>
      </w:r>
      <w:r w:rsidRPr="009A3828">
        <w:rPr>
          <w:rFonts w:ascii="Arial" w:hAnsi="Arial" w:cs="Arial"/>
          <w:bCs/>
          <w:color w:val="000000"/>
          <w:sz w:val="24"/>
          <w:szCs w:val="24"/>
        </w:rPr>
        <w:t xml:space="preserve">) </w:t>
      </w:r>
      <w:proofErr w:type="gramStart"/>
      <w:r w:rsidRPr="009A3828">
        <w:rPr>
          <w:rFonts w:ascii="Arial" w:hAnsi="Arial" w:cs="Arial"/>
          <w:bCs/>
          <w:color w:val="000000"/>
          <w:sz w:val="24"/>
          <w:szCs w:val="24"/>
        </w:rPr>
        <w:t>если</w:t>
      </w:r>
      <w:proofErr w:type="gramEnd"/>
      <w:r w:rsidRPr="009A3828">
        <w:rPr>
          <w:rFonts w:ascii="Arial" w:hAnsi="Arial" w:cs="Arial"/>
          <w:bCs/>
          <w:color w:val="000000"/>
          <w:sz w:val="24"/>
          <w:szCs w:val="24"/>
        </w:rPr>
        <w:t xml:space="preserve"> испытание остановлено на уровне </w:t>
      </w:r>
      <w:proofErr w:type="spellStart"/>
      <w:r w:rsidRPr="009A3828">
        <w:rPr>
          <w:rFonts w:ascii="Arial" w:hAnsi="Arial" w:cs="Arial"/>
          <w:bCs/>
          <w:i/>
          <w:color w:val="000000"/>
          <w:sz w:val="24"/>
          <w:szCs w:val="24"/>
        </w:rPr>
        <w:t>ххх</w:t>
      </w:r>
      <w:proofErr w:type="spellEnd"/>
      <w:r w:rsidRPr="009A3828">
        <w:rPr>
          <w:rFonts w:ascii="Arial" w:hAnsi="Arial" w:cs="Arial"/>
          <w:bCs/>
          <w:color w:val="000000"/>
          <w:sz w:val="24"/>
          <w:szCs w:val="24"/>
        </w:rPr>
        <w:t xml:space="preserve"> 000 циклов </w:t>
      </w:r>
      <w:proofErr w:type="spellStart"/>
      <w:r w:rsidRPr="009A3828">
        <w:rPr>
          <w:rFonts w:ascii="Arial" w:hAnsi="Arial" w:cs="Arial"/>
          <w:bCs/>
          <w:color w:val="000000"/>
          <w:sz w:val="24"/>
          <w:szCs w:val="24"/>
        </w:rPr>
        <w:t>истираний</w:t>
      </w:r>
      <w:proofErr w:type="spellEnd"/>
      <w:r w:rsidRPr="009A3828">
        <w:rPr>
          <w:rFonts w:ascii="Arial" w:hAnsi="Arial" w:cs="Arial"/>
          <w:bCs/>
          <w:color w:val="000000"/>
          <w:sz w:val="24"/>
          <w:szCs w:val="24"/>
        </w:rPr>
        <w:t xml:space="preserve">, «сопротивление истиранию ≥ </w:t>
      </w:r>
      <w:proofErr w:type="spellStart"/>
      <w:r w:rsidRPr="009A3828">
        <w:rPr>
          <w:rFonts w:ascii="Arial" w:hAnsi="Arial" w:cs="Arial"/>
          <w:bCs/>
          <w:i/>
          <w:color w:val="000000"/>
          <w:sz w:val="24"/>
          <w:szCs w:val="24"/>
        </w:rPr>
        <w:t>ххх</w:t>
      </w:r>
      <w:proofErr w:type="spellEnd"/>
      <w:r w:rsidRPr="009A3828">
        <w:rPr>
          <w:rFonts w:ascii="Arial" w:hAnsi="Arial" w:cs="Arial"/>
          <w:bCs/>
          <w:color w:val="000000"/>
          <w:sz w:val="24"/>
          <w:szCs w:val="24"/>
        </w:rPr>
        <w:t xml:space="preserve"> 000 циклов </w:t>
      </w:r>
      <w:proofErr w:type="spellStart"/>
      <w:r w:rsidRPr="009A3828">
        <w:rPr>
          <w:rFonts w:ascii="Arial" w:hAnsi="Arial" w:cs="Arial"/>
          <w:bCs/>
          <w:color w:val="000000"/>
          <w:sz w:val="24"/>
          <w:szCs w:val="24"/>
        </w:rPr>
        <w:t>истираний</w:t>
      </w:r>
      <w:proofErr w:type="spellEnd"/>
      <w:r w:rsidRPr="009A3828">
        <w:rPr>
          <w:rFonts w:ascii="Arial" w:hAnsi="Arial" w:cs="Arial"/>
          <w:bCs/>
          <w:color w:val="000000"/>
          <w:sz w:val="24"/>
          <w:szCs w:val="24"/>
        </w:rPr>
        <w:t>»;</w:t>
      </w:r>
    </w:p>
    <w:p w:rsidR="0048653F" w:rsidRPr="009A3828" w:rsidRDefault="009A3828" w:rsidP="009A3828">
      <w:pPr>
        <w:autoSpaceDE w:val="0"/>
        <w:autoSpaceDN w:val="0"/>
        <w:adjustRightInd w:val="0"/>
        <w:ind w:firstLine="709"/>
        <w:jc w:val="both"/>
        <w:rPr>
          <w:rFonts w:ascii="Arial" w:hAnsi="Arial" w:cs="Arial"/>
          <w:b/>
          <w:bCs/>
          <w:color w:val="000000"/>
          <w:sz w:val="24"/>
          <w:szCs w:val="24"/>
          <w:lang w:val="kk-KZ"/>
        </w:rPr>
      </w:pPr>
      <w:r w:rsidRPr="009A3828">
        <w:rPr>
          <w:rFonts w:ascii="Arial" w:hAnsi="Arial" w:cs="Arial"/>
          <w:bCs/>
          <w:color w:val="000000"/>
          <w:sz w:val="24"/>
          <w:szCs w:val="24"/>
          <w:lang w:val="en-US"/>
        </w:rPr>
        <w:t>n</w:t>
      </w:r>
      <w:r w:rsidRPr="009A3828">
        <w:rPr>
          <w:rFonts w:ascii="Arial" w:hAnsi="Arial" w:cs="Arial"/>
          <w:bCs/>
          <w:color w:val="000000"/>
          <w:sz w:val="24"/>
          <w:szCs w:val="24"/>
        </w:rPr>
        <w:t xml:space="preserve">) </w:t>
      </w:r>
      <w:proofErr w:type="gramStart"/>
      <w:r w:rsidRPr="009A3828">
        <w:rPr>
          <w:rFonts w:ascii="Arial" w:hAnsi="Arial" w:cs="Arial"/>
          <w:bCs/>
          <w:color w:val="000000"/>
          <w:sz w:val="24"/>
          <w:szCs w:val="24"/>
        </w:rPr>
        <w:t>по</w:t>
      </w:r>
      <w:proofErr w:type="gramEnd"/>
      <w:r w:rsidRPr="009A3828">
        <w:rPr>
          <w:rFonts w:ascii="Arial" w:hAnsi="Arial" w:cs="Arial"/>
          <w:bCs/>
          <w:color w:val="000000"/>
          <w:sz w:val="24"/>
          <w:szCs w:val="24"/>
        </w:rPr>
        <w:t xml:space="preserve"> необходимости, количество циклов </w:t>
      </w:r>
      <w:proofErr w:type="spellStart"/>
      <w:r w:rsidRPr="009A3828">
        <w:rPr>
          <w:rFonts w:ascii="Arial" w:hAnsi="Arial" w:cs="Arial"/>
          <w:bCs/>
          <w:color w:val="000000"/>
          <w:sz w:val="24"/>
          <w:szCs w:val="24"/>
        </w:rPr>
        <w:t>истираний</w:t>
      </w:r>
      <w:proofErr w:type="spellEnd"/>
      <w:r w:rsidRPr="009A3828">
        <w:rPr>
          <w:rFonts w:ascii="Arial" w:hAnsi="Arial" w:cs="Arial"/>
          <w:bCs/>
          <w:color w:val="000000"/>
          <w:sz w:val="24"/>
          <w:szCs w:val="24"/>
        </w:rPr>
        <w:t>, при которых оценивалось изменение цвета, и полученная оценка.</w:t>
      </w:r>
    </w:p>
    <w:p w:rsidR="00FB1342" w:rsidRPr="00156474" w:rsidRDefault="00FB1342" w:rsidP="00430329">
      <w:pPr>
        <w:ind w:firstLine="567"/>
        <w:jc w:val="both"/>
        <w:rPr>
          <w:rFonts w:ascii="Arial" w:hAnsi="Arial" w:cs="Arial"/>
          <w:bCs/>
          <w:sz w:val="24"/>
          <w:szCs w:val="24"/>
        </w:rPr>
      </w:pPr>
    </w:p>
    <w:p w:rsidR="00FB1342" w:rsidRPr="00156474" w:rsidRDefault="00FB1342" w:rsidP="00430329">
      <w:pPr>
        <w:ind w:firstLine="567"/>
        <w:jc w:val="both"/>
        <w:rPr>
          <w:rFonts w:ascii="Arial" w:hAnsi="Arial" w:cs="Arial"/>
          <w:bCs/>
          <w:sz w:val="24"/>
          <w:szCs w:val="24"/>
        </w:rPr>
      </w:pPr>
    </w:p>
    <w:p w:rsidR="00FB1342" w:rsidRDefault="00FB1342"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2D0F63" w:rsidRDefault="002D0F63" w:rsidP="00430329">
      <w:pPr>
        <w:ind w:firstLine="567"/>
        <w:jc w:val="both"/>
        <w:rPr>
          <w:rFonts w:ascii="Arial" w:hAnsi="Arial" w:cs="Arial"/>
          <w:bCs/>
          <w:sz w:val="24"/>
          <w:szCs w:val="24"/>
          <w:lang w:val="kk-KZ"/>
        </w:rPr>
      </w:pPr>
    </w:p>
    <w:p w:rsidR="002D0F63" w:rsidRDefault="002D0F63" w:rsidP="00430329">
      <w:pPr>
        <w:ind w:firstLine="567"/>
        <w:jc w:val="both"/>
        <w:rPr>
          <w:rFonts w:ascii="Arial" w:hAnsi="Arial" w:cs="Arial"/>
          <w:bCs/>
          <w:sz w:val="24"/>
          <w:szCs w:val="24"/>
          <w:lang w:val="kk-KZ"/>
        </w:rPr>
      </w:pPr>
    </w:p>
    <w:p w:rsidR="00500AEE" w:rsidRDefault="00500AEE" w:rsidP="00430329">
      <w:pPr>
        <w:ind w:firstLine="567"/>
        <w:jc w:val="both"/>
        <w:rPr>
          <w:rFonts w:ascii="Arial" w:hAnsi="Arial" w:cs="Arial"/>
          <w:bCs/>
          <w:sz w:val="24"/>
          <w:szCs w:val="24"/>
          <w:lang w:val="kk-KZ"/>
        </w:rPr>
      </w:pPr>
    </w:p>
    <w:p w:rsidR="00500AEE" w:rsidRDefault="00500AEE"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85375B" w:rsidRDefault="0085375B" w:rsidP="00430329">
      <w:pPr>
        <w:ind w:firstLine="567"/>
        <w:jc w:val="both"/>
        <w:rPr>
          <w:rFonts w:ascii="Arial" w:hAnsi="Arial" w:cs="Arial"/>
          <w:bCs/>
          <w:sz w:val="24"/>
          <w:szCs w:val="24"/>
          <w:lang w:val="kk-KZ"/>
        </w:rPr>
      </w:pPr>
    </w:p>
    <w:p w:rsidR="0085375B" w:rsidRDefault="0085375B" w:rsidP="00430329">
      <w:pPr>
        <w:ind w:firstLine="567"/>
        <w:jc w:val="both"/>
        <w:rPr>
          <w:rFonts w:ascii="Arial" w:hAnsi="Arial" w:cs="Arial"/>
          <w:bCs/>
          <w:sz w:val="24"/>
          <w:szCs w:val="24"/>
          <w:lang w:val="kk-KZ"/>
        </w:rPr>
      </w:pPr>
    </w:p>
    <w:p w:rsidR="0085375B" w:rsidRDefault="0085375B" w:rsidP="00430329">
      <w:pPr>
        <w:ind w:firstLine="567"/>
        <w:jc w:val="both"/>
        <w:rPr>
          <w:rFonts w:ascii="Arial" w:hAnsi="Arial" w:cs="Arial"/>
          <w:bCs/>
          <w:sz w:val="24"/>
          <w:szCs w:val="24"/>
          <w:lang w:val="kk-KZ"/>
        </w:rPr>
      </w:pPr>
    </w:p>
    <w:p w:rsidR="009A3828" w:rsidRPr="009A3828" w:rsidRDefault="009A3828" w:rsidP="009A3828">
      <w:pPr>
        <w:jc w:val="center"/>
        <w:rPr>
          <w:rFonts w:ascii="Arial" w:hAnsi="Arial" w:cs="Arial"/>
          <w:b/>
          <w:sz w:val="24"/>
          <w:szCs w:val="24"/>
        </w:rPr>
      </w:pPr>
      <w:r w:rsidRPr="009A3828">
        <w:rPr>
          <w:rFonts w:ascii="Arial" w:hAnsi="Arial" w:cs="Arial"/>
          <w:b/>
          <w:sz w:val="24"/>
          <w:szCs w:val="24"/>
        </w:rPr>
        <w:lastRenderedPageBreak/>
        <w:t xml:space="preserve">Приложение </w:t>
      </w:r>
      <w:r w:rsidRPr="009A3828">
        <w:rPr>
          <w:rFonts w:ascii="Arial" w:hAnsi="Arial" w:cs="Arial"/>
          <w:b/>
          <w:sz w:val="24"/>
          <w:szCs w:val="24"/>
          <w:lang w:val="en-US"/>
        </w:rPr>
        <w:t>A</w:t>
      </w:r>
    </w:p>
    <w:p w:rsidR="009A3828" w:rsidRPr="009A3828" w:rsidRDefault="009A3828" w:rsidP="009A3828">
      <w:pPr>
        <w:jc w:val="center"/>
        <w:rPr>
          <w:rFonts w:ascii="Arial" w:hAnsi="Arial" w:cs="Arial"/>
          <w:sz w:val="24"/>
          <w:szCs w:val="24"/>
        </w:rPr>
      </w:pPr>
      <w:r w:rsidRPr="00D33DFB">
        <w:rPr>
          <w:rFonts w:ascii="Arial" w:hAnsi="Arial" w:cs="Arial"/>
          <w:i/>
          <w:sz w:val="24"/>
          <w:szCs w:val="24"/>
        </w:rPr>
        <w:t>(информационное)</w:t>
      </w:r>
    </w:p>
    <w:p w:rsidR="009A3828" w:rsidRPr="009A3828" w:rsidRDefault="009A3828" w:rsidP="009A3828">
      <w:pPr>
        <w:jc w:val="center"/>
        <w:rPr>
          <w:rFonts w:ascii="Arial" w:hAnsi="Arial" w:cs="Arial"/>
          <w:sz w:val="24"/>
          <w:szCs w:val="24"/>
        </w:rPr>
      </w:pPr>
    </w:p>
    <w:p w:rsidR="009A3828" w:rsidRPr="009A3828" w:rsidRDefault="009A3828" w:rsidP="009A3828">
      <w:pPr>
        <w:jc w:val="center"/>
        <w:rPr>
          <w:rFonts w:ascii="Arial" w:hAnsi="Arial" w:cs="Arial"/>
          <w:b/>
          <w:sz w:val="24"/>
          <w:szCs w:val="24"/>
        </w:rPr>
      </w:pPr>
      <w:r w:rsidRPr="009A3828">
        <w:rPr>
          <w:rFonts w:ascii="Arial" w:hAnsi="Arial" w:cs="Arial"/>
          <w:b/>
          <w:sz w:val="24"/>
          <w:szCs w:val="24"/>
        </w:rPr>
        <w:t>Темы последующих исследований</w:t>
      </w:r>
    </w:p>
    <w:p w:rsidR="009A3828" w:rsidRPr="009A3828" w:rsidRDefault="009A3828" w:rsidP="009A3828">
      <w:pPr>
        <w:ind w:firstLine="709"/>
        <w:jc w:val="center"/>
        <w:rPr>
          <w:rFonts w:ascii="Arial" w:hAnsi="Arial" w:cs="Arial"/>
          <w:b/>
          <w:sz w:val="24"/>
          <w:szCs w:val="24"/>
        </w:rPr>
      </w:pPr>
    </w:p>
    <w:p w:rsidR="009A3828" w:rsidRDefault="009A3828" w:rsidP="009A3828">
      <w:pPr>
        <w:ind w:firstLine="709"/>
        <w:jc w:val="both"/>
        <w:rPr>
          <w:rFonts w:ascii="Arial" w:hAnsi="Arial" w:cs="Arial"/>
          <w:b/>
          <w:sz w:val="24"/>
          <w:szCs w:val="24"/>
          <w:lang w:val="kk-KZ"/>
        </w:rPr>
      </w:pPr>
      <w:r w:rsidRPr="009A3828">
        <w:rPr>
          <w:rFonts w:ascii="Arial" w:hAnsi="Arial" w:cs="Arial"/>
          <w:b/>
          <w:sz w:val="24"/>
          <w:szCs w:val="24"/>
          <w:lang w:val="en-US"/>
        </w:rPr>
        <w:t>A</w:t>
      </w:r>
      <w:r w:rsidRPr="009A3828">
        <w:rPr>
          <w:rFonts w:ascii="Arial" w:hAnsi="Arial" w:cs="Arial"/>
          <w:b/>
          <w:sz w:val="24"/>
          <w:szCs w:val="24"/>
        </w:rPr>
        <w:t>.1 Направление полотна для истирания</w:t>
      </w:r>
    </w:p>
    <w:p w:rsidR="00500AEE" w:rsidRPr="00500AEE" w:rsidRDefault="00500AEE" w:rsidP="009A3828">
      <w:pPr>
        <w:ind w:firstLine="709"/>
        <w:jc w:val="both"/>
        <w:rPr>
          <w:rFonts w:ascii="Arial" w:hAnsi="Arial" w:cs="Arial"/>
          <w:b/>
          <w:sz w:val="24"/>
          <w:szCs w:val="24"/>
          <w:lang w:val="kk-KZ"/>
        </w:rPr>
      </w:pPr>
    </w:p>
    <w:p w:rsidR="009A3828" w:rsidRPr="009A3828" w:rsidRDefault="009A3828" w:rsidP="009A3828">
      <w:pPr>
        <w:ind w:firstLine="709"/>
        <w:jc w:val="both"/>
        <w:rPr>
          <w:rFonts w:ascii="Arial" w:hAnsi="Arial" w:cs="Arial"/>
          <w:sz w:val="24"/>
          <w:szCs w:val="24"/>
        </w:rPr>
      </w:pPr>
      <w:r w:rsidRPr="009A3828">
        <w:rPr>
          <w:rFonts w:ascii="Arial" w:hAnsi="Arial" w:cs="Arial"/>
          <w:sz w:val="24"/>
          <w:szCs w:val="24"/>
        </w:rPr>
        <w:t xml:space="preserve">В соответствии с 7.6.3 ИСО 12947-2: 1998 требуется: «Установить истирающее приспособление таким образом, чтобы две нитевые системы тканого материала располагались параллельно краям рамы машины», но в настоящее время нет никаких свидетельств того, что направление полотна на столе для истирания может влиять на сопротивление истиранию (из-за характера кривых фигуры </w:t>
      </w:r>
      <w:proofErr w:type="spellStart"/>
      <w:r w:rsidRPr="009A3828">
        <w:rPr>
          <w:rFonts w:ascii="Arial" w:hAnsi="Arial" w:cs="Arial"/>
          <w:sz w:val="24"/>
          <w:szCs w:val="24"/>
        </w:rPr>
        <w:t>Лиссажу</w:t>
      </w:r>
      <w:proofErr w:type="spellEnd"/>
      <w:r w:rsidRPr="009A3828">
        <w:rPr>
          <w:rFonts w:ascii="Arial" w:hAnsi="Arial" w:cs="Arial"/>
          <w:sz w:val="24"/>
          <w:szCs w:val="24"/>
        </w:rPr>
        <w:t>).</w:t>
      </w:r>
    </w:p>
    <w:p w:rsidR="009A3828" w:rsidRPr="009A3828" w:rsidRDefault="009A3828" w:rsidP="009A3828">
      <w:pPr>
        <w:ind w:firstLine="709"/>
        <w:jc w:val="both"/>
        <w:rPr>
          <w:rFonts w:ascii="Arial" w:hAnsi="Arial" w:cs="Arial"/>
          <w:sz w:val="24"/>
          <w:szCs w:val="24"/>
        </w:rPr>
      </w:pPr>
      <w:r w:rsidRPr="009A3828">
        <w:rPr>
          <w:rFonts w:ascii="Arial" w:hAnsi="Arial" w:cs="Arial"/>
          <w:sz w:val="24"/>
          <w:szCs w:val="24"/>
        </w:rPr>
        <w:t>Необходимо провести дальнейшие исследования, чтобы дать окончательный ответ на этот вопрос.</w:t>
      </w:r>
    </w:p>
    <w:p w:rsidR="009A3828" w:rsidRPr="009A3828" w:rsidRDefault="009A3828" w:rsidP="009A3828">
      <w:pPr>
        <w:ind w:firstLine="709"/>
        <w:jc w:val="both"/>
        <w:rPr>
          <w:rFonts w:ascii="Arial" w:hAnsi="Arial" w:cs="Arial"/>
          <w:b/>
          <w:sz w:val="24"/>
          <w:szCs w:val="24"/>
        </w:rPr>
      </w:pPr>
    </w:p>
    <w:p w:rsidR="009A3828" w:rsidRDefault="009A3828" w:rsidP="009A3828">
      <w:pPr>
        <w:ind w:firstLine="709"/>
        <w:jc w:val="both"/>
        <w:rPr>
          <w:rFonts w:ascii="Arial" w:hAnsi="Arial" w:cs="Arial"/>
          <w:b/>
          <w:sz w:val="24"/>
          <w:szCs w:val="24"/>
          <w:lang w:val="kk-KZ"/>
        </w:rPr>
      </w:pPr>
      <w:r w:rsidRPr="009A3828">
        <w:rPr>
          <w:rFonts w:ascii="Arial" w:hAnsi="Arial" w:cs="Arial"/>
          <w:b/>
          <w:sz w:val="24"/>
          <w:szCs w:val="24"/>
        </w:rPr>
        <w:t>А.2 Альтернативные шаги интервалов</w:t>
      </w:r>
    </w:p>
    <w:p w:rsidR="00500AEE" w:rsidRPr="00500AEE" w:rsidRDefault="00500AEE" w:rsidP="009A3828">
      <w:pPr>
        <w:ind w:firstLine="709"/>
        <w:jc w:val="both"/>
        <w:rPr>
          <w:rFonts w:ascii="Arial" w:hAnsi="Arial" w:cs="Arial"/>
          <w:b/>
          <w:sz w:val="24"/>
          <w:szCs w:val="24"/>
          <w:lang w:val="kk-KZ"/>
        </w:rPr>
      </w:pPr>
    </w:p>
    <w:p w:rsidR="009A3828" w:rsidRPr="009A3828" w:rsidRDefault="009A3828" w:rsidP="009A3828">
      <w:pPr>
        <w:ind w:firstLine="709"/>
        <w:jc w:val="both"/>
        <w:rPr>
          <w:rFonts w:ascii="Arial" w:hAnsi="Arial" w:cs="Arial"/>
          <w:sz w:val="24"/>
          <w:szCs w:val="24"/>
        </w:rPr>
      </w:pPr>
      <w:r w:rsidRPr="009A3828">
        <w:rPr>
          <w:rFonts w:ascii="Arial" w:hAnsi="Arial" w:cs="Arial"/>
          <w:sz w:val="24"/>
          <w:szCs w:val="24"/>
        </w:rPr>
        <w:t xml:space="preserve">Относительно таблицы 2, </w:t>
      </w:r>
      <w:r w:rsidR="00D33DFB">
        <w:rPr>
          <w:rFonts w:ascii="Arial" w:hAnsi="Arial" w:cs="Arial"/>
          <w:sz w:val="24"/>
          <w:szCs w:val="24"/>
          <w:lang w:val="kk-KZ"/>
        </w:rPr>
        <w:t>примечание</w:t>
      </w:r>
      <w:r w:rsidRPr="009A3828">
        <w:rPr>
          <w:rFonts w:ascii="Arial" w:hAnsi="Arial" w:cs="Arial"/>
          <w:sz w:val="24"/>
          <w:szCs w:val="24"/>
        </w:rPr>
        <w:t xml:space="preserve"> а), в настоящее время нет никаких доказательств того, что количество циклов </w:t>
      </w:r>
      <w:proofErr w:type="spellStart"/>
      <w:r w:rsidRPr="009A3828">
        <w:rPr>
          <w:rFonts w:ascii="Arial" w:hAnsi="Arial" w:cs="Arial"/>
          <w:sz w:val="24"/>
          <w:szCs w:val="24"/>
        </w:rPr>
        <w:t>истираний</w:t>
      </w:r>
      <w:proofErr w:type="spellEnd"/>
      <w:r w:rsidRPr="009A3828">
        <w:rPr>
          <w:rFonts w:ascii="Arial" w:hAnsi="Arial" w:cs="Arial"/>
          <w:sz w:val="24"/>
          <w:szCs w:val="24"/>
        </w:rPr>
        <w:t xml:space="preserve"> шагов интервалов может повлиять на сопротивление истиранию.</w:t>
      </w:r>
    </w:p>
    <w:p w:rsidR="009A3828" w:rsidRPr="009A3828" w:rsidRDefault="009A3828" w:rsidP="009A3828">
      <w:pPr>
        <w:ind w:firstLine="709"/>
        <w:jc w:val="both"/>
        <w:rPr>
          <w:rFonts w:ascii="Arial" w:hAnsi="Arial" w:cs="Arial"/>
          <w:b/>
          <w:sz w:val="24"/>
          <w:szCs w:val="24"/>
        </w:rPr>
      </w:pPr>
      <w:r w:rsidRPr="009A3828">
        <w:rPr>
          <w:rFonts w:ascii="Arial" w:hAnsi="Arial" w:cs="Arial"/>
          <w:sz w:val="24"/>
          <w:szCs w:val="24"/>
        </w:rPr>
        <w:t>Необходимо провести дальнейшие исследования, чтобы дать окончательный ответ на этот вопрос.</w:t>
      </w:r>
    </w:p>
    <w:p w:rsidR="009A3828" w:rsidRPr="009A3828" w:rsidRDefault="009A3828" w:rsidP="009A3828">
      <w:pPr>
        <w:ind w:firstLine="709"/>
        <w:jc w:val="both"/>
        <w:rPr>
          <w:rFonts w:ascii="Arial" w:hAnsi="Arial" w:cs="Arial"/>
          <w:b/>
          <w:sz w:val="24"/>
          <w:szCs w:val="24"/>
        </w:rPr>
      </w:pPr>
    </w:p>
    <w:p w:rsidR="009A3828" w:rsidRDefault="009A3828" w:rsidP="009A3828">
      <w:pPr>
        <w:ind w:firstLine="709"/>
        <w:jc w:val="both"/>
        <w:rPr>
          <w:rFonts w:ascii="Arial" w:hAnsi="Arial" w:cs="Arial"/>
          <w:b/>
          <w:sz w:val="24"/>
          <w:szCs w:val="24"/>
          <w:lang w:val="kk-KZ"/>
        </w:rPr>
      </w:pPr>
      <w:r w:rsidRPr="009A3828">
        <w:rPr>
          <w:rFonts w:ascii="Arial" w:hAnsi="Arial" w:cs="Arial"/>
          <w:b/>
          <w:sz w:val="24"/>
          <w:szCs w:val="24"/>
        </w:rPr>
        <w:t>А.3 «Краевой эффект» испытанных образцов</w:t>
      </w:r>
    </w:p>
    <w:p w:rsidR="00500AEE" w:rsidRPr="00500AEE" w:rsidRDefault="00500AEE" w:rsidP="009A3828">
      <w:pPr>
        <w:ind w:firstLine="709"/>
        <w:jc w:val="both"/>
        <w:rPr>
          <w:rFonts w:ascii="Arial" w:hAnsi="Arial" w:cs="Arial"/>
          <w:b/>
          <w:sz w:val="24"/>
          <w:szCs w:val="24"/>
          <w:lang w:val="kk-KZ"/>
        </w:rPr>
      </w:pPr>
    </w:p>
    <w:p w:rsidR="009A3828" w:rsidRPr="009A3828" w:rsidRDefault="009A3828" w:rsidP="009A3828">
      <w:pPr>
        <w:ind w:firstLine="709"/>
        <w:jc w:val="both"/>
        <w:rPr>
          <w:rFonts w:ascii="Arial" w:hAnsi="Arial" w:cs="Arial"/>
          <w:sz w:val="24"/>
          <w:szCs w:val="24"/>
        </w:rPr>
      </w:pPr>
      <w:proofErr w:type="gramStart"/>
      <w:r w:rsidRPr="009A3828">
        <w:rPr>
          <w:rFonts w:ascii="Arial" w:hAnsi="Arial" w:cs="Arial"/>
          <w:sz w:val="24"/>
          <w:szCs w:val="24"/>
        </w:rPr>
        <w:t xml:space="preserve">Во время квалификационных испытаний, организованных во Франции в 2003 году, в соответствии с 7.6.3, </w:t>
      </w:r>
      <w:r w:rsidRPr="009A3828">
        <w:rPr>
          <w:rFonts w:ascii="Arial" w:hAnsi="Arial" w:cs="Arial"/>
          <w:sz w:val="24"/>
          <w:szCs w:val="24"/>
          <w:lang w:val="en-US"/>
        </w:rPr>
        <w:t>ISO</w:t>
      </w:r>
      <w:r w:rsidR="00D33DFB">
        <w:rPr>
          <w:rFonts w:ascii="Arial" w:hAnsi="Arial" w:cs="Arial"/>
          <w:sz w:val="24"/>
          <w:szCs w:val="24"/>
        </w:rPr>
        <w:t xml:space="preserve"> 12947-2:</w:t>
      </w:r>
      <w:r w:rsidRPr="009A3828">
        <w:rPr>
          <w:rFonts w:ascii="Arial" w:hAnsi="Arial" w:cs="Arial"/>
          <w:sz w:val="24"/>
          <w:szCs w:val="24"/>
        </w:rPr>
        <w:t>1998, с участием 8 лабораторий, организатор квалификационных испытаний проанализировал испытанные образцы полотна с разрезным ворсом (возвращенные участниками квалификационных испытаний) и определил, что внешний вид истертых поверхностей испытанных образцов не был одинаковым во всех возвращенных испытательных образцах.</w:t>
      </w:r>
      <w:proofErr w:type="gramEnd"/>
    </w:p>
    <w:p w:rsidR="009A3828" w:rsidRPr="009A3828" w:rsidRDefault="009A3828" w:rsidP="009A3828">
      <w:pPr>
        <w:ind w:firstLine="709"/>
        <w:jc w:val="both"/>
        <w:rPr>
          <w:rFonts w:ascii="Arial" w:hAnsi="Arial" w:cs="Arial"/>
          <w:sz w:val="24"/>
          <w:szCs w:val="24"/>
        </w:rPr>
      </w:pPr>
      <w:r w:rsidRPr="009A3828">
        <w:rPr>
          <w:rFonts w:ascii="Arial" w:hAnsi="Arial" w:cs="Arial"/>
          <w:sz w:val="24"/>
          <w:szCs w:val="24"/>
        </w:rPr>
        <w:t>Организатор классифицировал внешний вид возвращенных образцов для испытаний на основе внешнего вида «краевого эффекта». «Краевой эффект» может быть определен как существенное различие в истертой области по внутренней окружности держателя образца для испытаний по сравнению с истертой центральной областью образца для испытаний и, как правило, характеризуется повышенным воздействием или истиранием грунтовой ткани по периметру образца для испытаний по сравнению с центральной областью образца.</w:t>
      </w:r>
    </w:p>
    <w:p w:rsidR="009A3828" w:rsidRPr="009A3828" w:rsidRDefault="009A3828" w:rsidP="009A3828">
      <w:pPr>
        <w:ind w:firstLine="709"/>
        <w:jc w:val="both"/>
        <w:rPr>
          <w:rFonts w:ascii="Arial" w:hAnsi="Arial" w:cs="Arial"/>
          <w:sz w:val="24"/>
          <w:szCs w:val="24"/>
        </w:rPr>
      </w:pPr>
      <w:r w:rsidRPr="009A3828">
        <w:rPr>
          <w:rFonts w:ascii="Arial" w:hAnsi="Arial" w:cs="Arial"/>
          <w:sz w:val="24"/>
          <w:szCs w:val="24"/>
        </w:rPr>
        <w:t>Организатор квалификационных испытаний заявил, что</w:t>
      </w:r>
    </w:p>
    <w:p w:rsidR="009A3828" w:rsidRPr="009A3828" w:rsidRDefault="009A3828" w:rsidP="009A3828">
      <w:pPr>
        <w:ind w:firstLine="709"/>
        <w:jc w:val="both"/>
        <w:rPr>
          <w:rFonts w:ascii="Arial" w:hAnsi="Arial" w:cs="Arial"/>
          <w:sz w:val="24"/>
          <w:szCs w:val="24"/>
        </w:rPr>
      </w:pPr>
      <w:r w:rsidRPr="009A3828">
        <w:rPr>
          <w:rFonts w:ascii="Arial" w:hAnsi="Arial" w:cs="Arial"/>
          <w:sz w:val="24"/>
          <w:szCs w:val="24"/>
        </w:rPr>
        <w:t>- высокий «краевой эффект» означает, что грунтовая ткань ворсового полотна видима, в основном по внутренней окружности гайки держателя образца для испытаний,</w:t>
      </w:r>
    </w:p>
    <w:p w:rsidR="009A3828" w:rsidRPr="009A3828" w:rsidRDefault="009A3828" w:rsidP="009A3828">
      <w:pPr>
        <w:ind w:firstLine="709"/>
        <w:jc w:val="both"/>
        <w:rPr>
          <w:rFonts w:ascii="Arial" w:hAnsi="Arial" w:cs="Arial"/>
          <w:sz w:val="24"/>
          <w:szCs w:val="24"/>
        </w:rPr>
      </w:pPr>
      <w:r w:rsidRPr="009A3828">
        <w:rPr>
          <w:rFonts w:ascii="Arial" w:hAnsi="Arial" w:cs="Arial"/>
          <w:sz w:val="24"/>
          <w:szCs w:val="24"/>
        </w:rPr>
        <w:t>- легкий «краевой эффект» означает, что вся поверхность образца для испытаний равномерно истерта, и</w:t>
      </w:r>
    </w:p>
    <w:p w:rsidR="009A3828" w:rsidRPr="009A3828" w:rsidRDefault="009A3828" w:rsidP="009A3828">
      <w:pPr>
        <w:ind w:firstLine="709"/>
        <w:jc w:val="both"/>
        <w:rPr>
          <w:rFonts w:ascii="Arial" w:hAnsi="Arial" w:cs="Arial"/>
          <w:sz w:val="24"/>
          <w:szCs w:val="24"/>
        </w:rPr>
      </w:pPr>
      <w:r w:rsidRPr="009A3828">
        <w:rPr>
          <w:rFonts w:ascii="Arial" w:hAnsi="Arial" w:cs="Arial"/>
          <w:sz w:val="24"/>
          <w:szCs w:val="24"/>
        </w:rPr>
        <w:t>- промежуточное состояние означает образцы для испытаний, внешний вид которых находится между высоким краевым эффектом и легким краевым эффектом.</w:t>
      </w:r>
    </w:p>
    <w:p w:rsidR="009A3828" w:rsidRPr="009A3828" w:rsidRDefault="009A3828" w:rsidP="009A3828">
      <w:pPr>
        <w:ind w:firstLine="709"/>
        <w:jc w:val="both"/>
        <w:rPr>
          <w:rFonts w:ascii="Arial" w:hAnsi="Arial" w:cs="Arial"/>
          <w:sz w:val="24"/>
          <w:szCs w:val="24"/>
        </w:rPr>
      </w:pPr>
      <w:r w:rsidRPr="009A3828">
        <w:rPr>
          <w:rFonts w:ascii="Arial" w:hAnsi="Arial" w:cs="Arial"/>
          <w:sz w:val="24"/>
          <w:szCs w:val="24"/>
        </w:rPr>
        <w:t xml:space="preserve">Организатор сообщил, что визуальный вид «краевого эффекта» связан с распределением лабораторных результатов, полученных в ходе квалификационных испытаний. Образцы для испытаний, которые показали высокий «краевой эффект», </w:t>
      </w:r>
      <w:r w:rsidRPr="009A3828">
        <w:rPr>
          <w:rFonts w:ascii="Arial" w:hAnsi="Arial" w:cs="Arial"/>
          <w:sz w:val="24"/>
          <w:szCs w:val="24"/>
        </w:rPr>
        <w:lastRenderedPageBreak/>
        <w:t>имели тенденцию давать более низкий результат сопротивления истиранию, тогда как испытательные образцы, показывающие легкий «краевой эффект», имели тенденцию давать более высокий результат сопротивления истиранию.</w:t>
      </w:r>
    </w:p>
    <w:p w:rsidR="009A3828" w:rsidRPr="009A3828" w:rsidRDefault="009A3828" w:rsidP="009A3828">
      <w:pPr>
        <w:ind w:firstLine="709"/>
        <w:jc w:val="both"/>
        <w:rPr>
          <w:rFonts w:ascii="Arial" w:hAnsi="Arial" w:cs="Arial"/>
          <w:sz w:val="24"/>
          <w:szCs w:val="24"/>
        </w:rPr>
      </w:pPr>
      <w:r w:rsidRPr="009A3828">
        <w:rPr>
          <w:rFonts w:ascii="Arial" w:hAnsi="Arial" w:cs="Arial"/>
          <w:sz w:val="24"/>
          <w:szCs w:val="24"/>
        </w:rPr>
        <w:t>Дальнейшее расследование, проведенное организатором, привело к выводу, что «краевой эффект» напрямую связан с динамической нагрузкой, приложенной к образцу для испытаний во время установки образца для испытаний в держатель образцов перед испытанием на истирание.</w:t>
      </w:r>
    </w:p>
    <w:p w:rsidR="009A3828" w:rsidRDefault="009A3828" w:rsidP="009A3828">
      <w:pPr>
        <w:ind w:firstLine="709"/>
        <w:jc w:val="both"/>
        <w:rPr>
          <w:rFonts w:ascii="Arial" w:hAnsi="Arial" w:cs="Arial"/>
          <w:sz w:val="24"/>
          <w:szCs w:val="24"/>
          <w:lang w:val="kk-KZ"/>
        </w:rPr>
      </w:pPr>
      <w:r w:rsidRPr="009A3828">
        <w:rPr>
          <w:rFonts w:ascii="Arial" w:hAnsi="Arial" w:cs="Arial"/>
          <w:sz w:val="24"/>
          <w:szCs w:val="24"/>
        </w:rPr>
        <w:t xml:space="preserve">Моделирование различных динамических нагрузок, приложенных к образцу для испытаний во время установки образца для испытаний, привело к способности воспроизвести «краевой эффект». «Легкая» динамическая нагрузка привела к высокому «краевому эффекту», в то время как «высокая» динамическая нагрузка привела к легкому «краевому эффекту» (смотреть рисунок </w:t>
      </w:r>
      <w:r w:rsidRPr="009A3828">
        <w:rPr>
          <w:rFonts w:ascii="Arial" w:hAnsi="Arial" w:cs="Arial"/>
          <w:sz w:val="24"/>
          <w:szCs w:val="24"/>
          <w:lang w:val="en-US"/>
        </w:rPr>
        <w:t>A</w:t>
      </w:r>
      <w:r w:rsidRPr="009A3828">
        <w:rPr>
          <w:rFonts w:ascii="Arial" w:hAnsi="Arial" w:cs="Arial"/>
          <w:sz w:val="24"/>
          <w:szCs w:val="24"/>
        </w:rPr>
        <w:t xml:space="preserve">.1 и рисунок </w:t>
      </w:r>
      <w:r w:rsidRPr="009A3828">
        <w:rPr>
          <w:rFonts w:ascii="Arial" w:hAnsi="Arial" w:cs="Arial"/>
          <w:sz w:val="24"/>
          <w:szCs w:val="24"/>
          <w:lang w:val="en-US"/>
        </w:rPr>
        <w:t>A</w:t>
      </w:r>
      <w:r w:rsidRPr="009A3828">
        <w:rPr>
          <w:rFonts w:ascii="Arial" w:hAnsi="Arial" w:cs="Arial"/>
          <w:sz w:val="24"/>
          <w:szCs w:val="24"/>
        </w:rPr>
        <w:t>.2).</w:t>
      </w:r>
    </w:p>
    <w:p w:rsidR="009A3828" w:rsidRPr="009A3828" w:rsidRDefault="009A3828" w:rsidP="009A3828">
      <w:pPr>
        <w:jc w:val="center"/>
        <w:rPr>
          <w:rFonts w:ascii="Arial" w:hAnsi="Arial" w:cs="Arial"/>
          <w:sz w:val="24"/>
          <w:szCs w:val="24"/>
        </w:rPr>
      </w:pPr>
      <w:r w:rsidRPr="009A3828">
        <w:rPr>
          <w:rFonts w:ascii="Arial" w:hAnsi="Arial" w:cs="Arial"/>
          <w:noProof/>
          <w:sz w:val="24"/>
          <w:szCs w:val="24"/>
        </w:rPr>
        <w:drawing>
          <wp:inline distT="0" distB="0" distL="0" distR="0">
            <wp:extent cx="3608746" cy="2508158"/>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15530" cy="2512873"/>
                    </a:xfrm>
                    <a:prstGeom prst="rect">
                      <a:avLst/>
                    </a:prstGeom>
                    <a:noFill/>
                    <a:ln>
                      <a:noFill/>
                    </a:ln>
                  </pic:spPr>
                </pic:pic>
              </a:graphicData>
            </a:graphic>
          </wp:inline>
        </w:drawing>
      </w:r>
    </w:p>
    <w:p w:rsidR="009A3828" w:rsidRPr="009A3828" w:rsidRDefault="009A3828" w:rsidP="009A3828">
      <w:pPr>
        <w:ind w:firstLine="709"/>
        <w:jc w:val="both"/>
        <w:rPr>
          <w:rFonts w:ascii="Arial" w:hAnsi="Arial" w:cs="Arial"/>
          <w:sz w:val="24"/>
          <w:szCs w:val="24"/>
        </w:rPr>
      </w:pPr>
    </w:p>
    <w:p w:rsidR="009A3828" w:rsidRPr="009A3828" w:rsidRDefault="009A3828" w:rsidP="009A3828">
      <w:pPr>
        <w:jc w:val="center"/>
        <w:rPr>
          <w:rFonts w:ascii="Arial" w:hAnsi="Arial" w:cs="Arial"/>
          <w:b/>
          <w:sz w:val="24"/>
          <w:szCs w:val="24"/>
        </w:rPr>
      </w:pPr>
      <w:r w:rsidRPr="009A3828">
        <w:rPr>
          <w:rFonts w:ascii="Arial" w:hAnsi="Arial" w:cs="Arial"/>
          <w:b/>
          <w:sz w:val="24"/>
          <w:szCs w:val="24"/>
        </w:rPr>
        <w:t xml:space="preserve">Рисунок А.1 </w:t>
      </w:r>
      <w:r>
        <w:rPr>
          <w:rFonts w:ascii="Arial" w:hAnsi="Arial" w:cs="Arial"/>
          <w:b/>
          <w:sz w:val="24"/>
          <w:szCs w:val="24"/>
        </w:rPr>
        <w:sym w:font="Symbol" w:char="F0BE"/>
      </w:r>
      <w:r>
        <w:rPr>
          <w:rFonts w:ascii="Arial" w:hAnsi="Arial" w:cs="Arial"/>
          <w:b/>
          <w:sz w:val="24"/>
          <w:szCs w:val="24"/>
          <w:lang w:val="kk-KZ"/>
        </w:rPr>
        <w:t xml:space="preserve"> </w:t>
      </w:r>
      <w:r w:rsidRPr="009A3828">
        <w:rPr>
          <w:rFonts w:ascii="Arial" w:hAnsi="Arial" w:cs="Arial"/>
          <w:b/>
          <w:sz w:val="24"/>
          <w:szCs w:val="24"/>
        </w:rPr>
        <w:t>Сравнительные профили испытанных образцов для испытаний «с динамической нагрузкой» (слева) и «без динамической нагрузки» (справа)</w:t>
      </w:r>
    </w:p>
    <w:p w:rsidR="009A3828" w:rsidRPr="009A3828" w:rsidRDefault="009A3828" w:rsidP="009A3828">
      <w:pPr>
        <w:ind w:firstLine="709"/>
        <w:jc w:val="both"/>
        <w:rPr>
          <w:rFonts w:ascii="Arial" w:hAnsi="Arial" w:cs="Arial"/>
          <w:b/>
          <w:sz w:val="24"/>
          <w:szCs w:val="24"/>
        </w:rPr>
      </w:pPr>
    </w:p>
    <w:p w:rsidR="009A3828" w:rsidRPr="009A3828" w:rsidRDefault="009A3828" w:rsidP="009A3828">
      <w:pPr>
        <w:jc w:val="center"/>
        <w:rPr>
          <w:rFonts w:ascii="Arial" w:hAnsi="Arial" w:cs="Arial"/>
          <w:sz w:val="24"/>
          <w:szCs w:val="24"/>
        </w:rPr>
      </w:pPr>
      <w:r w:rsidRPr="009A3828">
        <w:rPr>
          <w:rFonts w:ascii="Arial" w:hAnsi="Arial" w:cs="Arial"/>
          <w:noProof/>
          <w:sz w:val="24"/>
          <w:szCs w:val="24"/>
        </w:rPr>
        <w:drawing>
          <wp:inline distT="0" distB="0" distL="0" distR="0">
            <wp:extent cx="3681365" cy="2784727"/>
            <wp:effectExtent l="19050" t="0" r="0" b="0"/>
            <wp:docPr id="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83418" cy="2786280"/>
                    </a:xfrm>
                    <a:prstGeom prst="rect">
                      <a:avLst/>
                    </a:prstGeom>
                    <a:noFill/>
                    <a:ln>
                      <a:noFill/>
                    </a:ln>
                  </pic:spPr>
                </pic:pic>
              </a:graphicData>
            </a:graphic>
          </wp:inline>
        </w:drawing>
      </w:r>
    </w:p>
    <w:p w:rsidR="009A3828" w:rsidRPr="009A3828" w:rsidRDefault="009A3828" w:rsidP="009A3828">
      <w:pPr>
        <w:ind w:firstLine="709"/>
        <w:jc w:val="both"/>
        <w:rPr>
          <w:rFonts w:ascii="Arial" w:hAnsi="Arial" w:cs="Arial"/>
          <w:sz w:val="24"/>
          <w:szCs w:val="24"/>
        </w:rPr>
      </w:pPr>
    </w:p>
    <w:p w:rsidR="009A3828" w:rsidRPr="009A3828" w:rsidRDefault="009A3828" w:rsidP="009A3828">
      <w:pPr>
        <w:jc w:val="center"/>
        <w:rPr>
          <w:rFonts w:ascii="Arial" w:hAnsi="Arial" w:cs="Arial"/>
          <w:b/>
          <w:sz w:val="24"/>
          <w:szCs w:val="24"/>
        </w:rPr>
      </w:pPr>
      <w:r w:rsidRPr="009A3828">
        <w:rPr>
          <w:rFonts w:ascii="Arial" w:hAnsi="Arial" w:cs="Arial"/>
          <w:b/>
          <w:sz w:val="24"/>
          <w:szCs w:val="24"/>
        </w:rPr>
        <w:t xml:space="preserve">Рисунок </w:t>
      </w:r>
      <w:r w:rsidRPr="009A3828">
        <w:rPr>
          <w:rFonts w:ascii="Arial" w:hAnsi="Arial" w:cs="Arial"/>
          <w:b/>
          <w:sz w:val="24"/>
          <w:szCs w:val="24"/>
          <w:lang w:val="en-US"/>
        </w:rPr>
        <w:t>A</w:t>
      </w:r>
      <w:r w:rsidRPr="009A3828">
        <w:rPr>
          <w:rFonts w:ascii="Arial" w:hAnsi="Arial" w:cs="Arial"/>
          <w:b/>
          <w:sz w:val="24"/>
          <w:szCs w:val="24"/>
        </w:rPr>
        <w:t>.2 - Сравнительные поверхности испытанных образцов «с динамической нагрузкой» (слева) и «без динамической нагрузки» (справа)</w:t>
      </w:r>
    </w:p>
    <w:p w:rsidR="009A3828" w:rsidRPr="009A3828" w:rsidRDefault="009A3828" w:rsidP="009A3828">
      <w:pPr>
        <w:ind w:firstLine="709"/>
        <w:jc w:val="both"/>
        <w:rPr>
          <w:rFonts w:ascii="Arial" w:hAnsi="Arial" w:cs="Arial"/>
          <w:sz w:val="24"/>
          <w:szCs w:val="24"/>
        </w:rPr>
      </w:pPr>
      <w:r w:rsidRPr="009A3828">
        <w:rPr>
          <w:rFonts w:ascii="Arial" w:hAnsi="Arial" w:cs="Arial"/>
          <w:sz w:val="24"/>
          <w:szCs w:val="24"/>
        </w:rPr>
        <w:lastRenderedPageBreak/>
        <w:t xml:space="preserve">На основании этих данных и того, что в существующем порядке монтажа образцов для испытаний отсутствуют указания по динамической нагрузке, которая будет использоваться при монтаже образцов для испытаний, это было определено как потенциальный источник неопределенности испытаний. В связи с этим организатор пришел к выводу, что для повышения </w:t>
      </w:r>
      <w:proofErr w:type="spellStart"/>
      <w:r w:rsidRPr="009A3828">
        <w:rPr>
          <w:rFonts w:ascii="Arial" w:hAnsi="Arial" w:cs="Arial"/>
          <w:sz w:val="24"/>
          <w:szCs w:val="24"/>
        </w:rPr>
        <w:t>воспроизводимости</w:t>
      </w:r>
      <w:proofErr w:type="spellEnd"/>
      <w:r w:rsidRPr="009A3828">
        <w:rPr>
          <w:rFonts w:ascii="Arial" w:hAnsi="Arial" w:cs="Arial"/>
          <w:sz w:val="24"/>
          <w:szCs w:val="24"/>
        </w:rPr>
        <w:t xml:space="preserve"> (между лабораториями) метода испытаний, было необходимо приложить постоянное давление (приложенное с помощью дополнительной массы) во время приготовления образца для испытаний. Было установлено, что подходящая дополнительная масса равна приблизительно 5,5 кг.</w:t>
      </w:r>
    </w:p>
    <w:p w:rsidR="009A3828" w:rsidRPr="009A3828" w:rsidRDefault="009A3828" w:rsidP="009A3828">
      <w:pPr>
        <w:ind w:firstLine="709"/>
        <w:jc w:val="both"/>
        <w:rPr>
          <w:rFonts w:ascii="Arial" w:hAnsi="Arial" w:cs="Arial"/>
          <w:sz w:val="24"/>
          <w:szCs w:val="24"/>
        </w:rPr>
      </w:pPr>
      <w:r w:rsidRPr="009A3828">
        <w:rPr>
          <w:rFonts w:ascii="Arial" w:hAnsi="Arial" w:cs="Arial"/>
          <w:sz w:val="24"/>
          <w:szCs w:val="24"/>
        </w:rPr>
        <w:t xml:space="preserve">Необходимо провести дальнейшие исследования, чтобы дать окончательный ответ на этот вопрос. В 2015 году </w:t>
      </w:r>
      <w:r w:rsidRPr="009A3828">
        <w:rPr>
          <w:rFonts w:ascii="Arial" w:hAnsi="Arial" w:cs="Arial"/>
          <w:sz w:val="24"/>
          <w:szCs w:val="24"/>
          <w:lang w:val="en-US"/>
        </w:rPr>
        <w:t>ISO</w:t>
      </w:r>
      <w:r w:rsidRPr="009A3828">
        <w:rPr>
          <w:rFonts w:ascii="Arial" w:hAnsi="Arial" w:cs="Arial"/>
          <w:sz w:val="24"/>
          <w:szCs w:val="24"/>
        </w:rPr>
        <w:t>/ТК 38 / ПК 24 принял решение принять предварительную рабочую позицию для рассмотрения потенциальной альтернативной методологии подготовки образцов для испытаний с использованием дополнительной массы.</w:t>
      </w:r>
    </w:p>
    <w:p w:rsidR="009A3828" w:rsidRPr="009A3828" w:rsidRDefault="009A3828" w:rsidP="00430329">
      <w:pPr>
        <w:ind w:firstLine="567"/>
        <w:jc w:val="both"/>
        <w:rPr>
          <w:rFonts w:ascii="Arial" w:hAnsi="Arial" w:cs="Arial"/>
          <w:bCs/>
          <w:sz w:val="24"/>
          <w:szCs w:val="24"/>
        </w:rPr>
      </w:pPr>
    </w:p>
    <w:p w:rsidR="0048653F" w:rsidRDefault="0048653F"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9A3828" w:rsidRDefault="009A3828" w:rsidP="00430329">
      <w:pPr>
        <w:ind w:firstLine="567"/>
        <w:jc w:val="both"/>
        <w:rPr>
          <w:rFonts w:ascii="Arial" w:hAnsi="Arial" w:cs="Arial"/>
          <w:bCs/>
          <w:sz w:val="24"/>
          <w:szCs w:val="24"/>
          <w:lang w:val="kk-KZ"/>
        </w:rPr>
      </w:pPr>
    </w:p>
    <w:p w:rsidR="00AD5C5A" w:rsidRPr="00AD5C5A" w:rsidRDefault="00AD5C5A" w:rsidP="00AD5C5A">
      <w:pPr>
        <w:jc w:val="center"/>
        <w:rPr>
          <w:rFonts w:ascii="Arial" w:hAnsi="Arial" w:cs="Arial"/>
          <w:b/>
          <w:sz w:val="24"/>
          <w:szCs w:val="24"/>
        </w:rPr>
      </w:pPr>
      <w:r w:rsidRPr="00AD5C5A">
        <w:rPr>
          <w:rFonts w:ascii="Arial" w:hAnsi="Arial" w:cs="Arial"/>
          <w:b/>
          <w:sz w:val="24"/>
          <w:szCs w:val="24"/>
        </w:rPr>
        <w:lastRenderedPageBreak/>
        <w:t>Библиография</w:t>
      </w:r>
    </w:p>
    <w:p w:rsidR="00AD5C5A" w:rsidRPr="00AD5C5A" w:rsidRDefault="00AD5C5A" w:rsidP="00AD5C5A">
      <w:pPr>
        <w:ind w:firstLine="709"/>
        <w:jc w:val="center"/>
        <w:rPr>
          <w:rFonts w:ascii="Arial" w:hAnsi="Arial" w:cs="Arial"/>
          <w:b/>
          <w:sz w:val="24"/>
          <w:szCs w:val="24"/>
        </w:rPr>
      </w:pPr>
    </w:p>
    <w:tbl>
      <w:tblPr>
        <w:tblStyle w:val="a9"/>
        <w:tblW w:w="10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17"/>
        <w:gridCol w:w="2468"/>
        <w:gridCol w:w="7477"/>
      </w:tblGrid>
      <w:tr w:rsidR="003507DF" w:rsidTr="00500AEE">
        <w:tc>
          <w:tcPr>
            <w:tcW w:w="617" w:type="dxa"/>
          </w:tcPr>
          <w:p w:rsidR="003507DF" w:rsidRDefault="003507DF" w:rsidP="00430329">
            <w:pPr>
              <w:jc w:val="both"/>
              <w:rPr>
                <w:rFonts w:ascii="Arial" w:hAnsi="Arial" w:cs="Arial"/>
                <w:bCs/>
                <w:sz w:val="24"/>
                <w:szCs w:val="24"/>
                <w:lang w:val="kk-KZ"/>
              </w:rPr>
            </w:pPr>
            <w:r w:rsidRPr="00AD5C5A">
              <w:rPr>
                <w:rFonts w:ascii="Arial" w:hAnsi="Arial" w:cs="Arial"/>
                <w:color w:val="000000"/>
                <w:sz w:val="24"/>
                <w:szCs w:val="24"/>
              </w:rPr>
              <w:t xml:space="preserve"> [1]</w:t>
            </w:r>
          </w:p>
        </w:tc>
        <w:tc>
          <w:tcPr>
            <w:tcW w:w="2468" w:type="dxa"/>
          </w:tcPr>
          <w:p w:rsidR="003507DF" w:rsidRDefault="003507DF" w:rsidP="00500AEE">
            <w:pPr>
              <w:rPr>
                <w:rFonts w:ascii="Arial" w:hAnsi="Arial" w:cs="Arial"/>
                <w:bCs/>
                <w:sz w:val="24"/>
                <w:szCs w:val="24"/>
                <w:lang w:val="kk-KZ"/>
              </w:rPr>
            </w:pPr>
            <w:r w:rsidRPr="00AD5C5A">
              <w:rPr>
                <w:rFonts w:ascii="Arial" w:hAnsi="Arial" w:cs="Arial"/>
                <w:color w:val="000000"/>
                <w:sz w:val="24"/>
                <w:szCs w:val="24"/>
                <w:lang w:val="en-US"/>
              </w:rPr>
              <w:t>ISO</w:t>
            </w:r>
            <w:r>
              <w:rPr>
                <w:rFonts w:ascii="Arial" w:hAnsi="Arial" w:cs="Arial"/>
                <w:color w:val="000000"/>
                <w:sz w:val="24"/>
                <w:szCs w:val="24"/>
                <w:lang w:val="kk-KZ"/>
              </w:rPr>
              <w:t xml:space="preserve"> </w:t>
            </w:r>
            <w:r>
              <w:rPr>
                <w:rFonts w:ascii="Arial" w:hAnsi="Arial" w:cs="Arial"/>
                <w:color w:val="000000"/>
                <w:sz w:val="24"/>
                <w:szCs w:val="24"/>
              </w:rPr>
              <w:t>105</w:t>
            </w:r>
            <w:r>
              <w:rPr>
                <w:rFonts w:ascii="Arial" w:hAnsi="Arial" w:cs="Arial"/>
                <w:color w:val="000000"/>
                <w:sz w:val="24"/>
                <w:szCs w:val="24"/>
                <w:lang w:val="kk-KZ"/>
              </w:rPr>
              <w:t>-</w:t>
            </w:r>
            <w:r w:rsidRPr="00AD5C5A">
              <w:rPr>
                <w:rFonts w:ascii="Arial" w:hAnsi="Arial" w:cs="Arial"/>
                <w:color w:val="000000"/>
                <w:sz w:val="24"/>
                <w:szCs w:val="24"/>
                <w:lang w:val="en-US"/>
              </w:rPr>
              <w:t>A</w:t>
            </w:r>
            <w:r>
              <w:rPr>
                <w:rFonts w:ascii="Arial" w:hAnsi="Arial" w:cs="Arial"/>
                <w:color w:val="000000"/>
                <w:sz w:val="24"/>
                <w:szCs w:val="24"/>
              </w:rPr>
              <w:t>02</w:t>
            </w:r>
            <w:r>
              <w:rPr>
                <w:rFonts w:ascii="Arial" w:hAnsi="Arial" w:cs="Arial"/>
                <w:color w:val="000000"/>
                <w:sz w:val="24"/>
                <w:szCs w:val="24"/>
                <w:lang w:val="kk-KZ"/>
              </w:rPr>
              <w:t>: 1998</w:t>
            </w:r>
          </w:p>
        </w:tc>
        <w:tc>
          <w:tcPr>
            <w:tcW w:w="7477" w:type="dxa"/>
          </w:tcPr>
          <w:p w:rsidR="00FE6E59" w:rsidRPr="00B17D77" w:rsidRDefault="001E1E90" w:rsidP="00430329">
            <w:pPr>
              <w:jc w:val="both"/>
              <w:rPr>
                <w:rFonts w:ascii="Arial" w:hAnsi="Arial" w:cs="Arial"/>
                <w:sz w:val="24"/>
                <w:szCs w:val="24"/>
                <w:lang w:val="kk-KZ"/>
              </w:rPr>
            </w:pPr>
            <w:hyperlink r:id="rId18" w:tooltip="ISO 105-A02:1993/Cor 2:2005 Textiles — Tests for colour fastness — Part A02: Grey scale for assessing change in colour — Technical Corrigendum 2" w:history="1">
              <w:r w:rsidR="00FE6E59" w:rsidRPr="00B17D77">
                <w:rPr>
                  <w:rStyle w:val="afb"/>
                  <w:rFonts w:ascii="Arial" w:hAnsi="Arial" w:cs="Arial"/>
                  <w:bCs/>
                  <w:caps/>
                  <w:color w:val="auto"/>
                  <w:sz w:val="24"/>
                  <w:szCs w:val="24"/>
                  <w:u w:val="none"/>
                  <w:shd w:val="clear" w:color="auto" w:fill="FFFFFF"/>
                  <w:lang w:val="en-US"/>
                </w:rPr>
                <w:t>T</w:t>
              </w:r>
              <w:r w:rsidR="00FE6E59" w:rsidRPr="00B17D77">
                <w:rPr>
                  <w:rStyle w:val="afb"/>
                  <w:rFonts w:ascii="Arial" w:hAnsi="Arial" w:cs="Arial"/>
                  <w:bCs/>
                  <w:color w:val="auto"/>
                  <w:sz w:val="24"/>
                  <w:szCs w:val="24"/>
                  <w:u w:val="none"/>
                  <w:shd w:val="clear" w:color="auto" w:fill="FFFFFF"/>
                  <w:lang w:val="en-US"/>
                </w:rPr>
                <w:t>extiles</w:t>
              </w:r>
              <w:r w:rsidR="00FE6E59" w:rsidRPr="00B17D77">
                <w:rPr>
                  <w:rStyle w:val="afb"/>
                  <w:rFonts w:ascii="Arial" w:hAnsi="Arial" w:cs="Arial"/>
                  <w:bCs/>
                  <w:caps/>
                  <w:color w:val="auto"/>
                  <w:sz w:val="24"/>
                  <w:szCs w:val="24"/>
                  <w:u w:val="none"/>
                  <w:shd w:val="clear" w:color="auto" w:fill="FFFFFF"/>
                  <w:lang w:val="en-US"/>
                </w:rPr>
                <w:t xml:space="preserve"> — T</w:t>
              </w:r>
              <w:r w:rsidR="00FE6E59" w:rsidRPr="00B17D77">
                <w:rPr>
                  <w:rStyle w:val="afb"/>
                  <w:rFonts w:ascii="Arial" w:hAnsi="Arial" w:cs="Arial"/>
                  <w:bCs/>
                  <w:color w:val="auto"/>
                  <w:sz w:val="24"/>
                  <w:szCs w:val="24"/>
                  <w:u w:val="none"/>
                  <w:shd w:val="clear" w:color="auto" w:fill="FFFFFF"/>
                  <w:lang w:val="en-US"/>
                </w:rPr>
                <w:t xml:space="preserve">ests for </w:t>
              </w:r>
              <w:proofErr w:type="spellStart"/>
              <w:r w:rsidR="00FE6E59" w:rsidRPr="00B17D77">
                <w:rPr>
                  <w:rStyle w:val="afb"/>
                  <w:rFonts w:ascii="Arial" w:hAnsi="Arial" w:cs="Arial"/>
                  <w:bCs/>
                  <w:color w:val="auto"/>
                  <w:sz w:val="24"/>
                  <w:szCs w:val="24"/>
                  <w:u w:val="none"/>
                  <w:shd w:val="clear" w:color="auto" w:fill="FFFFFF"/>
                  <w:lang w:val="en-US"/>
                </w:rPr>
                <w:t>colour</w:t>
              </w:r>
              <w:proofErr w:type="spellEnd"/>
              <w:r w:rsidR="00FE6E59" w:rsidRPr="00B17D77">
                <w:rPr>
                  <w:rStyle w:val="afb"/>
                  <w:rFonts w:ascii="Arial" w:hAnsi="Arial" w:cs="Arial"/>
                  <w:bCs/>
                  <w:color w:val="auto"/>
                  <w:sz w:val="24"/>
                  <w:szCs w:val="24"/>
                  <w:u w:val="none"/>
                  <w:shd w:val="clear" w:color="auto" w:fill="FFFFFF"/>
                  <w:lang w:val="en-US"/>
                </w:rPr>
                <w:t xml:space="preserve"> fastness</w:t>
              </w:r>
              <w:r w:rsidR="00FE6E59" w:rsidRPr="00B17D77">
                <w:rPr>
                  <w:rStyle w:val="afb"/>
                  <w:rFonts w:ascii="Arial" w:hAnsi="Arial" w:cs="Arial"/>
                  <w:bCs/>
                  <w:caps/>
                  <w:color w:val="auto"/>
                  <w:sz w:val="24"/>
                  <w:szCs w:val="24"/>
                  <w:u w:val="none"/>
                  <w:shd w:val="clear" w:color="auto" w:fill="FFFFFF"/>
                  <w:lang w:val="en-US"/>
                </w:rPr>
                <w:t xml:space="preserve"> — P</w:t>
              </w:r>
              <w:r w:rsidR="00FE6E59" w:rsidRPr="00B17D77">
                <w:rPr>
                  <w:rStyle w:val="afb"/>
                  <w:rFonts w:ascii="Arial" w:hAnsi="Arial" w:cs="Arial"/>
                  <w:bCs/>
                  <w:color w:val="auto"/>
                  <w:sz w:val="24"/>
                  <w:szCs w:val="24"/>
                  <w:u w:val="none"/>
                  <w:shd w:val="clear" w:color="auto" w:fill="FFFFFF"/>
                  <w:lang w:val="en-US"/>
                </w:rPr>
                <w:t>art</w:t>
              </w:r>
              <w:r w:rsidR="00FE6E59" w:rsidRPr="00B17D77">
                <w:rPr>
                  <w:rStyle w:val="afb"/>
                  <w:rFonts w:ascii="Arial" w:hAnsi="Arial" w:cs="Arial"/>
                  <w:bCs/>
                  <w:caps/>
                  <w:color w:val="auto"/>
                  <w:sz w:val="24"/>
                  <w:szCs w:val="24"/>
                  <w:u w:val="none"/>
                  <w:shd w:val="clear" w:color="auto" w:fill="FFFFFF"/>
                  <w:lang w:val="en-US"/>
                </w:rPr>
                <w:t xml:space="preserve"> A02: G</w:t>
              </w:r>
              <w:r w:rsidR="00B17D77" w:rsidRPr="00B17D77">
                <w:rPr>
                  <w:rStyle w:val="afb"/>
                  <w:rFonts w:ascii="Arial" w:hAnsi="Arial" w:cs="Arial"/>
                  <w:bCs/>
                  <w:color w:val="auto"/>
                  <w:sz w:val="24"/>
                  <w:szCs w:val="24"/>
                  <w:u w:val="none"/>
                  <w:shd w:val="clear" w:color="auto" w:fill="FFFFFF"/>
                  <w:lang w:val="en-US"/>
                </w:rPr>
                <w:t xml:space="preserve">rey scale for assessing change in </w:t>
              </w:r>
              <w:proofErr w:type="spellStart"/>
              <w:r w:rsidR="00B17D77" w:rsidRPr="00B17D77">
                <w:rPr>
                  <w:rStyle w:val="afb"/>
                  <w:rFonts w:ascii="Arial" w:hAnsi="Arial" w:cs="Arial"/>
                  <w:bCs/>
                  <w:color w:val="auto"/>
                  <w:sz w:val="24"/>
                  <w:szCs w:val="24"/>
                  <w:u w:val="none"/>
                  <w:shd w:val="clear" w:color="auto" w:fill="FFFFFF"/>
                  <w:lang w:val="en-US"/>
                </w:rPr>
                <w:t>colour</w:t>
              </w:r>
              <w:proofErr w:type="spellEnd"/>
              <w:r w:rsidR="00B17D77" w:rsidRPr="00B17D77">
                <w:rPr>
                  <w:rStyle w:val="afb"/>
                  <w:rFonts w:ascii="Arial" w:hAnsi="Arial" w:cs="Arial"/>
                  <w:bCs/>
                  <w:color w:val="auto"/>
                  <w:sz w:val="24"/>
                  <w:szCs w:val="24"/>
                  <w:u w:val="none"/>
                  <w:shd w:val="clear" w:color="auto" w:fill="FFFFFF"/>
                  <w:lang w:val="en-US"/>
                </w:rPr>
                <w:t xml:space="preserve"> — technical corrigendum 2</w:t>
              </w:r>
            </w:hyperlink>
            <w:r w:rsidR="00FE6E59" w:rsidRPr="00B17D77">
              <w:rPr>
                <w:rFonts w:ascii="Arial" w:hAnsi="Arial" w:cs="Arial"/>
                <w:sz w:val="24"/>
                <w:szCs w:val="24"/>
                <w:lang w:val="en-US"/>
              </w:rPr>
              <w:t xml:space="preserve"> </w:t>
            </w:r>
          </w:p>
          <w:p w:rsidR="003507DF" w:rsidRPr="00B17D77" w:rsidRDefault="003507DF" w:rsidP="00430329">
            <w:pPr>
              <w:jc w:val="both"/>
              <w:rPr>
                <w:rFonts w:ascii="Arial" w:hAnsi="Arial" w:cs="Arial"/>
                <w:bCs/>
                <w:sz w:val="24"/>
                <w:szCs w:val="24"/>
                <w:lang w:val="kk-KZ"/>
              </w:rPr>
            </w:pPr>
            <w:r w:rsidRPr="00B17D77">
              <w:rPr>
                <w:rFonts w:ascii="Arial" w:hAnsi="Arial" w:cs="Arial"/>
                <w:sz w:val="24"/>
                <w:szCs w:val="24"/>
              </w:rPr>
              <w:t>Текстиль</w:t>
            </w:r>
            <w:r w:rsidRPr="00D706B6">
              <w:rPr>
                <w:rFonts w:ascii="Arial" w:hAnsi="Arial" w:cs="Arial"/>
                <w:sz w:val="24"/>
                <w:szCs w:val="24"/>
              </w:rPr>
              <w:t xml:space="preserve">. </w:t>
            </w:r>
            <w:r w:rsidRPr="00B17D77">
              <w:rPr>
                <w:rFonts w:ascii="Arial" w:hAnsi="Arial" w:cs="Arial"/>
                <w:sz w:val="24"/>
                <w:szCs w:val="24"/>
              </w:rPr>
              <w:t>Испытания на устойчивость окраски. Часть А02. Серая шкала для оценки изменения окраски</w:t>
            </w:r>
          </w:p>
        </w:tc>
      </w:tr>
      <w:tr w:rsidR="003507DF" w:rsidTr="00500AEE">
        <w:tc>
          <w:tcPr>
            <w:tcW w:w="617" w:type="dxa"/>
          </w:tcPr>
          <w:p w:rsidR="003507DF" w:rsidRDefault="003507DF" w:rsidP="003507DF">
            <w:pPr>
              <w:jc w:val="both"/>
              <w:rPr>
                <w:rFonts w:ascii="Arial" w:hAnsi="Arial" w:cs="Arial"/>
                <w:bCs/>
                <w:sz w:val="24"/>
                <w:szCs w:val="24"/>
                <w:lang w:val="kk-KZ"/>
              </w:rPr>
            </w:pPr>
            <w:r w:rsidRPr="00AD5C5A">
              <w:rPr>
                <w:rFonts w:ascii="Arial" w:hAnsi="Arial" w:cs="Arial"/>
                <w:color w:val="000000"/>
                <w:sz w:val="24"/>
                <w:szCs w:val="24"/>
              </w:rPr>
              <w:t xml:space="preserve">[2] </w:t>
            </w:r>
          </w:p>
        </w:tc>
        <w:tc>
          <w:tcPr>
            <w:tcW w:w="2468" w:type="dxa"/>
          </w:tcPr>
          <w:p w:rsidR="003507DF" w:rsidRDefault="003507DF" w:rsidP="00500AEE">
            <w:pPr>
              <w:rPr>
                <w:rFonts w:ascii="Arial" w:hAnsi="Arial" w:cs="Arial"/>
                <w:bCs/>
                <w:sz w:val="24"/>
                <w:szCs w:val="24"/>
                <w:lang w:val="kk-KZ"/>
              </w:rPr>
            </w:pPr>
            <w:r w:rsidRPr="00AD5C5A">
              <w:rPr>
                <w:rFonts w:ascii="Arial" w:hAnsi="Arial" w:cs="Arial"/>
                <w:color w:val="000000"/>
                <w:sz w:val="24"/>
                <w:szCs w:val="24"/>
                <w:lang w:val="en-US"/>
              </w:rPr>
              <w:t>ISO</w:t>
            </w:r>
            <w:r w:rsidRPr="00AD5C5A">
              <w:rPr>
                <w:rFonts w:ascii="Arial" w:hAnsi="Arial" w:cs="Arial"/>
                <w:color w:val="000000"/>
                <w:sz w:val="24"/>
                <w:szCs w:val="24"/>
              </w:rPr>
              <w:t xml:space="preserve"> 1139</w:t>
            </w:r>
            <w:r>
              <w:rPr>
                <w:rFonts w:ascii="Arial" w:hAnsi="Arial" w:cs="Arial"/>
                <w:color w:val="000000"/>
                <w:sz w:val="24"/>
                <w:szCs w:val="24"/>
                <w:lang w:val="kk-KZ"/>
              </w:rPr>
              <w:t>:</w:t>
            </w:r>
            <w:r w:rsidR="00FE6E59">
              <w:rPr>
                <w:rFonts w:ascii="Arial" w:hAnsi="Arial" w:cs="Arial"/>
                <w:color w:val="000000"/>
                <w:sz w:val="24"/>
                <w:szCs w:val="24"/>
                <w:lang w:val="kk-KZ"/>
              </w:rPr>
              <w:t>1973</w:t>
            </w:r>
          </w:p>
        </w:tc>
        <w:tc>
          <w:tcPr>
            <w:tcW w:w="7477" w:type="dxa"/>
          </w:tcPr>
          <w:p w:rsidR="00FE6E59" w:rsidRPr="00B17D77" w:rsidRDefault="001E1E90" w:rsidP="00430329">
            <w:pPr>
              <w:jc w:val="both"/>
              <w:rPr>
                <w:rFonts w:ascii="Arial" w:hAnsi="Arial" w:cs="Arial"/>
                <w:sz w:val="24"/>
                <w:szCs w:val="24"/>
                <w:lang w:val="kk-KZ"/>
              </w:rPr>
            </w:pPr>
            <w:hyperlink r:id="rId19" w:tooltip="ISO 1139:1973 Textiles — Designation of yarns" w:history="1">
              <w:r w:rsidR="00FE6E59" w:rsidRPr="00B17D77">
                <w:rPr>
                  <w:rStyle w:val="afb"/>
                  <w:rFonts w:ascii="Arial" w:hAnsi="Arial" w:cs="Arial"/>
                  <w:bCs/>
                  <w:caps/>
                  <w:color w:val="auto"/>
                  <w:sz w:val="24"/>
                  <w:szCs w:val="24"/>
                  <w:u w:val="none"/>
                  <w:shd w:val="clear" w:color="auto" w:fill="FFFFFF"/>
                  <w:lang w:val="en-US"/>
                </w:rPr>
                <w:t>T</w:t>
              </w:r>
              <w:r w:rsidR="00B17D77" w:rsidRPr="00B17D77">
                <w:rPr>
                  <w:rStyle w:val="afb"/>
                  <w:rFonts w:ascii="Arial" w:hAnsi="Arial" w:cs="Arial"/>
                  <w:bCs/>
                  <w:color w:val="auto"/>
                  <w:sz w:val="24"/>
                  <w:szCs w:val="24"/>
                  <w:u w:val="none"/>
                  <w:shd w:val="clear" w:color="auto" w:fill="FFFFFF"/>
                  <w:lang w:val="en-US"/>
                </w:rPr>
                <w:t>extiles</w:t>
              </w:r>
              <w:r w:rsidR="00FE6E59" w:rsidRPr="00B17D77">
                <w:rPr>
                  <w:rStyle w:val="afb"/>
                  <w:rFonts w:ascii="Arial" w:hAnsi="Arial" w:cs="Arial"/>
                  <w:bCs/>
                  <w:caps/>
                  <w:color w:val="auto"/>
                  <w:sz w:val="24"/>
                  <w:szCs w:val="24"/>
                  <w:u w:val="none"/>
                  <w:shd w:val="clear" w:color="auto" w:fill="FFFFFF"/>
                  <w:lang w:val="en-US"/>
                </w:rPr>
                <w:t xml:space="preserve"> — D</w:t>
              </w:r>
              <w:r w:rsidR="00B17D77" w:rsidRPr="00B17D77">
                <w:rPr>
                  <w:rStyle w:val="afb"/>
                  <w:rFonts w:ascii="Arial" w:hAnsi="Arial" w:cs="Arial"/>
                  <w:bCs/>
                  <w:color w:val="auto"/>
                  <w:sz w:val="24"/>
                  <w:szCs w:val="24"/>
                  <w:u w:val="none"/>
                  <w:shd w:val="clear" w:color="auto" w:fill="FFFFFF"/>
                  <w:lang w:val="en-US"/>
                </w:rPr>
                <w:t>esignation of yarns</w:t>
              </w:r>
            </w:hyperlink>
          </w:p>
          <w:p w:rsidR="003507DF" w:rsidRPr="00B17D77" w:rsidRDefault="003507DF" w:rsidP="00430329">
            <w:pPr>
              <w:jc w:val="both"/>
              <w:rPr>
                <w:rFonts w:ascii="Arial" w:hAnsi="Arial" w:cs="Arial"/>
                <w:bCs/>
                <w:sz w:val="24"/>
                <w:szCs w:val="24"/>
                <w:lang w:val="kk-KZ"/>
              </w:rPr>
            </w:pPr>
            <w:r w:rsidRPr="00B17D77">
              <w:rPr>
                <w:rFonts w:ascii="Arial" w:hAnsi="Arial" w:cs="Arial"/>
                <w:sz w:val="24"/>
                <w:szCs w:val="24"/>
              </w:rPr>
              <w:t>Материалы</w:t>
            </w:r>
            <w:r w:rsidRPr="00B17D77">
              <w:rPr>
                <w:rFonts w:ascii="Arial" w:hAnsi="Arial" w:cs="Arial"/>
                <w:sz w:val="24"/>
                <w:szCs w:val="24"/>
                <w:lang w:val="en-US"/>
              </w:rPr>
              <w:t xml:space="preserve"> </w:t>
            </w:r>
            <w:r w:rsidRPr="00B17D77">
              <w:rPr>
                <w:rFonts w:ascii="Arial" w:hAnsi="Arial" w:cs="Arial"/>
                <w:sz w:val="24"/>
                <w:szCs w:val="24"/>
              </w:rPr>
              <w:t>текстильные</w:t>
            </w:r>
            <w:r w:rsidRPr="00B17D77">
              <w:rPr>
                <w:rFonts w:ascii="Arial" w:hAnsi="Arial" w:cs="Arial"/>
                <w:sz w:val="24"/>
                <w:szCs w:val="24"/>
                <w:lang w:val="en-US"/>
              </w:rPr>
              <w:t xml:space="preserve">. </w:t>
            </w:r>
            <w:r w:rsidRPr="00B17D77">
              <w:rPr>
                <w:rFonts w:ascii="Arial" w:hAnsi="Arial" w:cs="Arial"/>
                <w:sz w:val="24"/>
                <w:szCs w:val="24"/>
              </w:rPr>
              <w:t>Обозначение пряжи</w:t>
            </w:r>
          </w:p>
        </w:tc>
      </w:tr>
      <w:tr w:rsidR="003507DF" w:rsidTr="00500AEE">
        <w:tc>
          <w:tcPr>
            <w:tcW w:w="617" w:type="dxa"/>
          </w:tcPr>
          <w:p w:rsidR="003507DF" w:rsidRDefault="003507DF" w:rsidP="003507DF">
            <w:pPr>
              <w:jc w:val="both"/>
              <w:rPr>
                <w:rFonts w:ascii="Arial" w:hAnsi="Arial" w:cs="Arial"/>
                <w:bCs/>
                <w:sz w:val="24"/>
                <w:szCs w:val="24"/>
                <w:lang w:val="kk-KZ"/>
              </w:rPr>
            </w:pPr>
            <w:r w:rsidRPr="00AD5C5A">
              <w:rPr>
                <w:rFonts w:ascii="Arial" w:hAnsi="Arial" w:cs="Arial"/>
                <w:color w:val="000000"/>
                <w:sz w:val="24"/>
                <w:szCs w:val="24"/>
              </w:rPr>
              <w:t xml:space="preserve">[3] </w:t>
            </w:r>
          </w:p>
        </w:tc>
        <w:tc>
          <w:tcPr>
            <w:tcW w:w="2468" w:type="dxa"/>
          </w:tcPr>
          <w:p w:rsidR="003507DF" w:rsidRDefault="003507DF" w:rsidP="00500AEE">
            <w:pPr>
              <w:rPr>
                <w:rFonts w:ascii="Arial" w:hAnsi="Arial" w:cs="Arial"/>
                <w:bCs/>
                <w:sz w:val="24"/>
                <w:szCs w:val="24"/>
                <w:lang w:val="kk-KZ"/>
              </w:rPr>
            </w:pPr>
            <w:r w:rsidRPr="00AD5C5A">
              <w:rPr>
                <w:rFonts w:ascii="Arial" w:hAnsi="Arial" w:cs="Arial"/>
                <w:color w:val="000000"/>
                <w:sz w:val="24"/>
                <w:szCs w:val="24"/>
                <w:lang w:val="en-US"/>
              </w:rPr>
              <w:t>ISO</w:t>
            </w:r>
            <w:r w:rsidRPr="00AD5C5A">
              <w:rPr>
                <w:rFonts w:ascii="Arial" w:hAnsi="Arial" w:cs="Arial"/>
                <w:color w:val="000000"/>
                <w:sz w:val="24"/>
                <w:szCs w:val="24"/>
              </w:rPr>
              <w:t xml:space="preserve"> 3572</w:t>
            </w:r>
            <w:r>
              <w:rPr>
                <w:rFonts w:ascii="Arial" w:hAnsi="Arial" w:cs="Arial"/>
                <w:color w:val="000000"/>
                <w:sz w:val="24"/>
                <w:szCs w:val="24"/>
                <w:lang w:val="kk-KZ"/>
              </w:rPr>
              <w:t>:</w:t>
            </w:r>
            <w:r w:rsidR="00FE6E59">
              <w:rPr>
                <w:rFonts w:ascii="Arial" w:hAnsi="Arial" w:cs="Arial"/>
                <w:color w:val="000000"/>
                <w:sz w:val="24"/>
                <w:szCs w:val="24"/>
                <w:lang w:val="kk-KZ"/>
              </w:rPr>
              <w:t>1976</w:t>
            </w:r>
          </w:p>
        </w:tc>
        <w:tc>
          <w:tcPr>
            <w:tcW w:w="7477" w:type="dxa"/>
          </w:tcPr>
          <w:p w:rsidR="00FE6E59" w:rsidRPr="00B17D77" w:rsidRDefault="001E1E90" w:rsidP="00430329">
            <w:pPr>
              <w:jc w:val="both"/>
              <w:rPr>
                <w:rFonts w:ascii="Arial" w:hAnsi="Arial" w:cs="Arial"/>
                <w:sz w:val="24"/>
                <w:szCs w:val="24"/>
                <w:lang w:val="kk-KZ"/>
              </w:rPr>
            </w:pPr>
            <w:hyperlink r:id="rId20" w:tooltip="ISO 3572:1976 Textiles — Weaves — Definitions of general terms and basic weaves" w:history="1">
              <w:r w:rsidR="00FE6E59" w:rsidRPr="00B17D77">
                <w:rPr>
                  <w:rStyle w:val="afb"/>
                  <w:rFonts w:ascii="Arial" w:hAnsi="Arial" w:cs="Arial"/>
                  <w:bCs/>
                  <w:caps/>
                  <w:color w:val="auto"/>
                  <w:sz w:val="24"/>
                  <w:szCs w:val="24"/>
                  <w:u w:val="none"/>
                  <w:shd w:val="clear" w:color="auto" w:fill="FFFFFF"/>
                  <w:lang w:val="en-US"/>
                </w:rPr>
                <w:t>T</w:t>
              </w:r>
              <w:r w:rsidR="00B17D77" w:rsidRPr="00B17D77">
                <w:rPr>
                  <w:rStyle w:val="afb"/>
                  <w:rFonts w:ascii="Arial" w:hAnsi="Arial" w:cs="Arial"/>
                  <w:bCs/>
                  <w:color w:val="auto"/>
                  <w:sz w:val="24"/>
                  <w:szCs w:val="24"/>
                  <w:u w:val="none"/>
                  <w:shd w:val="clear" w:color="auto" w:fill="FFFFFF"/>
                  <w:lang w:val="en-US"/>
                </w:rPr>
                <w:t>extiles</w:t>
              </w:r>
              <w:r w:rsidR="00FE6E59" w:rsidRPr="00B17D77">
                <w:rPr>
                  <w:rStyle w:val="afb"/>
                  <w:rFonts w:ascii="Arial" w:hAnsi="Arial" w:cs="Arial"/>
                  <w:bCs/>
                  <w:caps/>
                  <w:color w:val="auto"/>
                  <w:sz w:val="24"/>
                  <w:szCs w:val="24"/>
                  <w:u w:val="none"/>
                  <w:shd w:val="clear" w:color="auto" w:fill="FFFFFF"/>
                  <w:lang w:val="en-US"/>
                </w:rPr>
                <w:t xml:space="preserve"> — W</w:t>
              </w:r>
              <w:r w:rsidR="00B17D77" w:rsidRPr="00B17D77">
                <w:rPr>
                  <w:rStyle w:val="afb"/>
                  <w:rFonts w:ascii="Arial" w:hAnsi="Arial" w:cs="Arial"/>
                  <w:bCs/>
                  <w:color w:val="auto"/>
                  <w:sz w:val="24"/>
                  <w:szCs w:val="24"/>
                  <w:u w:val="none"/>
                  <w:shd w:val="clear" w:color="auto" w:fill="FFFFFF"/>
                  <w:lang w:val="en-US"/>
                </w:rPr>
                <w:t>eaves</w:t>
              </w:r>
              <w:r w:rsidR="00FE6E59" w:rsidRPr="00B17D77">
                <w:rPr>
                  <w:rStyle w:val="afb"/>
                  <w:rFonts w:ascii="Arial" w:hAnsi="Arial" w:cs="Arial"/>
                  <w:bCs/>
                  <w:caps/>
                  <w:color w:val="auto"/>
                  <w:sz w:val="24"/>
                  <w:szCs w:val="24"/>
                  <w:u w:val="none"/>
                  <w:shd w:val="clear" w:color="auto" w:fill="FFFFFF"/>
                  <w:lang w:val="en-US"/>
                </w:rPr>
                <w:t xml:space="preserve"> — D</w:t>
              </w:r>
              <w:r w:rsidR="00B17D77" w:rsidRPr="00B17D77">
                <w:rPr>
                  <w:rStyle w:val="afb"/>
                  <w:rFonts w:ascii="Arial" w:hAnsi="Arial" w:cs="Arial"/>
                  <w:bCs/>
                  <w:color w:val="auto"/>
                  <w:sz w:val="24"/>
                  <w:szCs w:val="24"/>
                  <w:u w:val="none"/>
                  <w:shd w:val="clear" w:color="auto" w:fill="FFFFFF"/>
                  <w:lang w:val="en-US"/>
                </w:rPr>
                <w:t>efinitions of general terms and basic weaves</w:t>
              </w:r>
            </w:hyperlink>
          </w:p>
          <w:p w:rsidR="003507DF" w:rsidRPr="00B17D77" w:rsidRDefault="003507DF" w:rsidP="00430329">
            <w:pPr>
              <w:jc w:val="both"/>
              <w:rPr>
                <w:rFonts w:ascii="Arial" w:hAnsi="Arial" w:cs="Arial"/>
                <w:bCs/>
                <w:sz w:val="24"/>
                <w:szCs w:val="24"/>
                <w:lang w:val="kk-KZ"/>
              </w:rPr>
            </w:pPr>
            <w:r w:rsidRPr="00B17D77">
              <w:rPr>
                <w:rFonts w:ascii="Arial" w:hAnsi="Arial" w:cs="Arial"/>
                <w:sz w:val="24"/>
                <w:szCs w:val="24"/>
              </w:rPr>
              <w:t>Текстиль</w:t>
            </w:r>
            <w:r w:rsidRPr="00D706B6">
              <w:rPr>
                <w:rFonts w:ascii="Arial" w:hAnsi="Arial" w:cs="Arial"/>
                <w:sz w:val="24"/>
                <w:szCs w:val="24"/>
              </w:rPr>
              <w:t xml:space="preserve">. </w:t>
            </w:r>
            <w:r w:rsidRPr="00B17D77">
              <w:rPr>
                <w:rFonts w:ascii="Arial" w:hAnsi="Arial" w:cs="Arial"/>
                <w:sz w:val="24"/>
                <w:szCs w:val="24"/>
              </w:rPr>
              <w:t>Ткацкое переплетение. Определения общих терминов и основных видов переплетений</w:t>
            </w:r>
          </w:p>
        </w:tc>
      </w:tr>
      <w:tr w:rsidR="003507DF" w:rsidTr="00500AEE">
        <w:tc>
          <w:tcPr>
            <w:tcW w:w="617" w:type="dxa"/>
          </w:tcPr>
          <w:p w:rsidR="003507DF" w:rsidRDefault="003507DF" w:rsidP="003507DF">
            <w:pPr>
              <w:jc w:val="both"/>
              <w:rPr>
                <w:rFonts w:ascii="Arial" w:hAnsi="Arial" w:cs="Arial"/>
                <w:bCs/>
                <w:sz w:val="24"/>
                <w:szCs w:val="24"/>
                <w:lang w:val="kk-KZ"/>
              </w:rPr>
            </w:pPr>
            <w:r w:rsidRPr="00AD5C5A">
              <w:rPr>
                <w:rFonts w:ascii="Arial" w:hAnsi="Arial" w:cs="Arial"/>
                <w:color w:val="000000"/>
                <w:sz w:val="24"/>
                <w:szCs w:val="24"/>
              </w:rPr>
              <w:t xml:space="preserve">[4] </w:t>
            </w:r>
          </w:p>
        </w:tc>
        <w:tc>
          <w:tcPr>
            <w:tcW w:w="2468" w:type="dxa"/>
          </w:tcPr>
          <w:p w:rsidR="003507DF" w:rsidRDefault="003507DF" w:rsidP="00500AEE">
            <w:pPr>
              <w:rPr>
                <w:rFonts w:ascii="Arial" w:hAnsi="Arial" w:cs="Arial"/>
                <w:bCs/>
                <w:sz w:val="24"/>
                <w:szCs w:val="24"/>
                <w:lang w:val="kk-KZ"/>
              </w:rPr>
            </w:pPr>
            <w:r w:rsidRPr="00AD5C5A">
              <w:rPr>
                <w:rFonts w:ascii="Arial" w:hAnsi="Arial" w:cs="Arial"/>
                <w:color w:val="000000"/>
                <w:sz w:val="24"/>
                <w:szCs w:val="24"/>
                <w:lang w:val="en-US"/>
              </w:rPr>
              <w:t>ISO</w:t>
            </w:r>
            <w:r w:rsidRPr="00AD5C5A">
              <w:rPr>
                <w:rFonts w:ascii="Arial" w:hAnsi="Arial" w:cs="Arial"/>
                <w:color w:val="000000"/>
                <w:sz w:val="24"/>
                <w:szCs w:val="24"/>
              </w:rPr>
              <w:t xml:space="preserve"> 5470-1</w:t>
            </w:r>
            <w:r>
              <w:rPr>
                <w:rFonts w:ascii="Arial" w:hAnsi="Arial" w:cs="Arial"/>
                <w:color w:val="000000"/>
                <w:sz w:val="24"/>
                <w:szCs w:val="24"/>
                <w:lang w:val="kk-KZ"/>
              </w:rPr>
              <w:t>:</w:t>
            </w:r>
            <w:r w:rsidR="00FE6E59">
              <w:rPr>
                <w:rFonts w:ascii="Arial" w:hAnsi="Arial" w:cs="Arial"/>
                <w:color w:val="000000"/>
                <w:sz w:val="24"/>
                <w:szCs w:val="24"/>
                <w:lang w:val="kk-KZ"/>
              </w:rPr>
              <w:t>2016</w:t>
            </w:r>
          </w:p>
        </w:tc>
        <w:tc>
          <w:tcPr>
            <w:tcW w:w="7477" w:type="dxa"/>
          </w:tcPr>
          <w:p w:rsidR="00FE6E59" w:rsidRPr="00B17D77" w:rsidRDefault="001E1E90" w:rsidP="00430329">
            <w:pPr>
              <w:jc w:val="both"/>
              <w:rPr>
                <w:rFonts w:ascii="Arial" w:hAnsi="Arial" w:cs="Arial"/>
                <w:sz w:val="24"/>
                <w:szCs w:val="24"/>
                <w:lang w:val="kk-KZ"/>
              </w:rPr>
            </w:pPr>
            <w:hyperlink r:id="rId21" w:tooltip="ISO 5470-1:2016 Rubber- or plastics-coated fabrics — Determination of abrasion resistance — Part 1: Taber abrader" w:history="1">
              <w:r w:rsidR="00FE6E59" w:rsidRPr="00B17D77">
                <w:rPr>
                  <w:rStyle w:val="afb"/>
                  <w:rFonts w:ascii="Arial" w:hAnsi="Arial" w:cs="Arial"/>
                  <w:bCs/>
                  <w:caps/>
                  <w:color w:val="auto"/>
                  <w:sz w:val="24"/>
                  <w:szCs w:val="24"/>
                  <w:u w:val="none"/>
                  <w:shd w:val="clear" w:color="auto" w:fill="FFFFFF"/>
                  <w:lang w:val="en-US"/>
                </w:rPr>
                <w:t>R</w:t>
              </w:r>
              <w:r w:rsidR="00B17D77" w:rsidRPr="00B17D77">
                <w:rPr>
                  <w:rStyle w:val="afb"/>
                  <w:rFonts w:ascii="Arial" w:hAnsi="Arial" w:cs="Arial"/>
                  <w:bCs/>
                  <w:color w:val="auto"/>
                  <w:sz w:val="24"/>
                  <w:szCs w:val="24"/>
                  <w:u w:val="none"/>
                  <w:shd w:val="clear" w:color="auto" w:fill="FFFFFF"/>
                  <w:lang w:val="en-US"/>
                </w:rPr>
                <w:t>ubber- or plastics-coated fabrics</w:t>
              </w:r>
              <w:r w:rsidR="00FE6E59" w:rsidRPr="00B17D77">
                <w:rPr>
                  <w:rStyle w:val="afb"/>
                  <w:rFonts w:ascii="Arial" w:hAnsi="Arial" w:cs="Arial"/>
                  <w:bCs/>
                  <w:caps/>
                  <w:color w:val="auto"/>
                  <w:sz w:val="24"/>
                  <w:szCs w:val="24"/>
                  <w:u w:val="none"/>
                  <w:shd w:val="clear" w:color="auto" w:fill="FFFFFF"/>
                  <w:lang w:val="en-US"/>
                </w:rPr>
                <w:t xml:space="preserve"> — D</w:t>
              </w:r>
              <w:r w:rsidR="00B17D77" w:rsidRPr="00B17D77">
                <w:rPr>
                  <w:rStyle w:val="afb"/>
                  <w:rFonts w:ascii="Arial" w:hAnsi="Arial" w:cs="Arial"/>
                  <w:bCs/>
                  <w:color w:val="auto"/>
                  <w:sz w:val="24"/>
                  <w:szCs w:val="24"/>
                  <w:u w:val="none"/>
                  <w:shd w:val="clear" w:color="auto" w:fill="FFFFFF"/>
                  <w:lang w:val="en-US"/>
                </w:rPr>
                <w:t>etermination of abrasion resistance</w:t>
              </w:r>
              <w:r w:rsidR="00FE6E59" w:rsidRPr="00B17D77">
                <w:rPr>
                  <w:rStyle w:val="afb"/>
                  <w:rFonts w:ascii="Arial" w:hAnsi="Arial" w:cs="Arial"/>
                  <w:bCs/>
                  <w:caps/>
                  <w:color w:val="auto"/>
                  <w:sz w:val="24"/>
                  <w:szCs w:val="24"/>
                  <w:u w:val="none"/>
                  <w:shd w:val="clear" w:color="auto" w:fill="FFFFFF"/>
                  <w:lang w:val="en-US"/>
                </w:rPr>
                <w:t xml:space="preserve"> — P</w:t>
              </w:r>
              <w:r w:rsidR="00B17D77" w:rsidRPr="00B17D77">
                <w:rPr>
                  <w:rStyle w:val="afb"/>
                  <w:rFonts w:ascii="Arial" w:hAnsi="Arial" w:cs="Arial"/>
                  <w:bCs/>
                  <w:color w:val="auto"/>
                  <w:sz w:val="24"/>
                  <w:szCs w:val="24"/>
                  <w:u w:val="none"/>
                  <w:shd w:val="clear" w:color="auto" w:fill="FFFFFF"/>
                  <w:lang w:val="en-US"/>
                </w:rPr>
                <w:t>art</w:t>
              </w:r>
              <w:r w:rsidR="00FE6E59" w:rsidRPr="00B17D77">
                <w:rPr>
                  <w:rStyle w:val="afb"/>
                  <w:rFonts w:ascii="Arial" w:hAnsi="Arial" w:cs="Arial"/>
                  <w:bCs/>
                  <w:caps/>
                  <w:color w:val="auto"/>
                  <w:sz w:val="24"/>
                  <w:szCs w:val="24"/>
                  <w:u w:val="none"/>
                  <w:shd w:val="clear" w:color="auto" w:fill="FFFFFF"/>
                  <w:lang w:val="en-US"/>
                </w:rPr>
                <w:t xml:space="preserve"> 1: T</w:t>
              </w:r>
              <w:r w:rsidR="00B17D77" w:rsidRPr="00B17D77">
                <w:rPr>
                  <w:rStyle w:val="afb"/>
                  <w:rFonts w:ascii="Arial" w:hAnsi="Arial" w:cs="Arial"/>
                  <w:bCs/>
                  <w:color w:val="auto"/>
                  <w:sz w:val="24"/>
                  <w:szCs w:val="24"/>
                  <w:u w:val="none"/>
                  <w:shd w:val="clear" w:color="auto" w:fill="FFFFFF"/>
                  <w:lang w:val="en-US"/>
                </w:rPr>
                <w:t>aber abrader</w:t>
              </w:r>
            </w:hyperlink>
            <w:r w:rsidR="00FE6E59" w:rsidRPr="00B17D77">
              <w:rPr>
                <w:rFonts w:ascii="Arial" w:hAnsi="Arial" w:cs="Arial"/>
                <w:sz w:val="24"/>
                <w:szCs w:val="24"/>
                <w:lang w:val="en-US"/>
              </w:rPr>
              <w:t xml:space="preserve"> </w:t>
            </w:r>
          </w:p>
          <w:p w:rsidR="003507DF" w:rsidRPr="00B17D77" w:rsidRDefault="003507DF" w:rsidP="00430329">
            <w:pPr>
              <w:jc w:val="both"/>
              <w:rPr>
                <w:rFonts w:ascii="Arial" w:hAnsi="Arial" w:cs="Arial"/>
                <w:bCs/>
                <w:sz w:val="24"/>
                <w:szCs w:val="24"/>
                <w:lang w:val="kk-KZ"/>
              </w:rPr>
            </w:pPr>
            <w:r w:rsidRPr="00B17D77">
              <w:rPr>
                <w:rFonts w:ascii="Arial" w:hAnsi="Arial" w:cs="Arial"/>
                <w:sz w:val="24"/>
                <w:szCs w:val="24"/>
              </w:rPr>
              <w:t xml:space="preserve">Ткань с резиновым или пластмассовым покрытием. Определение </w:t>
            </w:r>
            <w:r w:rsidR="00DB00ED" w:rsidRPr="00B17D77">
              <w:rPr>
                <w:rFonts w:ascii="Arial" w:hAnsi="Arial" w:cs="Arial"/>
                <w:sz w:val="24"/>
                <w:szCs w:val="24"/>
              </w:rPr>
              <w:t>износостойкости</w:t>
            </w:r>
            <w:r w:rsidRPr="00B17D77">
              <w:rPr>
                <w:rFonts w:ascii="Arial" w:hAnsi="Arial" w:cs="Arial"/>
                <w:sz w:val="24"/>
                <w:szCs w:val="24"/>
              </w:rPr>
              <w:t xml:space="preserve">. Часть 1. Прибор </w:t>
            </w:r>
            <w:proofErr w:type="spellStart"/>
            <w:r w:rsidRPr="00B17D77">
              <w:rPr>
                <w:rFonts w:ascii="Arial" w:hAnsi="Arial" w:cs="Arial"/>
                <w:sz w:val="24"/>
                <w:szCs w:val="24"/>
              </w:rPr>
              <w:t>Тейбера</w:t>
            </w:r>
            <w:proofErr w:type="spellEnd"/>
            <w:r w:rsidRPr="00B17D77">
              <w:rPr>
                <w:rFonts w:ascii="Arial" w:hAnsi="Arial" w:cs="Arial"/>
                <w:sz w:val="24"/>
                <w:szCs w:val="24"/>
              </w:rPr>
              <w:t xml:space="preserve"> для испытания истиранием</w:t>
            </w:r>
          </w:p>
        </w:tc>
      </w:tr>
      <w:tr w:rsidR="003507DF" w:rsidTr="00500AEE">
        <w:tc>
          <w:tcPr>
            <w:tcW w:w="617" w:type="dxa"/>
          </w:tcPr>
          <w:p w:rsidR="003507DF" w:rsidRDefault="003507DF" w:rsidP="003507DF">
            <w:pPr>
              <w:jc w:val="both"/>
              <w:rPr>
                <w:rFonts w:ascii="Arial" w:hAnsi="Arial" w:cs="Arial"/>
                <w:bCs/>
                <w:sz w:val="24"/>
                <w:szCs w:val="24"/>
                <w:lang w:val="kk-KZ"/>
              </w:rPr>
            </w:pPr>
            <w:r w:rsidRPr="00AD5C5A">
              <w:rPr>
                <w:rFonts w:ascii="Arial" w:hAnsi="Arial" w:cs="Arial"/>
                <w:color w:val="000000"/>
                <w:sz w:val="24"/>
                <w:szCs w:val="24"/>
              </w:rPr>
              <w:t xml:space="preserve">[5] </w:t>
            </w:r>
          </w:p>
        </w:tc>
        <w:tc>
          <w:tcPr>
            <w:tcW w:w="2468" w:type="dxa"/>
          </w:tcPr>
          <w:p w:rsidR="003507DF" w:rsidRDefault="003507DF" w:rsidP="00500AEE">
            <w:pPr>
              <w:rPr>
                <w:rFonts w:ascii="Arial" w:hAnsi="Arial" w:cs="Arial"/>
                <w:bCs/>
                <w:sz w:val="24"/>
                <w:szCs w:val="24"/>
                <w:lang w:val="kk-KZ"/>
              </w:rPr>
            </w:pPr>
            <w:r w:rsidRPr="00AD5C5A">
              <w:rPr>
                <w:rFonts w:ascii="Arial" w:hAnsi="Arial" w:cs="Arial"/>
                <w:color w:val="000000"/>
                <w:sz w:val="24"/>
                <w:szCs w:val="24"/>
                <w:lang w:val="en-US"/>
              </w:rPr>
              <w:t>ISO</w:t>
            </w:r>
            <w:r w:rsidRPr="00AD5C5A">
              <w:rPr>
                <w:rFonts w:ascii="Arial" w:hAnsi="Arial" w:cs="Arial"/>
                <w:color w:val="000000"/>
                <w:sz w:val="24"/>
                <w:szCs w:val="24"/>
              </w:rPr>
              <w:t xml:space="preserve"> 5470-2</w:t>
            </w:r>
            <w:r>
              <w:rPr>
                <w:rFonts w:ascii="Arial" w:hAnsi="Arial" w:cs="Arial"/>
                <w:color w:val="000000"/>
                <w:sz w:val="24"/>
                <w:szCs w:val="24"/>
                <w:lang w:val="kk-KZ"/>
              </w:rPr>
              <w:t>:</w:t>
            </w:r>
            <w:r w:rsidR="00FE6E59">
              <w:rPr>
                <w:rFonts w:ascii="Arial" w:hAnsi="Arial" w:cs="Arial"/>
                <w:color w:val="000000"/>
                <w:sz w:val="24"/>
                <w:szCs w:val="24"/>
                <w:lang w:val="kk-KZ"/>
              </w:rPr>
              <w:t>2003</w:t>
            </w:r>
          </w:p>
        </w:tc>
        <w:tc>
          <w:tcPr>
            <w:tcW w:w="7477" w:type="dxa"/>
          </w:tcPr>
          <w:p w:rsidR="00FE6E59" w:rsidRPr="00B17D77" w:rsidRDefault="001E1E90" w:rsidP="00430329">
            <w:pPr>
              <w:jc w:val="both"/>
              <w:rPr>
                <w:rFonts w:ascii="Arial" w:hAnsi="Arial" w:cs="Arial"/>
                <w:sz w:val="24"/>
                <w:szCs w:val="24"/>
                <w:lang w:val="kk-KZ"/>
              </w:rPr>
            </w:pPr>
            <w:hyperlink r:id="rId22" w:tooltip="ISO 5470-2:2003 Rubber- or plastics-coated fabrics — Determination of abrasion resistance — Part 2: Martindale abrader" w:history="1">
              <w:r w:rsidR="00FE6E59" w:rsidRPr="00B17D77">
                <w:rPr>
                  <w:rStyle w:val="afb"/>
                  <w:rFonts w:ascii="Arial" w:hAnsi="Arial" w:cs="Arial"/>
                  <w:bCs/>
                  <w:caps/>
                  <w:color w:val="auto"/>
                  <w:sz w:val="24"/>
                  <w:szCs w:val="24"/>
                  <w:u w:val="none"/>
                  <w:shd w:val="clear" w:color="auto" w:fill="FFFFFF"/>
                  <w:lang w:val="en-US"/>
                </w:rPr>
                <w:t>R</w:t>
              </w:r>
              <w:r w:rsidR="00B17D77" w:rsidRPr="00B17D77">
                <w:rPr>
                  <w:rStyle w:val="afb"/>
                  <w:rFonts w:ascii="Arial" w:hAnsi="Arial" w:cs="Arial"/>
                  <w:bCs/>
                  <w:color w:val="auto"/>
                  <w:sz w:val="24"/>
                  <w:szCs w:val="24"/>
                  <w:u w:val="none"/>
                  <w:shd w:val="clear" w:color="auto" w:fill="FFFFFF"/>
                  <w:lang w:val="en-US"/>
                </w:rPr>
                <w:t>ubber- or plastics-coated fabrics</w:t>
              </w:r>
              <w:r w:rsidR="00FE6E59" w:rsidRPr="00B17D77">
                <w:rPr>
                  <w:rStyle w:val="afb"/>
                  <w:rFonts w:ascii="Arial" w:hAnsi="Arial" w:cs="Arial"/>
                  <w:bCs/>
                  <w:caps/>
                  <w:color w:val="auto"/>
                  <w:sz w:val="24"/>
                  <w:szCs w:val="24"/>
                  <w:u w:val="none"/>
                  <w:shd w:val="clear" w:color="auto" w:fill="FFFFFF"/>
                  <w:lang w:val="en-US"/>
                </w:rPr>
                <w:t xml:space="preserve"> — D</w:t>
              </w:r>
              <w:r w:rsidR="00B17D77" w:rsidRPr="00B17D77">
                <w:rPr>
                  <w:rStyle w:val="afb"/>
                  <w:rFonts w:ascii="Arial" w:hAnsi="Arial" w:cs="Arial"/>
                  <w:bCs/>
                  <w:color w:val="auto"/>
                  <w:sz w:val="24"/>
                  <w:szCs w:val="24"/>
                  <w:u w:val="none"/>
                  <w:shd w:val="clear" w:color="auto" w:fill="FFFFFF"/>
                  <w:lang w:val="en-US"/>
                </w:rPr>
                <w:t>etermination of abrasion resistance</w:t>
              </w:r>
              <w:r w:rsidR="00FE6E59" w:rsidRPr="00B17D77">
                <w:rPr>
                  <w:rStyle w:val="afb"/>
                  <w:rFonts w:ascii="Arial" w:hAnsi="Arial" w:cs="Arial"/>
                  <w:bCs/>
                  <w:caps/>
                  <w:color w:val="auto"/>
                  <w:sz w:val="24"/>
                  <w:szCs w:val="24"/>
                  <w:u w:val="none"/>
                  <w:shd w:val="clear" w:color="auto" w:fill="FFFFFF"/>
                  <w:lang w:val="en-US"/>
                </w:rPr>
                <w:t xml:space="preserve"> — P</w:t>
              </w:r>
              <w:r w:rsidR="00B17D77" w:rsidRPr="00B17D77">
                <w:rPr>
                  <w:rStyle w:val="afb"/>
                  <w:rFonts w:ascii="Arial" w:hAnsi="Arial" w:cs="Arial"/>
                  <w:bCs/>
                  <w:color w:val="auto"/>
                  <w:sz w:val="24"/>
                  <w:szCs w:val="24"/>
                  <w:u w:val="none"/>
                  <w:shd w:val="clear" w:color="auto" w:fill="FFFFFF"/>
                  <w:lang w:val="en-US"/>
                </w:rPr>
                <w:t>art</w:t>
              </w:r>
              <w:r w:rsidR="00FE6E59" w:rsidRPr="00B17D77">
                <w:rPr>
                  <w:rStyle w:val="afb"/>
                  <w:rFonts w:ascii="Arial" w:hAnsi="Arial" w:cs="Arial"/>
                  <w:bCs/>
                  <w:caps/>
                  <w:color w:val="auto"/>
                  <w:sz w:val="24"/>
                  <w:szCs w:val="24"/>
                  <w:u w:val="none"/>
                  <w:shd w:val="clear" w:color="auto" w:fill="FFFFFF"/>
                  <w:lang w:val="en-US"/>
                </w:rPr>
                <w:t xml:space="preserve"> 2: M</w:t>
              </w:r>
              <w:r w:rsidR="00B17D77" w:rsidRPr="00B17D77">
                <w:rPr>
                  <w:rStyle w:val="afb"/>
                  <w:rFonts w:ascii="Arial" w:hAnsi="Arial" w:cs="Arial"/>
                  <w:bCs/>
                  <w:color w:val="auto"/>
                  <w:sz w:val="24"/>
                  <w:szCs w:val="24"/>
                  <w:u w:val="none"/>
                  <w:shd w:val="clear" w:color="auto" w:fill="FFFFFF"/>
                  <w:lang w:val="en-US"/>
                </w:rPr>
                <w:t>artindale abrader</w:t>
              </w:r>
            </w:hyperlink>
            <w:r w:rsidR="00FE6E59" w:rsidRPr="00B17D77">
              <w:rPr>
                <w:rFonts w:ascii="Arial" w:hAnsi="Arial" w:cs="Arial"/>
                <w:sz w:val="24"/>
                <w:szCs w:val="24"/>
                <w:lang w:val="en-US"/>
              </w:rPr>
              <w:t xml:space="preserve"> </w:t>
            </w:r>
          </w:p>
          <w:p w:rsidR="003507DF" w:rsidRPr="00B17D77" w:rsidRDefault="003507DF" w:rsidP="00430329">
            <w:pPr>
              <w:jc w:val="both"/>
              <w:rPr>
                <w:rFonts w:ascii="Arial" w:hAnsi="Arial" w:cs="Arial"/>
                <w:bCs/>
                <w:sz w:val="24"/>
                <w:szCs w:val="24"/>
                <w:lang w:val="kk-KZ"/>
              </w:rPr>
            </w:pPr>
            <w:r w:rsidRPr="00B17D77">
              <w:rPr>
                <w:rFonts w:ascii="Arial" w:hAnsi="Arial" w:cs="Arial"/>
                <w:sz w:val="24"/>
                <w:szCs w:val="24"/>
              </w:rPr>
              <w:t xml:space="preserve">Ткани с резиновым или пластмассовым покрытием. Определение износостойкости. Часть 2. Прибор </w:t>
            </w:r>
            <w:proofErr w:type="spellStart"/>
            <w:r w:rsidRPr="00B17D77">
              <w:rPr>
                <w:rFonts w:ascii="Arial" w:hAnsi="Arial" w:cs="Arial"/>
                <w:sz w:val="24"/>
                <w:szCs w:val="24"/>
              </w:rPr>
              <w:t>Мартиндейла</w:t>
            </w:r>
            <w:proofErr w:type="spellEnd"/>
            <w:r w:rsidRPr="00B17D77">
              <w:rPr>
                <w:rFonts w:ascii="Arial" w:hAnsi="Arial" w:cs="Arial"/>
                <w:sz w:val="24"/>
                <w:szCs w:val="24"/>
              </w:rPr>
              <w:t xml:space="preserve"> для испытания истиранием</w:t>
            </w:r>
          </w:p>
        </w:tc>
      </w:tr>
      <w:tr w:rsidR="003507DF" w:rsidTr="00500AEE">
        <w:tc>
          <w:tcPr>
            <w:tcW w:w="617" w:type="dxa"/>
          </w:tcPr>
          <w:p w:rsidR="003507DF" w:rsidRDefault="003507DF" w:rsidP="003507DF">
            <w:pPr>
              <w:jc w:val="both"/>
              <w:rPr>
                <w:rFonts w:ascii="Arial" w:hAnsi="Arial" w:cs="Arial"/>
                <w:bCs/>
                <w:sz w:val="24"/>
                <w:szCs w:val="24"/>
                <w:lang w:val="kk-KZ"/>
              </w:rPr>
            </w:pPr>
            <w:r w:rsidRPr="00AD5C5A">
              <w:rPr>
                <w:rFonts w:ascii="Arial" w:hAnsi="Arial" w:cs="Arial"/>
                <w:color w:val="000000"/>
                <w:sz w:val="24"/>
                <w:szCs w:val="24"/>
              </w:rPr>
              <w:t xml:space="preserve">[6] </w:t>
            </w:r>
          </w:p>
        </w:tc>
        <w:tc>
          <w:tcPr>
            <w:tcW w:w="2468" w:type="dxa"/>
          </w:tcPr>
          <w:p w:rsidR="003507DF" w:rsidRDefault="003507DF" w:rsidP="00500AEE">
            <w:pPr>
              <w:rPr>
                <w:rFonts w:ascii="Arial" w:hAnsi="Arial" w:cs="Arial"/>
                <w:bCs/>
                <w:sz w:val="24"/>
                <w:szCs w:val="24"/>
                <w:lang w:val="kk-KZ"/>
              </w:rPr>
            </w:pPr>
            <w:r w:rsidRPr="00AD5C5A">
              <w:rPr>
                <w:rFonts w:ascii="Arial" w:hAnsi="Arial" w:cs="Arial"/>
                <w:color w:val="000000"/>
                <w:sz w:val="24"/>
                <w:szCs w:val="24"/>
                <w:lang w:val="en-US"/>
              </w:rPr>
              <w:t>ISO</w:t>
            </w:r>
            <w:r w:rsidRPr="00AD5C5A">
              <w:rPr>
                <w:rFonts w:ascii="Arial" w:hAnsi="Arial" w:cs="Arial"/>
                <w:color w:val="000000"/>
                <w:sz w:val="24"/>
                <w:szCs w:val="24"/>
              </w:rPr>
              <w:t xml:space="preserve"> 5725-1</w:t>
            </w:r>
            <w:r>
              <w:rPr>
                <w:rFonts w:ascii="Arial" w:hAnsi="Arial" w:cs="Arial"/>
                <w:color w:val="000000"/>
                <w:sz w:val="24"/>
                <w:szCs w:val="24"/>
                <w:lang w:val="kk-KZ"/>
              </w:rPr>
              <w:t>:</w:t>
            </w:r>
            <w:r w:rsidR="00FE6E59">
              <w:rPr>
                <w:rFonts w:ascii="Arial" w:hAnsi="Arial" w:cs="Arial"/>
                <w:color w:val="000000"/>
                <w:sz w:val="24"/>
                <w:szCs w:val="24"/>
                <w:lang w:val="kk-KZ"/>
              </w:rPr>
              <w:t>1994</w:t>
            </w:r>
          </w:p>
        </w:tc>
        <w:tc>
          <w:tcPr>
            <w:tcW w:w="7477" w:type="dxa"/>
          </w:tcPr>
          <w:p w:rsidR="00FE6E59" w:rsidRPr="00B17D77" w:rsidRDefault="001E1E90" w:rsidP="00430329">
            <w:pPr>
              <w:jc w:val="both"/>
              <w:rPr>
                <w:rFonts w:ascii="Arial" w:hAnsi="Arial" w:cs="Arial"/>
                <w:sz w:val="24"/>
                <w:szCs w:val="24"/>
                <w:lang w:val="kk-KZ"/>
              </w:rPr>
            </w:pPr>
            <w:hyperlink r:id="rId23" w:tooltip="ISO 5725-1:1994/Cor 1:1998 Accuracy (trueness and precision) of measurement methods and results — Part 1: General principles and definitions — Technical Corrigendum 1" w:history="1">
              <w:r w:rsidR="00FE6E59" w:rsidRPr="00B17D77">
                <w:rPr>
                  <w:rStyle w:val="afb"/>
                  <w:rFonts w:ascii="Arial" w:hAnsi="Arial" w:cs="Arial"/>
                  <w:bCs/>
                  <w:caps/>
                  <w:color w:val="auto"/>
                  <w:sz w:val="24"/>
                  <w:szCs w:val="24"/>
                  <w:u w:val="none"/>
                  <w:shd w:val="clear" w:color="auto" w:fill="FFFFFF"/>
                  <w:lang w:val="en-US"/>
                </w:rPr>
                <w:t>A</w:t>
              </w:r>
              <w:r w:rsidR="00B17D77" w:rsidRPr="00B17D77">
                <w:rPr>
                  <w:rStyle w:val="afb"/>
                  <w:rFonts w:ascii="Arial" w:hAnsi="Arial" w:cs="Arial"/>
                  <w:bCs/>
                  <w:color w:val="auto"/>
                  <w:sz w:val="24"/>
                  <w:szCs w:val="24"/>
                  <w:u w:val="none"/>
                  <w:shd w:val="clear" w:color="auto" w:fill="FFFFFF"/>
                  <w:lang w:val="en-US"/>
                </w:rPr>
                <w:t>ccuracy (trueness and precision) of measurement methods and results</w:t>
              </w:r>
              <w:r w:rsidR="00FE6E59" w:rsidRPr="00B17D77">
                <w:rPr>
                  <w:rStyle w:val="afb"/>
                  <w:rFonts w:ascii="Arial" w:hAnsi="Arial" w:cs="Arial"/>
                  <w:bCs/>
                  <w:caps/>
                  <w:color w:val="auto"/>
                  <w:sz w:val="24"/>
                  <w:szCs w:val="24"/>
                  <w:u w:val="none"/>
                  <w:shd w:val="clear" w:color="auto" w:fill="FFFFFF"/>
                  <w:lang w:val="en-US"/>
                </w:rPr>
                <w:t xml:space="preserve"> — P</w:t>
              </w:r>
              <w:r w:rsidR="00B17D77" w:rsidRPr="00B17D77">
                <w:rPr>
                  <w:rStyle w:val="afb"/>
                  <w:rFonts w:ascii="Arial" w:hAnsi="Arial" w:cs="Arial"/>
                  <w:bCs/>
                  <w:color w:val="auto"/>
                  <w:sz w:val="24"/>
                  <w:szCs w:val="24"/>
                  <w:u w:val="none"/>
                  <w:shd w:val="clear" w:color="auto" w:fill="FFFFFF"/>
                  <w:lang w:val="en-US"/>
                </w:rPr>
                <w:t>art</w:t>
              </w:r>
              <w:r w:rsidR="00FE6E59" w:rsidRPr="00B17D77">
                <w:rPr>
                  <w:rStyle w:val="afb"/>
                  <w:rFonts w:ascii="Arial" w:hAnsi="Arial" w:cs="Arial"/>
                  <w:bCs/>
                  <w:caps/>
                  <w:color w:val="auto"/>
                  <w:sz w:val="24"/>
                  <w:szCs w:val="24"/>
                  <w:u w:val="none"/>
                  <w:shd w:val="clear" w:color="auto" w:fill="FFFFFF"/>
                  <w:lang w:val="en-US"/>
                </w:rPr>
                <w:t xml:space="preserve"> 1: G</w:t>
              </w:r>
              <w:r w:rsidR="00B17D77" w:rsidRPr="00B17D77">
                <w:rPr>
                  <w:rStyle w:val="afb"/>
                  <w:rFonts w:ascii="Arial" w:hAnsi="Arial" w:cs="Arial"/>
                  <w:bCs/>
                  <w:color w:val="auto"/>
                  <w:sz w:val="24"/>
                  <w:szCs w:val="24"/>
                  <w:u w:val="none"/>
                  <w:shd w:val="clear" w:color="auto" w:fill="FFFFFF"/>
                  <w:lang w:val="en-US"/>
                </w:rPr>
                <w:t>eneral principles and definitions</w:t>
              </w:r>
              <w:r w:rsidR="00FE6E59" w:rsidRPr="00B17D77">
                <w:rPr>
                  <w:rStyle w:val="afb"/>
                  <w:rFonts w:ascii="Arial" w:hAnsi="Arial" w:cs="Arial"/>
                  <w:bCs/>
                  <w:caps/>
                  <w:color w:val="auto"/>
                  <w:sz w:val="24"/>
                  <w:szCs w:val="24"/>
                  <w:u w:val="none"/>
                  <w:shd w:val="clear" w:color="auto" w:fill="FFFFFF"/>
                  <w:lang w:val="en-US"/>
                </w:rPr>
                <w:t xml:space="preserve"> — T</w:t>
              </w:r>
              <w:r w:rsidR="00B17D77" w:rsidRPr="00B17D77">
                <w:rPr>
                  <w:rStyle w:val="afb"/>
                  <w:rFonts w:ascii="Arial" w:hAnsi="Arial" w:cs="Arial"/>
                  <w:bCs/>
                  <w:color w:val="auto"/>
                  <w:sz w:val="24"/>
                  <w:szCs w:val="24"/>
                  <w:u w:val="none"/>
                  <w:shd w:val="clear" w:color="auto" w:fill="FFFFFF"/>
                  <w:lang w:val="en-US"/>
                </w:rPr>
                <w:t>echnical</w:t>
              </w:r>
              <w:r w:rsidR="00FE6E59" w:rsidRPr="00B17D77">
                <w:rPr>
                  <w:rStyle w:val="afb"/>
                  <w:rFonts w:ascii="Arial" w:hAnsi="Arial" w:cs="Arial"/>
                  <w:bCs/>
                  <w:caps/>
                  <w:color w:val="auto"/>
                  <w:sz w:val="24"/>
                  <w:szCs w:val="24"/>
                  <w:u w:val="none"/>
                  <w:shd w:val="clear" w:color="auto" w:fill="FFFFFF"/>
                  <w:lang w:val="en-US"/>
                </w:rPr>
                <w:t xml:space="preserve"> </w:t>
              </w:r>
              <w:r w:rsidR="00B17D77" w:rsidRPr="00B17D77">
                <w:rPr>
                  <w:rStyle w:val="afb"/>
                  <w:rFonts w:ascii="Arial" w:hAnsi="Arial" w:cs="Arial"/>
                  <w:bCs/>
                  <w:color w:val="auto"/>
                  <w:sz w:val="24"/>
                  <w:szCs w:val="24"/>
                  <w:u w:val="none"/>
                  <w:shd w:val="clear" w:color="auto" w:fill="FFFFFF"/>
                  <w:lang w:val="en-US"/>
                </w:rPr>
                <w:t>corrigendum</w:t>
              </w:r>
              <w:r w:rsidR="00FE6E59" w:rsidRPr="00B17D77">
                <w:rPr>
                  <w:rStyle w:val="afb"/>
                  <w:rFonts w:ascii="Arial" w:hAnsi="Arial" w:cs="Arial"/>
                  <w:bCs/>
                  <w:caps/>
                  <w:color w:val="auto"/>
                  <w:sz w:val="24"/>
                  <w:szCs w:val="24"/>
                  <w:u w:val="none"/>
                  <w:shd w:val="clear" w:color="auto" w:fill="FFFFFF"/>
                  <w:lang w:val="en-US"/>
                </w:rPr>
                <w:t xml:space="preserve"> 1</w:t>
              </w:r>
            </w:hyperlink>
            <w:r w:rsidR="00FE6E59" w:rsidRPr="00B17D77">
              <w:rPr>
                <w:rFonts w:ascii="Arial" w:hAnsi="Arial" w:cs="Arial"/>
                <w:sz w:val="24"/>
                <w:szCs w:val="24"/>
                <w:lang w:val="en-US"/>
              </w:rPr>
              <w:t xml:space="preserve"> </w:t>
            </w:r>
          </w:p>
          <w:p w:rsidR="003507DF" w:rsidRPr="00B17D77" w:rsidRDefault="003507DF" w:rsidP="00430329">
            <w:pPr>
              <w:jc w:val="both"/>
              <w:rPr>
                <w:rFonts w:ascii="Arial" w:hAnsi="Arial" w:cs="Arial"/>
                <w:bCs/>
                <w:sz w:val="24"/>
                <w:szCs w:val="24"/>
                <w:lang w:val="kk-KZ"/>
              </w:rPr>
            </w:pPr>
            <w:r w:rsidRPr="00B17D77">
              <w:rPr>
                <w:rFonts w:ascii="Arial" w:hAnsi="Arial" w:cs="Arial"/>
                <w:sz w:val="24"/>
                <w:szCs w:val="24"/>
              </w:rPr>
              <w:t xml:space="preserve">Точность (правильность и </w:t>
            </w:r>
            <w:proofErr w:type="spellStart"/>
            <w:r w:rsidRPr="00B17D77">
              <w:rPr>
                <w:rFonts w:ascii="Arial" w:hAnsi="Arial" w:cs="Arial"/>
                <w:sz w:val="24"/>
                <w:szCs w:val="24"/>
              </w:rPr>
              <w:t>прецизионность</w:t>
            </w:r>
            <w:proofErr w:type="spellEnd"/>
            <w:r w:rsidRPr="00B17D77">
              <w:rPr>
                <w:rFonts w:ascii="Arial" w:hAnsi="Arial" w:cs="Arial"/>
                <w:sz w:val="24"/>
                <w:szCs w:val="24"/>
              </w:rPr>
              <w:t>) методов и результатов измерений. Часть 1. Общие принципы и определения</w:t>
            </w:r>
          </w:p>
        </w:tc>
      </w:tr>
      <w:tr w:rsidR="003507DF" w:rsidTr="00500AEE">
        <w:tc>
          <w:tcPr>
            <w:tcW w:w="617" w:type="dxa"/>
          </w:tcPr>
          <w:p w:rsidR="003507DF" w:rsidRDefault="003507DF" w:rsidP="003507DF">
            <w:pPr>
              <w:jc w:val="both"/>
              <w:rPr>
                <w:rFonts w:ascii="Arial" w:hAnsi="Arial" w:cs="Arial"/>
                <w:bCs/>
                <w:sz w:val="24"/>
                <w:szCs w:val="24"/>
                <w:lang w:val="kk-KZ"/>
              </w:rPr>
            </w:pPr>
            <w:r w:rsidRPr="00AD5C5A">
              <w:rPr>
                <w:rFonts w:ascii="Arial" w:hAnsi="Arial" w:cs="Arial"/>
                <w:color w:val="000000"/>
                <w:sz w:val="24"/>
                <w:szCs w:val="24"/>
              </w:rPr>
              <w:t xml:space="preserve">[7] </w:t>
            </w:r>
          </w:p>
        </w:tc>
        <w:tc>
          <w:tcPr>
            <w:tcW w:w="2468" w:type="dxa"/>
          </w:tcPr>
          <w:p w:rsidR="003507DF" w:rsidRDefault="003507DF" w:rsidP="00500AEE">
            <w:pPr>
              <w:rPr>
                <w:rFonts w:ascii="Arial" w:hAnsi="Arial" w:cs="Arial"/>
                <w:bCs/>
                <w:sz w:val="24"/>
                <w:szCs w:val="24"/>
                <w:lang w:val="kk-KZ"/>
              </w:rPr>
            </w:pPr>
            <w:r w:rsidRPr="00AD5C5A">
              <w:rPr>
                <w:rFonts w:ascii="Arial" w:hAnsi="Arial" w:cs="Arial"/>
                <w:color w:val="000000"/>
                <w:sz w:val="24"/>
                <w:szCs w:val="24"/>
                <w:lang w:val="en-US"/>
              </w:rPr>
              <w:t>ISO</w:t>
            </w:r>
            <w:r w:rsidRPr="00AD5C5A">
              <w:rPr>
                <w:rFonts w:ascii="Arial" w:hAnsi="Arial" w:cs="Arial"/>
                <w:color w:val="000000"/>
                <w:sz w:val="24"/>
                <w:szCs w:val="24"/>
              </w:rPr>
              <w:t xml:space="preserve"> 5725-2</w:t>
            </w:r>
            <w:r>
              <w:rPr>
                <w:rFonts w:ascii="Arial" w:hAnsi="Arial" w:cs="Arial"/>
                <w:color w:val="000000"/>
                <w:sz w:val="24"/>
                <w:szCs w:val="24"/>
                <w:lang w:val="kk-KZ"/>
              </w:rPr>
              <w:t>:</w:t>
            </w:r>
            <w:r w:rsidR="00FE6E59">
              <w:rPr>
                <w:rFonts w:ascii="Arial" w:hAnsi="Arial" w:cs="Arial"/>
                <w:color w:val="000000"/>
                <w:sz w:val="24"/>
                <w:szCs w:val="24"/>
                <w:lang w:val="kk-KZ"/>
              </w:rPr>
              <w:t>2019</w:t>
            </w:r>
          </w:p>
        </w:tc>
        <w:tc>
          <w:tcPr>
            <w:tcW w:w="7477" w:type="dxa"/>
          </w:tcPr>
          <w:p w:rsidR="00FE6E59" w:rsidRPr="00B17D77" w:rsidRDefault="001E1E90" w:rsidP="00430329">
            <w:pPr>
              <w:jc w:val="both"/>
              <w:rPr>
                <w:rFonts w:ascii="Arial" w:hAnsi="Arial" w:cs="Arial"/>
                <w:sz w:val="24"/>
                <w:szCs w:val="24"/>
                <w:lang w:val="kk-KZ"/>
              </w:rPr>
            </w:pPr>
            <w:hyperlink r:id="rId24" w:tooltip="ISO 5725-2:2019 Accuracy (trueness and precision) of measurement methods and results — Part 2: Basic method for the determination of repeatability and reproducibility of a standard measurement method" w:history="1">
              <w:r w:rsidR="00FE6E59" w:rsidRPr="00B17D77">
                <w:rPr>
                  <w:rStyle w:val="afb"/>
                  <w:rFonts w:ascii="Arial" w:hAnsi="Arial" w:cs="Arial"/>
                  <w:bCs/>
                  <w:caps/>
                  <w:color w:val="auto"/>
                  <w:sz w:val="24"/>
                  <w:szCs w:val="24"/>
                  <w:u w:val="none"/>
                  <w:shd w:val="clear" w:color="auto" w:fill="FFFFFF"/>
                  <w:lang w:val="en-US"/>
                </w:rPr>
                <w:t>A</w:t>
              </w:r>
              <w:r w:rsidR="00B17D77" w:rsidRPr="00B17D77">
                <w:rPr>
                  <w:rStyle w:val="afb"/>
                  <w:rFonts w:ascii="Arial" w:hAnsi="Arial" w:cs="Arial"/>
                  <w:bCs/>
                  <w:color w:val="auto"/>
                  <w:sz w:val="24"/>
                  <w:szCs w:val="24"/>
                  <w:u w:val="none"/>
                  <w:shd w:val="clear" w:color="auto" w:fill="FFFFFF"/>
                  <w:lang w:val="en-US"/>
                </w:rPr>
                <w:t>ccuracy (trueness and precision) of measurement methods and results</w:t>
              </w:r>
              <w:r w:rsidR="00FE6E59" w:rsidRPr="00B17D77">
                <w:rPr>
                  <w:rStyle w:val="afb"/>
                  <w:rFonts w:ascii="Arial" w:hAnsi="Arial" w:cs="Arial"/>
                  <w:bCs/>
                  <w:caps/>
                  <w:color w:val="auto"/>
                  <w:sz w:val="24"/>
                  <w:szCs w:val="24"/>
                  <w:u w:val="none"/>
                  <w:shd w:val="clear" w:color="auto" w:fill="FFFFFF"/>
                  <w:lang w:val="en-US"/>
                </w:rPr>
                <w:t xml:space="preserve"> — P</w:t>
              </w:r>
              <w:r w:rsidR="00B17D77" w:rsidRPr="00B17D77">
                <w:rPr>
                  <w:rStyle w:val="afb"/>
                  <w:rFonts w:ascii="Arial" w:hAnsi="Arial" w:cs="Arial"/>
                  <w:bCs/>
                  <w:color w:val="auto"/>
                  <w:sz w:val="24"/>
                  <w:szCs w:val="24"/>
                  <w:u w:val="none"/>
                  <w:shd w:val="clear" w:color="auto" w:fill="FFFFFF"/>
                  <w:lang w:val="en-US"/>
                </w:rPr>
                <w:t>art</w:t>
              </w:r>
              <w:r w:rsidR="00FE6E59" w:rsidRPr="00B17D77">
                <w:rPr>
                  <w:rStyle w:val="afb"/>
                  <w:rFonts w:ascii="Arial" w:hAnsi="Arial" w:cs="Arial"/>
                  <w:bCs/>
                  <w:caps/>
                  <w:color w:val="auto"/>
                  <w:sz w:val="24"/>
                  <w:szCs w:val="24"/>
                  <w:u w:val="none"/>
                  <w:shd w:val="clear" w:color="auto" w:fill="FFFFFF"/>
                  <w:lang w:val="en-US"/>
                </w:rPr>
                <w:t xml:space="preserve"> 2: B</w:t>
              </w:r>
              <w:r w:rsidR="00B17D77" w:rsidRPr="00B17D77">
                <w:rPr>
                  <w:rStyle w:val="afb"/>
                  <w:rFonts w:ascii="Arial" w:hAnsi="Arial" w:cs="Arial"/>
                  <w:bCs/>
                  <w:color w:val="auto"/>
                  <w:sz w:val="24"/>
                  <w:szCs w:val="24"/>
                  <w:u w:val="none"/>
                  <w:shd w:val="clear" w:color="auto" w:fill="FFFFFF"/>
                  <w:lang w:val="en-US"/>
                </w:rPr>
                <w:t>asic method for the determination of repeatability and reproducibility of a standard measurement method</w:t>
              </w:r>
            </w:hyperlink>
            <w:r w:rsidR="00FE6E59" w:rsidRPr="00B17D77">
              <w:rPr>
                <w:rFonts w:ascii="Arial" w:hAnsi="Arial" w:cs="Arial"/>
                <w:sz w:val="24"/>
                <w:szCs w:val="24"/>
                <w:lang w:val="en-US"/>
              </w:rPr>
              <w:t xml:space="preserve"> </w:t>
            </w:r>
          </w:p>
          <w:p w:rsidR="003507DF" w:rsidRPr="00B17D77" w:rsidRDefault="003507DF" w:rsidP="00430329">
            <w:pPr>
              <w:jc w:val="both"/>
              <w:rPr>
                <w:rFonts w:ascii="Arial" w:hAnsi="Arial" w:cs="Arial"/>
                <w:bCs/>
                <w:sz w:val="24"/>
                <w:szCs w:val="24"/>
                <w:lang w:val="kk-KZ"/>
              </w:rPr>
            </w:pPr>
            <w:r w:rsidRPr="00B17D77">
              <w:rPr>
                <w:rFonts w:ascii="Arial" w:hAnsi="Arial" w:cs="Arial"/>
                <w:sz w:val="24"/>
                <w:szCs w:val="24"/>
              </w:rPr>
              <w:t xml:space="preserve">Точность (правильность и </w:t>
            </w:r>
            <w:proofErr w:type="spellStart"/>
            <w:r w:rsidRPr="00B17D77">
              <w:rPr>
                <w:rFonts w:ascii="Arial" w:hAnsi="Arial" w:cs="Arial"/>
                <w:sz w:val="24"/>
                <w:szCs w:val="24"/>
              </w:rPr>
              <w:t>прецизионность</w:t>
            </w:r>
            <w:proofErr w:type="spellEnd"/>
            <w:r w:rsidRPr="00B17D77">
              <w:rPr>
                <w:rFonts w:ascii="Arial" w:hAnsi="Arial" w:cs="Arial"/>
                <w:sz w:val="24"/>
                <w:szCs w:val="24"/>
              </w:rPr>
              <w:t xml:space="preserve">) методов и результатов измерений. Часть 2. Основной метод определения повторяемости и </w:t>
            </w:r>
            <w:proofErr w:type="spellStart"/>
            <w:r w:rsidRPr="00B17D77">
              <w:rPr>
                <w:rFonts w:ascii="Arial" w:hAnsi="Arial" w:cs="Arial"/>
                <w:sz w:val="24"/>
                <w:szCs w:val="24"/>
              </w:rPr>
              <w:t>воспроизводимости</w:t>
            </w:r>
            <w:proofErr w:type="spellEnd"/>
            <w:r w:rsidRPr="00B17D77">
              <w:rPr>
                <w:rFonts w:ascii="Arial" w:hAnsi="Arial" w:cs="Arial"/>
                <w:sz w:val="24"/>
                <w:szCs w:val="24"/>
              </w:rPr>
              <w:t xml:space="preserve"> стандартного метода измерения</w:t>
            </w:r>
          </w:p>
        </w:tc>
      </w:tr>
      <w:tr w:rsidR="003507DF" w:rsidTr="00500AEE">
        <w:tc>
          <w:tcPr>
            <w:tcW w:w="617" w:type="dxa"/>
          </w:tcPr>
          <w:p w:rsidR="003507DF" w:rsidRDefault="003507DF" w:rsidP="003507DF">
            <w:pPr>
              <w:jc w:val="both"/>
              <w:rPr>
                <w:rFonts w:ascii="Arial" w:hAnsi="Arial" w:cs="Arial"/>
                <w:bCs/>
                <w:sz w:val="24"/>
                <w:szCs w:val="24"/>
                <w:lang w:val="kk-KZ"/>
              </w:rPr>
            </w:pPr>
            <w:r w:rsidRPr="00AD5C5A">
              <w:rPr>
                <w:rFonts w:ascii="Arial" w:hAnsi="Arial" w:cs="Arial"/>
                <w:color w:val="000000"/>
                <w:sz w:val="24"/>
                <w:szCs w:val="24"/>
              </w:rPr>
              <w:t xml:space="preserve">[8] </w:t>
            </w:r>
          </w:p>
        </w:tc>
        <w:tc>
          <w:tcPr>
            <w:tcW w:w="2468" w:type="dxa"/>
          </w:tcPr>
          <w:p w:rsidR="003507DF" w:rsidRDefault="003507DF" w:rsidP="00500AEE">
            <w:pPr>
              <w:rPr>
                <w:rFonts w:ascii="Arial" w:hAnsi="Arial" w:cs="Arial"/>
                <w:bCs/>
                <w:sz w:val="24"/>
                <w:szCs w:val="24"/>
                <w:lang w:val="kk-KZ"/>
              </w:rPr>
            </w:pPr>
            <w:r w:rsidRPr="00AD5C5A">
              <w:rPr>
                <w:rFonts w:ascii="Arial" w:hAnsi="Arial" w:cs="Arial"/>
                <w:color w:val="000000"/>
                <w:sz w:val="24"/>
                <w:szCs w:val="24"/>
                <w:lang w:val="en-US"/>
              </w:rPr>
              <w:t>ISO</w:t>
            </w:r>
            <w:r w:rsidRPr="00AD5C5A">
              <w:rPr>
                <w:rFonts w:ascii="Arial" w:hAnsi="Arial" w:cs="Arial"/>
                <w:color w:val="000000"/>
                <w:sz w:val="24"/>
                <w:szCs w:val="24"/>
              </w:rPr>
              <w:t xml:space="preserve"> 8388</w:t>
            </w:r>
            <w:r>
              <w:rPr>
                <w:rFonts w:ascii="Arial" w:hAnsi="Arial" w:cs="Arial"/>
                <w:color w:val="000000"/>
                <w:sz w:val="24"/>
                <w:szCs w:val="24"/>
                <w:lang w:val="kk-KZ"/>
              </w:rPr>
              <w:t>:</w:t>
            </w:r>
            <w:r w:rsidR="00FE6E59">
              <w:rPr>
                <w:rFonts w:ascii="Arial" w:hAnsi="Arial" w:cs="Arial"/>
                <w:color w:val="000000"/>
                <w:sz w:val="24"/>
                <w:szCs w:val="24"/>
                <w:lang w:val="kk-KZ"/>
              </w:rPr>
              <w:t>1998</w:t>
            </w:r>
          </w:p>
        </w:tc>
        <w:tc>
          <w:tcPr>
            <w:tcW w:w="7477" w:type="dxa"/>
          </w:tcPr>
          <w:p w:rsidR="00B17D77" w:rsidRDefault="001E1E90" w:rsidP="00430329">
            <w:pPr>
              <w:jc w:val="both"/>
              <w:rPr>
                <w:rFonts w:ascii="Arial" w:hAnsi="Arial" w:cs="Arial"/>
                <w:sz w:val="24"/>
                <w:szCs w:val="24"/>
                <w:lang w:val="kk-KZ"/>
              </w:rPr>
            </w:pPr>
            <w:hyperlink r:id="rId25" w:tooltip="ISO 8388:1998 Knitted fabrics — Types — Vocabulary" w:history="1">
              <w:r w:rsidR="00FE6E59" w:rsidRPr="00B17D77">
                <w:rPr>
                  <w:rStyle w:val="afb"/>
                  <w:rFonts w:ascii="Arial" w:hAnsi="Arial" w:cs="Arial"/>
                  <w:bCs/>
                  <w:caps/>
                  <w:color w:val="auto"/>
                  <w:sz w:val="24"/>
                  <w:szCs w:val="24"/>
                  <w:u w:val="none"/>
                  <w:shd w:val="clear" w:color="auto" w:fill="FFFFFF"/>
                  <w:lang w:val="en-US"/>
                </w:rPr>
                <w:t>K</w:t>
              </w:r>
              <w:r w:rsidR="00B17D77" w:rsidRPr="00B17D77">
                <w:rPr>
                  <w:rStyle w:val="afb"/>
                  <w:rFonts w:ascii="Arial" w:hAnsi="Arial" w:cs="Arial"/>
                  <w:bCs/>
                  <w:color w:val="auto"/>
                  <w:sz w:val="24"/>
                  <w:szCs w:val="24"/>
                  <w:u w:val="none"/>
                  <w:shd w:val="clear" w:color="auto" w:fill="FFFFFF"/>
                  <w:lang w:val="en-US"/>
                </w:rPr>
                <w:t>nitted fabrics</w:t>
              </w:r>
              <w:r w:rsidR="00FE6E59" w:rsidRPr="00B17D77">
                <w:rPr>
                  <w:rStyle w:val="afb"/>
                  <w:rFonts w:ascii="Arial" w:hAnsi="Arial" w:cs="Arial"/>
                  <w:bCs/>
                  <w:caps/>
                  <w:color w:val="auto"/>
                  <w:sz w:val="24"/>
                  <w:szCs w:val="24"/>
                  <w:u w:val="none"/>
                  <w:shd w:val="clear" w:color="auto" w:fill="FFFFFF"/>
                  <w:lang w:val="en-US"/>
                </w:rPr>
                <w:t xml:space="preserve"> — T</w:t>
              </w:r>
              <w:r w:rsidR="00B17D77" w:rsidRPr="00B17D77">
                <w:rPr>
                  <w:rStyle w:val="afb"/>
                  <w:rFonts w:ascii="Arial" w:hAnsi="Arial" w:cs="Arial"/>
                  <w:bCs/>
                  <w:color w:val="auto"/>
                  <w:sz w:val="24"/>
                  <w:szCs w:val="24"/>
                  <w:u w:val="none"/>
                  <w:shd w:val="clear" w:color="auto" w:fill="FFFFFF"/>
                  <w:lang w:val="en-US"/>
                </w:rPr>
                <w:t>ypes</w:t>
              </w:r>
              <w:r w:rsidR="00FE6E59" w:rsidRPr="00B17D77">
                <w:rPr>
                  <w:rStyle w:val="afb"/>
                  <w:rFonts w:ascii="Arial" w:hAnsi="Arial" w:cs="Arial"/>
                  <w:bCs/>
                  <w:caps/>
                  <w:color w:val="auto"/>
                  <w:sz w:val="24"/>
                  <w:szCs w:val="24"/>
                  <w:u w:val="none"/>
                  <w:shd w:val="clear" w:color="auto" w:fill="FFFFFF"/>
                  <w:lang w:val="en-US"/>
                </w:rPr>
                <w:t xml:space="preserve"> — V</w:t>
              </w:r>
              <w:r w:rsidR="00B17D77" w:rsidRPr="00B17D77">
                <w:rPr>
                  <w:rStyle w:val="afb"/>
                  <w:rFonts w:ascii="Arial" w:hAnsi="Arial" w:cs="Arial"/>
                  <w:bCs/>
                  <w:color w:val="auto"/>
                  <w:sz w:val="24"/>
                  <w:szCs w:val="24"/>
                  <w:u w:val="none"/>
                  <w:shd w:val="clear" w:color="auto" w:fill="FFFFFF"/>
                  <w:lang w:val="en-US"/>
                </w:rPr>
                <w:t>ocabulary</w:t>
              </w:r>
            </w:hyperlink>
          </w:p>
          <w:p w:rsidR="003507DF" w:rsidRPr="00B17D77" w:rsidRDefault="003507DF" w:rsidP="00430329">
            <w:pPr>
              <w:jc w:val="both"/>
              <w:rPr>
                <w:rFonts w:ascii="Arial" w:hAnsi="Arial" w:cs="Arial"/>
                <w:bCs/>
                <w:sz w:val="24"/>
                <w:szCs w:val="24"/>
                <w:lang w:val="kk-KZ"/>
              </w:rPr>
            </w:pPr>
            <w:r w:rsidRPr="00B17D77">
              <w:rPr>
                <w:rFonts w:ascii="Arial" w:hAnsi="Arial" w:cs="Arial"/>
                <w:sz w:val="24"/>
                <w:szCs w:val="24"/>
              </w:rPr>
              <w:t>Полотно</w:t>
            </w:r>
            <w:r w:rsidRPr="00B17D77">
              <w:rPr>
                <w:rFonts w:ascii="Arial" w:hAnsi="Arial" w:cs="Arial"/>
                <w:sz w:val="24"/>
                <w:szCs w:val="24"/>
                <w:lang w:val="en-US"/>
              </w:rPr>
              <w:t xml:space="preserve"> </w:t>
            </w:r>
            <w:r w:rsidRPr="00B17D77">
              <w:rPr>
                <w:rFonts w:ascii="Arial" w:hAnsi="Arial" w:cs="Arial"/>
                <w:sz w:val="24"/>
                <w:szCs w:val="24"/>
              </w:rPr>
              <w:t>трикотажное</w:t>
            </w:r>
            <w:r w:rsidRPr="00B17D77">
              <w:rPr>
                <w:rFonts w:ascii="Arial" w:hAnsi="Arial" w:cs="Arial"/>
                <w:sz w:val="24"/>
                <w:szCs w:val="24"/>
                <w:lang w:val="en-US"/>
              </w:rPr>
              <w:t xml:space="preserve">. </w:t>
            </w:r>
            <w:r w:rsidRPr="00B17D77">
              <w:rPr>
                <w:rFonts w:ascii="Arial" w:hAnsi="Arial" w:cs="Arial"/>
                <w:sz w:val="24"/>
                <w:szCs w:val="24"/>
              </w:rPr>
              <w:t>Типы. Словарь</w:t>
            </w:r>
          </w:p>
        </w:tc>
      </w:tr>
      <w:tr w:rsidR="003507DF" w:rsidTr="00500AEE">
        <w:tc>
          <w:tcPr>
            <w:tcW w:w="617" w:type="dxa"/>
          </w:tcPr>
          <w:p w:rsidR="003507DF" w:rsidRDefault="003507DF" w:rsidP="003507DF">
            <w:pPr>
              <w:jc w:val="both"/>
              <w:rPr>
                <w:rFonts w:ascii="Arial" w:hAnsi="Arial" w:cs="Arial"/>
                <w:bCs/>
                <w:sz w:val="24"/>
                <w:szCs w:val="24"/>
                <w:lang w:val="kk-KZ"/>
              </w:rPr>
            </w:pPr>
            <w:r w:rsidRPr="00AD5C5A">
              <w:rPr>
                <w:rFonts w:ascii="Arial" w:hAnsi="Arial" w:cs="Arial"/>
                <w:color w:val="000000"/>
                <w:sz w:val="24"/>
                <w:szCs w:val="24"/>
              </w:rPr>
              <w:t xml:space="preserve">[9] </w:t>
            </w:r>
          </w:p>
        </w:tc>
        <w:tc>
          <w:tcPr>
            <w:tcW w:w="2468" w:type="dxa"/>
          </w:tcPr>
          <w:p w:rsidR="003507DF" w:rsidRDefault="003507DF" w:rsidP="00500AEE">
            <w:pPr>
              <w:rPr>
                <w:rFonts w:ascii="Arial" w:hAnsi="Arial" w:cs="Arial"/>
                <w:bCs/>
                <w:sz w:val="24"/>
                <w:szCs w:val="24"/>
                <w:lang w:val="kk-KZ"/>
              </w:rPr>
            </w:pPr>
            <w:r w:rsidRPr="00AD5C5A">
              <w:rPr>
                <w:rFonts w:ascii="Arial" w:hAnsi="Arial" w:cs="Arial"/>
                <w:color w:val="000000"/>
                <w:sz w:val="24"/>
                <w:szCs w:val="24"/>
                <w:lang w:val="en-US"/>
              </w:rPr>
              <w:t>ISO</w:t>
            </w:r>
            <w:r w:rsidRPr="00AD5C5A">
              <w:rPr>
                <w:rFonts w:ascii="Arial" w:hAnsi="Arial" w:cs="Arial"/>
                <w:color w:val="000000"/>
                <w:sz w:val="24"/>
                <w:szCs w:val="24"/>
              </w:rPr>
              <w:t xml:space="preserve"> 9092</w:t>
            </w:r>
            <w:r>
              <w:rPr>
                <w:rFonts w:ascii="Arial" w:hAnsi="Arial" w:cs="Arial"/>
                <w:color w:val="000000"/>
                <w:sz w:val="24"/>
                <w:szCs w:val="24"/>
                <w:lang w:val="kk-KZ"/>
              </w:rPr>
              <w:t>:</w:t>
            </w:r>
            <w:r w:rsidR="00FE6E59">
              <w:rPr>
                <w:rFonts w:ascii="Arial" w:hAnsi="Arial" w:cs="Arial"/>
                <w:color w:val="000000"/>
                <w:sz w:val="24"/>
                <w:szCs w:val="24"/>
                <w:lang w:val="kk-KZ"/>
              </w:rPr>
              <w:t>2019</w:t>
            </w:r>
          </w:p>
        </w:tc>
        <w:tc>
          <w:tcPr>
            <w:tcW w:w="7477" w:type="dxa"/>
          </w:tcPr>
          <w:p w:rsidR="00FE6E59" w:rsidRPr="00B17D77" w:rsidRDefault="001E1E90" w:rsidP="00430329">
            <w:pPr>
              <w:jc w:val="both"/>
              <w:rPr>
                <w:rFonts w:ascii="Arial" w:hAnsi="Arial" w:cs="Arial"/>
                <w:sz w:val="24"/>
                <w:szCs w:val="24"/>
                <w:lang w:val="kk-KZ"/>
              </w:rPr>
            </w:pPr>
            <w:hyperlink r:id="rId26" w:tooltip="ISO 9092:2019 Nonwovens — Vocabulary" w:history="1">
              <w:proofErr w:type="spellStart"/>
              <w:r w:rsidR="00FE6E59" w:rsidRPr="00B17D77">
                <w:rPr>
                  <w:rStyle w:val="afb"/>
                  <w:rFonts w:ascii="Arial" w:hAnsi="Arial" w:cs="Arial"/>
                  <w:bCs/>
                  <w:caps/>
                  <w:color w:val="auto"/>
                  <w:sz w:val="24"/>
                  <w:szCs w:val="24"/>
                  <w:u w:val="none"/>
                  <w:shd w:val="clear" w:color="auto" w:fill="FFFFFF"/>
                </w:rPr>
                <w:t>N</w:t>
              </w:r>
              <w:r w:rsidR="00B17D77" w:rsidRPr="00B17D77">
                <w:rPr>
                  <w:rStyle w:val="afb"/>
                  <w:rFonts w:ascii="Arial" w:hAnsi="Arial" w:cs="Arial"/>
                  <w:bCs/>
                  <w:color w:val="auto"/>
                  <w:sz w:val="24"/>
                  <w:szCs w:val="24"/>
                  <w:u w:val="none"/>
                  <w:shd w:val="clear" w:color="auto" w:fill="FFFFFF"/>
                </w:rPr>
                <w:t>onwovens</w:t>
              </w:r>
              <w:proofErr w:type="spellEnd"/>
              <w:r w:rsidR="00FE6E59" w:rsidRPr="00B17D77">
                <w:rPr>
                  <w:rStyle w:val="afb"/>
                  <w:rFonts w:ascii="Arial" w:hAnsi="Arial" w:cs="Arial"/>
                  <w:bCs/>
                  <w:caps/>
                  <w:color w:val="auto"/>
                  <w:sz w:val="24"/>
                  <w:szCs w:val="24"/>
                  <w:u w:val="none"/>
                  <w:shd w:val="clear" w:color="auto" w:fill="FFFFFF"/>
                </w:rPr>
                <w:t xml:space="preserve"> — </w:t>
              </w:r>
              <w:proofErr w:type="spellStart"/>
              <w:r w:rsidR="00FE6E59" w:rsidRPr="00B17D77">
                <w:rPr>
                  <w:rStyle w:val="afb"/>
                  <w:rFonts w:ascii="Arial" w:hAnsi="Arial" w:cs="Arial"/>
                  <w:bCs/>
                  <w:caps/>
                  <w:color w:val="auto"/>
                  <w:sz w:val="24"/>
                  <w:szCs w:val="24"/>
                  <w:u w:val="none"/>
                  <w:shd w:val="clear" w:color="auto" w:fill="FFFFFF"/>
                </w:rPr>
                <w:t>V</w:t>
              </w:r>
              <w:r w:rsidR="00B17D77" w:rsidRPr="00B17D77">
                <w:rPr>
                  <w:rStyle w:val="afb"/>
                  <w:rFonts w:ascii="Arial" w:hAnsi="Arial" w:cs="Arial"/>
                  <w:bCs/>
                  <w:color w:val="auto"/>
                  <w:sz w:val="24"/>
                  <w:szCs w:val="24"/>
                  <w:u w:val="none"/>
                  <w:shd w:val="clear" w:color="auto" w:fill="FFFFFF"/>
                </w:rPr>
                <w:t>ocabulary</w:t>
              </w:r>
              <w:proofErr w:type="spellEnd"/>
            </w:hyperlink>
            <w:r w:rsidR="00FE6E59" w:rsidRPr="00B17D77">
              <w:rPr>
                <w:rFonts w:ascii="Arial" w:hAnsi="Arial" w:cs="Arial"/>
                <w:sz w:val="24"/>
                <w:szCs w:val="24"/>
              </w:rPr>
              <w:t xml:space="preserve"> </w:t>
            </w:r>
          </w:p>
          <w:p w:rsidR="003507DF" w:rsidRPr="00B17D77" w:rsidRDefault="003507DF" w:rsidP="00430329">
            <w:pPr>
              <w:jc w:val="both"/>
              <w:rPr>
                <w:rFonts w:ascii="Arial" w:hAnsi="Arial" w:cs="Arial"/>
                <w:bCs/>
                <w:sz w:val="24"/>
                <w:szCs w:val="24"/>
                <w:lang w:val="kk-KZ"/>
              </w:rPr>
            </w:pPr>
            <w:r w:rsidRPr="00B17D77">
              <w:rPr>
                <w:rFonts w:ascii="Arial" w:hAnsi="Arial" w:cs="Arial"/>
                <w:sz w:val="24"/>
                <w:szCs w:val="24"/>
              </w:rPr>
              <w:t>Текстиль. Нетканые материалы. Определение</w:t>
            </w:r>
          </w:p>
        </w:tc>
      </w:tr>
      <w:tr w:rsidR="003507DF" w:rsidTr="00500AEE">
        <w:tc>
          <w:tcPr>
            <w:tcW w:w="617" w:type="dxa"/>
          </w:tcPr>
          <w:p w:rsidR="003507DF" w:rsidRDefault="003507DF" w:rsidP="003507DF">
            <w:pPr>
              <w:jc w:val="both"/>
              <w:rPr>
                <w:rFonts w:ascii="Arial" w:hAnsi="Arial" w:cs="Arial"/>
                <w:bCs/>
                <w:sz w:val="24"/>
                <w:szCs w:val="24"/>
                <w:lang w:val="kk-KZ"/>
              </w:rPr>
            </w:pPr>
            <w:r w:rsidRPr="00AD5C5A">
              <w:rPr>
                <w:rFonts w:ascii="Arial" w:hAnsi="Arial" w:cs="Arial"/>
                <w:color w:val="000000"/>
                <w:sz w:val="24"/>
                <w:szCs w:val="24"/>
              </w:rPr>
              <w:t xml:space="preserve">[10] </w:t>
            </w:r>
          </w:p>
        </w:tc>
        <w:tc>
          <w:tcPr>
            <w:tcW w:w="2468" w:type="dxa"/>
          </w:tcPr>
          <w:p w:rsidR="003507DF" w:rsidRDefault="003507DF" w:rsidP="00500AEE">
            <w:pPr>
              <w:rPr>
                <w:rFonts w:ascii="Arial" w:hAnsi="Arial" w:cs="Arial"/>
                <w:bCs/>
                <w:sz w:val="24"/>
                <w:szCs w:val="24"/>
                <w:lang w:val="kk-KZ"/>
              </w:rPr>
            </w:pPr>
            <w:r w:rsidRPr="00AD5C5A">
              <w:rPr>
                <w:rFonts w:ascii="Arial" w:hAnsi="Arial" w:cs="Arial"/>
                <w:color w:val="000000"/>
                <w:sz w:val="24"/>
                <w:szCs w:val="24"/>
                <w:lang w:val="en-US"/>
              </w:rPr>
              <w:t>ISO</w:t>
            </w:r>
            <w:r w:rsidRPr="00AD5C5A">
              <w:rPr>
                <w:rFonts w:ascii="Arial" w:hAnsi="Arial" w:cs="Arial"/>
                <w:color w:val="000000"/>
                <w:sz w:val="24"/>
                <w:szCs w:val="24"/>
              </w:rPr>
              <w:t xml:space="preserve"> 23733</w:t>
            </w:r>
            <w:r>
              <w:rPr>
                <w:rFonts w:ascii="Arial" w:hAnsi="Arial" w:cs="Arial"/>
                <w:color w:val="000000"/>
                <w:sz w:val="24"/>
                <w:szCs w:val="24"/>
                <w:lang w:val="kk-KZ"/>
              </w:rPr>
              <w:t>:</w:t>
            </w:r>
            <w:r w:rsidR="00FE6E59">
              <w:rPr>
                <w:rFonts w:ascii="Arial" w:hAnsi="Arial" w:cs="Arial"/>
                <w:color w:val="000000"/>
                <w:sz w:val="24"/>
                <w:szCs w:val="24"/>
                <w:lang w:val="kk-KZ"/>
              </w:rPr>
              <w:t>2007</w:t>
            </w:r>
          </w:p>
        </w:tc>
        <w:tc>
          <w:tcPr>
            <w:tcW w:w="7477" w:type="dxa"/>
          </w:tcPr>
          <w:p w:rsidR="00B17D77" w:rsidRDefault="001E1E90" w:rsidP="00430329">
            <w:pPr>
              <w:jc w:val="both"/>
              <w:rPr>
                <w:rFonts w:ascii="Arial" w:hAnsi="Arial" w:cs="Arial"/>
                <w:sz w:val="24"/>
                <w:szCs w:val="24"/>
                <w:lang w:val="kk-KZ"/>
              </w:rPr>
            </w:pPr>
            <w:hyperlink r:id="rId27" w:tooltip="ISO 23733:2007 Textiles — Chenille yarns — Test method for the determination of linear density" w:history="1">
              <w:r w:rsidR="00FE6E59" w:rsidRPr="00B17D77">
                <w:rPr>
                  <w:rStyle w:val="afb"/>
                  <w:rFonts w:ascii="Arial" w:hAnsi="Arial" w:cs="Arial"/>
                  <w:bCs/>
                  <w:caps/>
                  <w:color w:val="auto"/>
                  <w:sz w:val="24"/>
                  <w:szCs w:val="24"/>
                  <w:u w:val="none"/>
                  <w:shd w:val="clear" w:color="auto" w:fill="FFFFFF"/>
                  <w:lang w:val="en-US"/>
                </w:rPr>
                <w:t>T</w:t>
              </w:r>
              <w:r w:rsidR="00B17D77" w:rsidRPr="00B17D77">
                <w:rPr>
                  <w:rStyle w:val="afb"/>
                  <w:rFonts w:ascii="Arial" w:hAnsi="Arial" w:cs="Arial"/>
                  <w:bCs/>
                  <w:color w:val="auto"/>
                  <w:sz w:val="24"/>
                  <w:szCs w:val="24"/>
                  <w:u w:val="none"/>
                  <w:shd w:val="clear" w:color="auto" w:fill="FFFFFF"/>
                  <w:lang w:val="en-US"/>
                </w:rPr>
                <w:t>extiles</w:t>
              </w:r>
              <w:r w:rsidR="00FE6E59" w:rsidRPr="00B17D77">
                <w:rPr>
                  <w:rStyle w:val="afb"/>
                  <w:rFonts w:ascii="Arial" w:hAnsi="Arial" w:cs="Arial"/>
                  <w:bCs/>
                  <w:caps/>
                  <w:color w:val="auto"/>
                  <w:sz w:val="24"/>
                  <w:szCs w:val="24"/>
                  <w:u w:val="none"/>
                  <w:shd w:val="clear" w:color="auto" w:fill="FFFFFF"/>
                  <w:lang w:val="en-US"/>
                </w:rPr>
                <w:t xml:space="preserve"> — C</w:t>
              </w:r>
              <w:r w:rsidR="00B17D77" w:rsidRPr="00B17D77">
                <w:rPr>
                  <w:rStyle w:val="afb"/>
                  <w:rFonts w:ascii="Arial" w:hAnsi="Arial" w:cs="Arial"/>
                  <w:bCs/>
                  <w:color w:val="auto"/>
                  <w:sz w:val="24"/>
                  <w:szCs w:val="24"/>
                  <w:u w:val="none"/>
                  <w:shd w:val="clear" w:color="auto" w:fill="FFFFFF"/>
                  <w:lang w:val="en-US"/>
                </w:rPr>
                <w:t>henille yarns</w:t>
              </w:r>
              <w:r w:rsidR="00FE6E59" w:rsidRPr="00B17D77">
                <w:rPr>
                  <w:rStyle w:val="afb"/>
                  <w:rFonts w:ascii="Arial" w:hAnsi="Arial" w:cs="Arial"/>
                  <w:bCs/>
                  <w:caps/>
                  <w:color w:val="auto"/>
                  <w:sz w:val="24"/>
                  <w:szCs w:val="24"/>
                  <w:u w:val="none"/>
                  <w:shd w:val="clear" w:color="auto" w:fill="FFFFFF"/>
                  <w:lang w:val="en-US"/>
                </w:rPr>
                <w:t xml:space="preserve"> — T</w:t>
              </w:r>
              <w:r w:rsidR="00B17D77" w:rsidRPr="00B17D77">
                <w:rPr>
                  <w:rStyle w:val="afb"/>
                  <w:rFonts w:ascii="Arial" w:hAnsi="Arial" w:cs="Arial"/>
                  <w:bCs/>
                  <w:color w:val="auto"/>
                  <w:sz w:val="24"/>
                  <w:szCs w:val="24"/>
                  <w:u w:val="none"/>
                  <w:shd w:val="clear" w:color="auto" w:fill="FFFFFF"/>
                  <w:lang w:val="en-US"/>
                </w:rPr>
                <w:t>est method for the determination of linear density</w:t>
              </w:r>
            </w:hyperlink>
          </w:p>
          <w:p w:rsidR="003507DF" w:rsidRPr="00B17D77" w:rsidRDefault="003507DF" w:rsidP="00430329">
            <w:pPr>
              <w:jc w:val="both"/>
              <w:rPr>
                <w:rFonts w:ascii="Arial" w:hAnsi="Arial" w:cs="Arial"/>
                <w:bCs/>
                <w:sz w:val="24"/>
                <w:szCs w:val="24"/>
                <w:lang w:val="kk-KZ"/>
              </w:rPr>
            </w:pPr>
            <w:r w:rsidRPr="00B17D77">
              <w:rPr>
                <w:rFonts w:ascii="Arial" w:hAnsi="Arial" w:cs="Arial"/>
                <w:sz w:val="24"/>
                <w:szCs w:val="24"/>
              </w:rPr>
              <w:t>Текстиль</w:t>
            </w:r>
            <w:r w:rsidRPr="00D706B6">
              <w:rPr>
                <w:rFonts w:ascii="Arial" w:hAnsi="Arial" w:cs="Arial"/>
                <w:sz w:val="24"/>
                <w:szCs w:val="24"/>
              </w:rPr>
              <w:t xml:space="preserve">. </w:t>
            </w:r>
            <w:r w:rsidRPr="00B17D77">
              <w:rPr>
                <w:rFonts w:ascii="Arial" w:hAnsi="Arial" w:cs="Arial"/>
                <w:sz w:val="24"/>
                <w:szCs w:val="24"/>
              </w:rPr>
              <w:t>Синельная нить. Метод испытания для определения линейной плотности</w:t>
            </w:r>
          </w:p>
        </w:tc>
      </w:tr>
      <w:tr w:rsidR="003507DF" w:rsidTr="00500AEE">
        <w:trPr>
          <w:trHeight w:val="77"/>
        </w:trPr>
        <w:tc>
          <w:tcPr>
            <w:tcW w:w="617" w:type="dxa"/>
          </w:tcPr>
          <w:p w:rsidR="003507DF" w:rsidRDefault="003507DF" w:rsidP="003507DF">
            <w:pPr>
              <w:jc w:val="both"/>
              <w:rPr>
                <w:rFonts w:ascii="Arial" w:hAnsi="Arial" w:cs="Arial"/>
                <w:bCs/>
                <w:sz w:val="24"/>
                <w:szCs w:val="24"/>
                <w:lang w:val="kk-KZ"/>
              </w:rPr>
            </w:pPr>
            <w:r w:rsidRPr="00AD5C5A">
              <w:rPr>
                <w:rFonts w:ascii="Arial" w:hAnsi="Arial" w:cs="Arial"/>
                <w:color w:val="000000"/>
                <w:sz w:val="24"/>
                <w:szCs w:val="24"/>
              </w:rPr>
              <w:t xml:space="preserve">[11] </w:t>
            </w:r>
          </w:p>
        </w:tc>
        <w:tc>
          <w:tcPr>
            <w:tcW w:w="2468" w:type="dxa"/>
          </w:tcPr>
          <w:p w:rsidR="003507DF" w:rsidRDefault="003507DF" w:rsidP="00500AEE">
            <w:pPr>
              <w:rPr>
                <w:rFonts w:ascii="Arial" w:hAnsi="Arial" w:cs="Arial"/>
                <w:bCs/>
                <w:sz w:val="24"/>
                <w:szCs w:val="24"/>
                <w:lang w:val="kk-KZ"/>
              </w:rPr>
            </w:pPr>
            <w:r w:rsidRPr="00AD5C5A">
              <w:rPr>
                <w:rFonts w:ascii="Arial" w:hAnsi="Arial" w:cs="Arial"/>
                <w:color w:val="000000"/>
                <w:sz w:val="24"/>
                <w:szCs w:val="24"/>
                <w:lang w:val="en-US"/>
              </w:rPr>
              <w:t>EN</w:t>
            </w:r>
            <w:r w:rsidRPr="00AD5C5A">
              <w:rPr>
                <w:rFonts w:ascii="Arial" w:hAnsi="Arial" w:cs="Arial"/>
                <w:color w:val="000000"/>
                <w:sz w:val="24"/>
                <w:szCs w:val="24"/>
              </w:rPr>
              <w:t xml:space="preserve"> 14465</w:t>
            </w:r>
            <w:r>
              <w:rPr>
                <w:rFonts w:ascii="Arial" w:hAnsi="Arial" w:cs="Arial"/>
                <w:color w:val="000000"/>
                <w:sz w:val="24"/>
                <w:szCs w:val="24"/>
                <w:lang w:val="kk-KZ"/>
              </w:rPr>
              <w:t>:</w:t>
            </w:r>
            <w:r w:rsidR="00FE6E59">
              <w:rPr>
                <w:rFonts w:ascii="Arial" w:hAnsi="Arial" w:cs="Arial"/>
                <w:color w:val="000000"/>
                <w:sz w:val="24"/>
                <w:szCs w:val="24"/>
                <w:lang w:val="kk-KZ"/>
              </w:rPr>
              <w:t>2003</w:t>
            </w:r>
          </w:p>
        </w:tc>
        <w:tc>
          <w:tcPr>
            <w:tcW w:w="7477" w:type="dxa"/>
          </w:tcPr>
          <w:p w:rsidR="00FE6E59" w:rsidRPr="00B17D77" w:rsidRDefault="00FE6E59" w:rsidP="00430329">
            <w:pPr>
              <w:jc w:val="both"/>
              <w:rPr>
                <w:rFonts w:ascii="Arial" w:hAnsi="Arial" w:cs="Arial"/>
                <w:sz w:val="24"/>
                <w:szCs w:val="24"/>
                <w:shd w:val="clear" w:color="auto" w:fill="FCFCFC"/>
                <w:lang w:val="kk-KZ"/>
              </w:rPr>
            </w:pPr>
            <w:r w:rsidRPr="00B17D77">
              <w:rPr>
                <w:rFonts w:ascii="Arial" w:hAnsi="Arial" w:cs="Arial"/>
                <w:sz w:val="24"/>
                <w:szCs w:val="24"/>
                <w:shd w:val="clear" w:color="auto" w:fill="FCFCFC"/>
                <w:lang w:val="en-US"/>
              </w:rPr>
              <w:t>Textiles - Upholstery fabrics - Specification and methods of test</w:t>
            </w:r>
          </w:p>
          <w:p w:rsidR="003507DF" w:rsidRPr="00B17D77" w:rsidRDefault="003507DF" w:rsidP="00430329">
            <w:pPr>
              <w:jc w:val="both"/>
              <w:rPr>
                <w:rFonts w:ascii="Arial" w:hAnsi="Arial" w:cs="Arial"/>
                <w:bCs/>
                <w:sz w:val="24"/>
                <w:szCs w:val="24"/>
                <w:lang w:val="kk-KZ"/>
              </w:rPr>
            </w:pPr>
            <w:r w:rsidRPr="00B17D77">
              <w:rPr>
                <w:rFonts w:ascii="Arial" w:hAnsi="Arial" w:cs="Arial"/>
                <w:sz w:val="24"/>
                <w:szCs w:val="24"/>
              </w:rPr>
              <w:t>Текстильные</w:t>
            </w:r>
            <w:r w:rsidRPr="00D706B6">
              <w:rPr>
                <w:rFonts w:ascii="Arial" w:hAnsi="Arial" w:cs="Arial"/>
                <w:sz w:val="24"/>
                <w:szCs w:val="24"/>
              </w:rPr>
              <w:t xml:space="preserve"> </w:t>
            </w:r>
            <w:r w:rsidRPr="00B17D77">
              <w:rPr>
                <w:rFonts w:ascii="Arial" w:hAnsi="Arial" w:cs="Arial"/>
                <w:sz w:val="24"/>
                <w:szCs w:val="24"/>
              </w:rPr>
              <w:t>материалы</w:t>
            </w:r>
            <w:r w:rsidRPr="00D706B6">
              <w:rPr>
                <w:rFonts w:ascii="Arial" w:hAnsi="Arial" w:cs="Arial"/>
                <w:sz w:val="24"/>
                <w:szCs w:val="24"/>
              </w:rPr>
              <w:t xml:space="preserve">. </w:t>
            </w:r>
            <w:r w:rsidRPr="00B17D77">
              <w:rPr>
                <w:rFonts w:ascii="Arial" w:hAnsi="Arial" w:cs="Arial"/>
                <w:sz w:val="24"/>
                <w:szCs w:val="24"/>
              </w:rPr>
              <w:t>Обивочные ткани. Технические требования и методы испытания</w:t>
            </w:r>
          </w:p>
        </w:tc>
      </w:tr>
    </w:tbl>
    <w:p w:rsidR="009A3828" w:rsidRPr="009A3828" w:rsidRDefault="009A3828" w:rsidP="00430329">
      <w:pPr>
        <w:ind w:firstLine="567"/>
        <w:jc w:val="both"/>
        <w:rPr>
          <w:rFonts w:ascii="Arial" w:hAnsi="Arial" w:cs="Arial"/>
          <w:bCs/>
          <w:sz w:val="24"/>
          <w:szCs w:val="24"/>
          <w:lang w:val="kk-KZ"/>
        </w:rPr>
      </w:pPr>
    </w:p>
    <w:p w:rsidR="0048653F" w:rsidRPr="00156474" w:rsidRDefault="0048653F" w:rsidP="00430329">
      <w:pPr>
        <w:ind w:firstLine="567"/>
        <w:jc w:val="both"/>
        <w:rPr>
          <w:rFonts w:ascii="Arial" w:hAnsi="Arial" w:cs="Arial"/>
          <w:bCs/>
          <w:sz w:val="24"/>
          <w:szCs w:val="24"/>
        </w:rPr>
      </w:pPr>
    </w:p>
    <w:p w:rsidR="0048653F" w:rsidRPr="00156474" w:rsidRDefault="0048653F" w:rsidP="00430329">
      <w:pPr>
        <w:ind w:firstLine="567"/>
        <w:jc w:val="both"/>
        <w:rPr>
          <w:rFonts w:ascii="Arial" w:hAnsi="Arial" w:cs="Arial"/>
          <w:bCs/>
          <w:sz w:val="24"/>
          <w:szCs w:val="24"/>
        </w:rPr>
      </w:pPr>
    </w:p>
    <w:p w:rsidR="0048653F" w:rsidRPr="00156474" w:rsidRDefault="0048653F" w:rsidP="00430329">
      <w:pPr>
        <w:ind w:firstLine="567"/>
        <w:jc w:val="both"/>
        <w:rPr>
          <w:rFonts w:ascii="Arial" w:hAnsi="Arial" w:cs="Arial"/>
          <w:bCs/>
          <w:sz w:val="24"/>
          <w:szCs w:val="24"/>
        </w:rPr>
      </w:pPr>
    </w:p>
    <w:p w:rsidR="0048653F" w:rsidRPr="00B41EB7" w:rsidRDefault="00B41EB7" w:rsidP="00B41EB7">
      <w:pPr>
        <w:jc w:val="center"/>
        <w:rPr>
          <w:rFonts w:ascii="Arial" w:hAnsi="Arial" w:cs="Arial"/>
          <w:b/>
          <w:bCs/>
          <w:sz w:val="24"/>
          <w:szCs w:val="24"/>
          <w:lang w:val="kk-KZ"/>
        </w:rPr>
      </w:pPr>
      <w:r w:rsidRPr="00B41EB7">
        <w:rPr>
          <w:rFonts w:ascii="Arial" w:hAnsi="Arial" w:cs="Arial"/>
          <w:b/>
          <w:bCs/>
          <w:sz w:val="24"/>
          <w:szCs w:val="24"/>
          <w:lang w:val="kk-KZ"/>
        </w:rPr>
        <w:lastRenderedPageBreak/>
        <w:t>Приложение ДА</w:t>
      </w:r>
    </w:p>
    <w:p w:rsidR="00B41EB7" w:rsidRPr="00AC10B0" w:rsidRDefault="00B41EB7" w:rsidP="00B41EB7">
      <w:pPr>
        <w:jc w:val="center"/>
        <w:rPr>
          <w:rFonts w:ascii="Arial" w:hAnsi="Arial" w:cs="Arial"/>
          <w:bCs/>
          <w:i/>
          <w:sz w:val="24"/>
          <w:szCs w:val="24"/>
          <w:lang w:val="kk-KZ"/>
        </w:rPr>
      </w:pPr>
      <w:r w:rsidRPr="00AC10B0">
        <w:rPr>
          <w:rFonts w:ascii="Arial" w:hAnsi="Arial" w:cs="Arial"/>
          <w:bCs/>
          <w:i/>
          <w:sz w:val="24"/>
          <w:szCs w:val="24"/>
          <w:lang w:val="kk-KZ"/>
        </w:rPr>
        <w:t>(справочное)</w:t>
      </w:r>
    </w:p>
    <w:p w:rsidR="00B41EB7" w:rsidRPr="00B41EB7" w:rsidRDefault="00B41EB7" w:rsidP="00B41EB7">
      <w:pPr>
        <w:jc w:val="center"/>
        <w:rPr>
          <w:rFonts w:ascii="Arial" w:hAnsi="Arial" w:cs="Arial"/>
          <w:b/>
          <w:bCs/>
          <w:sz w:val="24"/>
          <w:szCs w:val="24"/>
          <w:lang w:val="kk-KZ"/>
        </w:rPr>
      </w:pPr>
      <w:r w:rsidRPr="00B41EB7">
        <w:rPr>
          <w:rFonts w:ascii="Arial" w:hAnsi="Arial" w:cs="Arial"/>
          <w:b/>
          <w:bCs/>
          <w:sz w:val="24"/>
          <w:szCs w:val="24"/>
          <w:lang w:val="kk-KZ"/>
        </w:rPr>
        <w:br/>
        <w:t>Сведения о соответствии ссылочных международных документов межгосударственным стандартам</w:t>
      </w:r>
    </w:p>
    <w:p w:rsidR="00B41EB7" w:rsidRPr="00B41EB7" w:rsidRDefault="00B41EB7" w:rsidP="00B41EB7">
      <w:pPr>
        <w:jc w:val="center"/>
        <w:rPr>
          <w:rFonts w:ascii="Arial" w:hAnsi="Arial" w:cs="Arial"/>
          <w:b/>
          <w:bCs/>
          <w:sz w:val="24"/>
          <w:szCs w:val="24"/>
          <w:lang w:val="kk-KZ"/>
        </w:rPr>
      </w:pPr>
    </w:p>
    <w:p w:rsidR="00B41EB7" w:rsidRPr="00B41EB7" w:rsidRDefault="00B41EB7" w:rsidP="00B41EB7">
      <w:pPr>
        <w:jc w:val="center"/>
        <w:rPr>
          <w:rFonts w:ascii="Arial" w:hAnsi="Arial" w:cs="Arial"/>
          <w:b/>
          <w:bCs/>
          <w:sz w:val="24"/>
          <w:szCs w:val="24"/>
          <w:lang w:val="kk-KZ"/>
        </w:rPr>
      </w:pPr>
      <w:r w:rsidRPr="00B41EB7">
        <w:rPr>
          <w:rFonts w:ascii="Arial" w:hAnsi="Arial" w:cs="Arial"/>
          <w:b/>
          <w:bCs/>
          <w:sz w:val="24"/>
          <w:szCs w:val="24"/>
          <w:lang w:val="kk-KZ"/>
        </w:rPr>
        <w:t>Таблица ДА.1</w:t>
      </w:r>
    </w:p>
    <w:p w:rsidR="0048653F" w:rsidRDefault="0048653F" w:rsidP="00430329">
      <w:pPr>
        <w:ind w:firstLine="567"/>
        <w:jc w:val="both"/>
        <w:rPr>
          <w:rFonts w:ascii="Arial" w:hAnsi="Arial" w:cs="Arial"/>
          <w:bCs/>
          <w:sz w:val="24"/>
          <w:szCs w:val="24"/>
          <w:lang w:val="kk-KZ"/>
        </w:rPr>
      </w:pPr>
    </w:p>
    <w:tbl>
      <w:tblPr>
        <w:tblStyle w:val="a9"/>
        <w:tblW w:w="0" w:type="auto"/>
        <w:tblLook w:val="04A0"/>
      </w:tblPr>
      <w:tblGrid>
        <w:gridCol w:w="3284"/>
        <w:gridCol w:w="1927"/>
        <w:gridCol w:w="4642"/>
      </w:tblGrid>
      <w:tr w:rsidR="00B41EB7" w:rsidTr="003848C5">
        <w:tc>
          <w:tcPr>
            <w:tcW w:w="3284" w:type="dxa"/>
            <w:tcBorders>
              <w:bottom w:val="double" w:sz="4" w:space="0" w:color="auto"/>
            </w:tcBorders>
          </w:tcPr>
          <w:p w:rsidR="00B41EB7" w:rsidRDefault="00B41EB7" w:rsidP="00B41EB7">
            <w:pPr>
              <w:jc w:val="center"/>
              <w:rPr>
                <w:rFonts w:ascii="Arial" w:hAnsi="Arial" w:cs="Arial"/>
                <w:bCs/>
                <w:sz w:val="24"/>
                <w:szCs w:val="24"/>
                <w:lang w:val="kk-KZ"/>
              </w:rPr>
            </w:pPr>
            <w:r>
              <w:rPr>
                <w:rFonts w:ascii="Arial" w:hAnsi="Arial" w:cs="Arial"/>
                <w:bCs/>
                <w:sz w:val="24"/>
                <w:szCs w:val="24"/>
                <w:lang w:val="kk-KZ"/>
              </w:rPr>
              <w:t>Обозначение ссылочного международного документа</w:t>
            </w:r>
          </w:p>
        </w:tc>
        <w:tc>
          <w:tcPr>
            <w:tcW w:w="1927" w:type="dxa"/>
            <w:tcBorders>
              <w:bottom w:val="double" w:sz="4" w:space="0" w:color="auto"/>
            </w:tcBorders>
          </w:tcPr>
          <w:p w:rsidR="00B41EB7" w:rsidRDefault="00B41EB7" w:rsidP="00B41EB7">
            <w:pPr>
              <w:jc w:val="center"/>
              <w:rPr>
                <w:rFonts w:ascii="Arial" w:hAnsi="Arial" w:cs="Arial"/>
                <w:bCs/>
                <w:sz w:val="24"/>
                <w:szCs w:val="24"/>
                <w:lang w:val="kk-KZ"/>
              </w:rPr>
            </w:pPr>
            <w:r>
              <w:rPr>
                <w:rFonts w:ascii="Arial" w:hAnsi="Arial" w:cs="Arial"/>
                <w:bCs/>
                <w:sz w:val="24"/>
                <w:szCs w:val="24"/>
                <w:lang w:val="kk-KZ"/>
              </w:rPr>
              <w:t>Степень соответствия</w:t>
            </w:r>
          </w:p>
        </w:tc>
        <w:tc>
          <w:tcPr>
            <w:tcW w:w="4642" w:type="dxa"/>
            <w:tcBorders>
              <w:bottom w:val="double" w:sz="4" w:space="0" w:color="auto"/>
            </w:tcBorders>
          </w:tcPr>
          <w:p w:rsidR="00B41EB7" w:rsidRDefault="00B41EB7" w:rsidP="00B41EB7">
            <w:pPr>
              <w:jc w:val="center"/>
              <w:rPr>
                <w:rFonts w:ascii="Arial" w:hAnsi="Arial" w:cs="Arial"/>
                <w:bCs/>
                <w:sz w:val="24"/>
                <w:szCs w:val="24"/>
                <w:lang w:val="kk-KZ"/>
              </w:rPr>
            </w:pPr>
            <w:r>
              <w:rPr>
                <w:rFonts w:ascii="Arial" w:hAnsi="Arial" w:cs="Arial"/>
                <w:bCs/>
                <w:sz w:val="24"/>
                <w:szCs w:val="24"/>
                <w:lang w:val="kk-KZ"/>
              </w:rPr>
              <w:t>Обозначение и наименование соответствующего межгосударственного стандарта</w:t>
            </w:r>
          </w:p>
        </w:tc>
      </w:tr>
      <w:tr w:rsidR="00B41EB7" w:rsidTr="003848C5">
        <w:tc>
          <w:tcPr>
            <w:tcW w:w="3284" w:type="dxa"/>
            <w:tcBorders>
              <w:top w:val="double" w:sz="4" w:space="0" w:color="auto"/>
            </w:tcBorders>
          </w:tcPr>
          <w:p w:rsidR="00B41EB7" w:rsidRPr="0052488E" w:rsidRDefault="0052488E" w:rsidP="0052488E">
            <w:pPr>
              <w:jc w:val="both"/>
              <w:rPr>
                <w:rFonts w:ascii="Arial" w:hAnsi="Arial" w:cs="Arial"/>
                <w:bCs/>
                <w:sz w:val="24"/>
                <w:szCs w:val="24"/>
                <w:lang w:val="kk-KZ"/>
              </w:rPr>
            </w:pPr>
            <w:r w:rsidRPr="0052488E">
              <w:rPr>
                <w:rFonts w:ascii="Arial" w:hAnsi="Arial" w:cs="Arial"/>
                <w:bCs/>
                <w:sz w:val="24"/>
                <w:szCs w:val="24"/>
                <w:lang w:val="kk-KZ"/>
              </w:rPr>
              <w:t>ISO 105-A02</w:t>
            </w:r>
          </w:p>
        </w:tc>
        <w:tc>
          <w:tcPr>
            <w:tcW w:w="1927" w:type="dxa"/>
            <w:tcBorders>
              <w:top w:val="double" w:sz="4" w:space="0" w:color="auto"/>
            </w:tcBorders>
          </w:tcPr>
          <w:p w:rsidR="00B41EB7" w:rsidRPr="0052488E" w:rsidRDefault="003848C5" w:rsidP="003848C5">
            <w:pPr>
              <w:jc w:val="center"/>
              <w:rPr>
                <w:rFonts w:ascii="Arial" w:hAnsi="Arial" w:cs="Arial"/>
                <w:bCs/>
                <w:sz w:val="24"/>
                <w:szCs w:val="24"/>
                <w:lang w:val="kk-KZ"/>
              </w:rPr>
            </w:pPr>
            <w:r>
              <w:rPr>
                <w:rFonts w:ascii="Arial" w:hAnsi="Arial" w:cs="Arial"/>
                <w:bCs/>
                <w:sz w:val="24"/>
                <w:szCs w:val="24"/>
                <w:lang w:val="en-US"/>
              </w:rPr>
              <w:t>IDT</w:t>
            </w:r>
          </w:p>
        </w:tc>
        <w:tc>
          <w:tcPr>
            <w:tcW w:w="4642" w:type="dxa"/>
            <w:tcBorders>
              <w:top w:val="double" w:sz="4" w:space="0" w:color="auto"/>
            </w:tcBorders>
          </w:tcPr>
          <w:p w:rsidR="00B41EB7" w:rsidRPr="00041E3B" w:rsidRDefault="001E1E90" w:rsidP="0052488E">
            <w:pPr>
              <w:jc w:val="both"/>
              <w:rPr>
                <w:rFonts w:ascii="Arial" w:hAnsi="Arial" w:cs="Arial"/>
                <w:bCs/>
                <w:sz w:val="24"/>
                <w:szCs w:val="24"/>
                <w:lang w:val="kk-KZ"/>
              </w:rPr>
            </w:pPr>
            <w:hyperlink r:id="rId28" w:history="1">
              <w:r w:rsidR="0052488E" w:rsidRPr="00041E3B">
                <w:rPr>
                  <w:rStyle w:val="afb"/>
                  <w:rFonts w:ascii="Arial" w:hAnsi="Arial" w:cs="Arial"/>
                  <w:bCs/>
                  <w:color w:val="auto"/>
                  <w:sz w:val="24"/>
                  <w:szCs w:val="24"/>
                  <w:u w:val="none"/>
                  <w:shd w:val="clear" w:color="auto" w:fill="FFFFFF"/>
                </w:rPr>
                <w:t>ГОСТ ISO 105-A02-2013</w:t>
              </w:r>
              <w:r w:rsidR="0052488E" w:rsidRPr="00041E3B">
                <w:rPr>
                  <w:rFonts w:ascii="Arial" w:hAnsi="Arial" w:cs="Arial"/>
                  <w:bCs/>
                  <w:sz w:val="24"/>
                  <w:szCs w:val="24"/>
                  <w:shd w:val="clear" w:color="auto" w:fill="FFFFFF"/>
                </w:rPr>
                <w:br/>
              </w:r>
              <w:r w:rsidR="0052488E" w:rsidRPr="00041E3B">
                <w:rPr>
                  <w:rStyle w:val="afb"/>
                  <w:rFonts w:ascii="Arial" w:hAnsi="Arial" w:cs="Arial"/>
                  <w:bCs/>
                  <w:color w:val="auto"/>
                  <w:sz w:val="24"/>
                  <w:szCs w:val="24"/>
                  <w:u w:val="none"/>
                  <w:shd w:val="clear" w:color="auto" w:fill="FFFFFF"/>
                </w:rPr>
                <w:t>Материалы текстильные. Испытания на устойчивость окраски. Часть А02. Серая шкала для оценки изменения окраски</w:t>
              </w:r>
            </w:hyperlink>
          </w:p>
        </w:tc>
      </w:tr>
      <w:tr w:rsidR="00B41EB7" w:rsidTr="00B41EB7">
        <w:tc>
          <w:tcPr>
            <w:tcW w:w="3284" w:type="dxa"/>
          </w:tcPr>
          <w:p w:rsidR="00B41EB7" w:rsidRDefault="003848C5" w:rsidP="00430329">
            <w:pPr>
              <w:jc w:val="both"/>
              <w:rPr>
                <w:rFonts w:ascii="Arial" w:hAnsi="Arial" w:cs="Arial"/>
                <w:bCs/>
                <w:sz w:val="24"/>
                <w:szCs w:val="24"/>
                <w:lang w:val="kk-KZ"/>
              </w:rPr>
            </w:pPr>
            <w:r w:rsidRPr="003848C5">
              <w:rPr>
                <w:rFonts w:ascii="Arial" w:hAnsi="Arial" w:cs="Arial"/>
                <w:bCs/>
                <w:sz w:val="24"/>
                <w:szCs w:val="24"/>
                <w:lang w:val="kk-KZ"/>
              </w:rPr>
              <w:t>ISO 139</w:t>
            </w:r>
          </w:p>
        </w:tc>
        <w:tc>
          <w:tcPr>
            <w:tcW w:w="1927" w:type="dxa"/>
          </w:tcPr>
          <w:p w:rsidR="00B41EB7" w:rsidRPr="003848C5" w:rsidRDefault="003848C5" w:rsidP="003848C5">
            <w:pPr>
              <w:jc w:val="center"/>
              <w:rPr>
                <w:rFonts w:ascii="Arial" w:hAnsi="Arial" w:cs="Arial"/>
                <w:bCs/>
                <w:sz w:val="24"/>
                <w:szCs w:val="24"/>
                <w:lang w:val="en-US"/>
              </w:rPr>
            </w:pPr>
            <w:r>
              <w:rPr>
                <w:rFonts w:ascii="Arial" w:hAnsi="Arial" w:cs="Arial"/>
                <w:bCs/>
                <w:sz w:val="24"/>
                <w:szCs w:val="24"/>
                <w:lang w:val="en-US"/>
              </w:rPr>
              <w:t>IDT</w:t>
            </w:r>
          </w:p>
        </w:tc>
        <w:tc>
          <w:tcPr>
            <w:tcW w:w="4642" w:type="dxa"/>
          </w:tcPr>
          <w:p w:rsidR="00B41EB7" w:rsidRPr="0042791D" w:rsidRDefault="001E1E90" w:rsidP="00430329">
            <w:pPr>
              <w:jc w:val="both"/>
              <w:rPr>
                <w:rFonts w:ascii="Arial" w:hAnsi="Arial" w:cs="Arial"/>
                <w:bCs/>
                <w:sz w:val="24"/>
                <w:szCs w:val="24"/>
                <w:lang w:val="kk-KZ"/>
              </w:rPr>
            </w:pPr>
            <w:hyperlink r:id="rId29" w:history="1">
              <w:r w:rsidR="0042791D" w:rsidRPr="0042791D">
                <w:rPr>
                  <w:rStyle w:val="afb"/>
                  <w:rFonts w:ascii="Arial" w:hAnsi="Arial" w:cs="Arial"/>
                  <w:bCs/>
                  <w:color w:val="auto"/>
                  <w:sz w:val="24"/>
                  <w:szCs w:val="24"/>
                  <w:u w:val="none"/>
                  <w:shd w:val="clear" w:color="auto" w:fill="FFFFFF"/>
                </w:rPr>
                <w:t>ГОСТ ISO 139-2014</w:t>
              </w:r>
              <w:r w:rsidR="0042791D" w:rsidRPr="0042791D">
                <w:rPr>
                  <w:rFonts w:ascii="Arial" w:hAnsi="Arial" w:cs="Arial"/>
                  <w:bCs/>
                  <w:sz w:val="24"/>
                  <w:szCs w:val="24"/>
                  <w:shd w:val="clear" w:color="auto" w:fill="FFFFFF"/>
                </w:rPr>
                <w:br/>
              </w:r>
              <w:r w:rsidR="0042791D" w:rsidRPr="0042791D">
                <w:rPr>
                  <w:rStyle w:val="afb"/>
                  <w:rFonts w:ascii="Arial" w:hAnsi="Arial" w:cs="Arial"/>
                  <w:bCs/>
                  <w:color w:val="auto"/>
                  <w:sz w:val="24"/>
                  <w:szCs w:val="24"/>
                  <w:u w:val="none"/>
                  <w:shd w:val="clear" w:color="auto" w:fill="FFFFFF"/>
                </w:rPr>
                <w:t>Изделия текстильные. Стандартные атмосферные условия для проведения кондиционирования и испытаний</w:t>
              </w:r>
            </w:hyperlink>
          </w:p>
        </w:tc>
      </w:tr>
    </w:tbl>
    <w:p w:rsidR="00B41EB7" w:rsidRDefault="00B41EB7" w:rsidP="00430329">
      <w:pPr>
        <w:ind w:firstLine="567"/>
        <w:jc w:val="both"/>
        <w:rPr>
          <w:rFonts w:ascii="Arial" w:hAnsi="Arial" w:cs="Arial"/>
          <w:bCs/>
          <w:sz w:val="24"/>
          <w:szCs w:val="24"/>
          <w:lang w:val="kk-KZ"/>
        </w:rPr>
      </w:pPr>
    </w:p>
    <w:p w:rsidR="006F14E3" w:rsidRDefault="006F14E3" w:rsidP="00430329">
      <w:pPr>
        <w:ind w:firstLine="567"/>
        <w:jc w:val="both"/>
        <w:rPr>
          <w:rFonts w:ascii="Arial" w:hAnsi="Arial" w:cs="Arial"/>
          <w:bCs/>
          <w:sz w:val="24"/>
          <w:szCs w:val="24"/>
          <w:lang w:val="kk-KZ"/>
        </w:rPr>
      </w:pPr>
    </w:p>
    <w:p w:rsidR="006F14E3" w:rsidRDefault="006F14E3" w:rsidP="00430329">
      <w:pPr>
        <w:ind w:firstLine="567"/>
        <w:jc w:val="both"/>
        <w:rPr>
          <w:rFonts w:ascii="Arial" w:hAnsi="Arial" w:cs="Arial"/>
          <w:bCs/>
          <w:sz w:val="24"/>
          <w:szCs w:val="24"/>
          <w:lang w:val="kk-KZ"/>
        </w:rPr>
      </w:pPr>
    </w:p>
    <w:p w:rsidR="006F14E3" w:rsidRDefault="006F14E3" w:rsidP="00430329">
      <w:pPr>
        <w:ind w:firstLine="567"/>
        <w:jc w:val="both"/>
        <w:rPr>
          <w:rFonts w:ascii="Arial" w:hAnsi="Arial" w:cs="Arial"/>
          <w:bCs/>
          <w:sz w:val="24"/>
          <w:szCs w:val="24"/>
          <w:lang w:val="kk-KZ"/>
        </w:rPr>
      </w:pPr>
    </w:p>
    <w:p w:rsidR="006F14E3" w:rsidRDefault="006F14E3" w:rsidP="00430329">
      <w:pPr>
        <w:ind w:firstLine="567"/>
        <w:jc w:val="both"/>
        <w:rPr>
          <w:rFonts w:ascii="Arial" w:hAnsi="Arial" w:cs="Arial"/>
          <w:bCs/>
          <w:sz w:val="24"/>
          <w:szCs w:val="24"/>
          <w:lang w:val="kk-KZ"/>
        </w:rPr>
      </w:pPr>
    </w:p>
    <w:p w:rsidR="006F14E3" w:rsidRPr="006F14E3" w:rsidRDefault="006F14E3" w:rsidP="00430329">
      <w:pPr>
        <w:ind w:firstLine="567"/>
        <w:jc w:val="both"/>
        <w:rPr>
          <w:rFonts w:ascii="Arial" w:hAnsi="Arial" w:cs="Arial"/>
          <w:bCs/>
          <w:sz w:val="24"/>
          <w:szCs w:val="24"/>
          <w:lang w:val="kk-KZ"/>
        </w:rPr>
      </w:pPr>
    </w:p>
    <w:p w:rsidR="0048653F" w:rsidRPr="00156474" w:rsidRDefault="0048653F" w:rsidP="00430329">
      <w:pPr>
        <w:ind w:firstLine="567"/>
        <w:jc w:val="both"/>
        <w:rPr>
          <w:rFonts w:ascii="Arial" w:hAnsi="Arial" w:cs="Arial"/>
          <w:bCs/>
          <w:sz w:val="24"/>
          <w:szCs w:val="24"/>
        </w:rPr>
      </w:pPr>
    </w:p>
    <w:p w:rsidR="0048653F" w:rsidRPr="00156474" w:rsidRDefault="0048653F" w:rsidP="00430329">
      <w:pPr>
        <w:ind w:firstLine="567"/>
        <w:jc w:val="both"/>
        <w:rPr>
          <w:rFonts w:ascii="Arial" w:hAnsi="Arial" w:cs="Arial"/>
          <w:bCs/>
          <w:sz w:val="24"/>
          <w:szCs w:val="24"/>
        </w:rPr>
      </w:pPr>
    </w:p>
    <w:p w:rsidR="0048653F" w:rsidRPr="00156474" w:rsidRDefault="0048653F" w:rsidP="00430329">
      <w:pPr>
        <w:ind w:firstLine="567"/>
        <w:jc w:val="both"/>
        <w:rPr>
          <w:rFonts w:ascii="Arial" w:hAnsi="Arial" w:cs="Arial"/>
          <w:bCs/>
          <w:sz w:val="24"/>
          <w:szCs w:val="24"/>
        </w:rPr>
      </w:pPr>
    </w:p>
    <w:p w:rsidR="0048653F" w:rsidRPr="00156474" w:rsidRDefault="0048653F" w:rsidP="00430329">
      <w:pPr>
        <w:ind w:firstLine="567"/>
        <w:jc w:val="both"/>
        <w:rPr>
          <w:rFonts w:ascii="Arial" w:hAnsi="Arial" w:cs="Arial"/>
          <w:bCs/>
          <w:sz w:val="24"/>
          <w:szCs w:val="24"/>
        </w:rPr>
      </w:pPr>
    </w:p>
    <w:p w:rsidR="0048653F" w:rsidRPr="00156474" w:rsidRDefault="0048653F" w:rsidP="00430329">
      <w:pPr>
        <w:ind w:firstLine="567"/>
        <w:jc w:val="both"/>
        <w:rPr>
          <w:rFonts w:ascii="Arial" w:hAnsi="Arial" w:cs="Arial"/>
          <w:bCs/>
          <w:sz w:val="24"/>
          <w:szCs w:val="24"/>
        </w:rPr>
      </w:pPr>
    </w:p>
    <w:p w:rsidR="0048653F" w:rsidRPr="00156474" w:rsidRDefault="0048653F" w:rsidP="00430329">
      <w:pPr>
        <w:ind w:firstLine="567"/>
        <w:jc w:val="both"/>
        <w:rPr>
          <w:rFonts w:ascii="Arial" w:hAnsi="Arial" w:cs="Arial"/>
          <w:bCs/>
          <w:sz w:val="24"/>
          <w:szCs w:val="24"/>
        </w:rPr>
      </w:pPr>
    </w:p>
    <w:p w:rsidR="0048653F" w:rsidRPr="00D706B6" w:rsidRDefault="0048653F" w:rsidP="00430329">
      <w:pPr>
        <w:ind w:firstLine="567"/>
        <w:jc w:val="both"/>
        <w:rPr>
          <w:rFonts w:ascii="Arial" w:hAnsi="Arial" w:cs="Arial"/>
          <w:bCs/>
          <w:sz w:val="24"/>
          <w:szCs w:val="24"/>
        </w:rPr>
      </w:pPr>
    </w:p>
    <w:p w:rsidR="00AC10B0" w:rsidRPr="00D706B6" w:rsidRDefault="00AC10B0" w:rsidP="00430329">
      <w:pPr>
        <w:ind w:firstLine="567"/>
        <w:jc w:val="both"/>
        <w:rPr>
          <w:rFonts w:ascii="Arial" w:hAnsi="Arial" w:cs="Arial"/>
          <w:bCs/>
          <w:sz w:val="24"/>
          <w:szCs w:val="24"/>
        </w:rPr>
      </w:pPr>
    </w:p>
    <w:p w:rsidR="00AC10B0" w:rsidRPr="00D706B6" w:rsidRDefault="00AC10B0" w:rsidP="00430329">
      <w:pPr>
        <w:ind w:firstLine="567"/>
        <w:jc w:val="both"/>
        <w:rPr>
          <w:rFonts w:ascii="Arial" w:hAnsi="Arial" w:cs="Arial"/>
          <w:bCs/>
          <w:sz w:val="24"/>
          <w:szCs w:val="24"/>
        </w:rPr>
      </w:pPr>
    </w:p>
    <w:p w:rsidR="00AC10B0" w:rsidRPr="00D706B6" w:rsidRDefault="00AC10B0" w:rsidP="00430329">
      <w:pPr>
        <w:ind w:firstLine="567"/>
        <w:jc w:val="both"/>
        <w:rPr>
          <w:rFonts w:ascii="Arial" w:hAnsi="Arial" w:cs="Arial"/>
          <w:bCs/>
          <w:sz w:val="24"/>
          <w:szCs w:val="24"/>
        </w:rPr>
      </w:pPr>
    </w:p>
    <w:p w:rsidR="00AC10B0" w:rsidRPr="00D706B6" w:rsidRDefault="00AC10B0" w:rsidP="00430329">
      <w:pPr>
        <w:ind w:firstLine="567"/>
        <w:jc w:val="both"/>
        <w:rPr>
          <w:rFonts w:ascii="Arial" w:hAnsi="Arial" w:cs="Arial"/>
          <w:bCs/>
          <w:sz w:val="24"/>
          <w:szCs w:val="24"/>
        </w:rPr>
      </w:pPr>
    </w:p>
    <w:p w:rsidR="00AC10B0" w:rsidRPr="00D706B6" w:rsidRDefault="00AC10B0" w:rsidP="00430329">
      <w:pPr>
        <w:ind w:firstLine="567"/>
        <w:jc w:val="both"/>
        <w:rPr>
          <w:rFonts w:ascii="Arial" w:hAnsi="Arial" w:cs="Arial"/>
          <w:bCs/>
          <w:sz w:val="24"/>
          <w:szCs w:val="24"/>
        </w:rPr>
      </w:pPr>
    </w:p>
    <w:p w:rsidR="00AC10B0" w:rsidRPr="00D706B6" w:rsidRDefault="00AC10B0" w:rsidP="00430329">
      <w:pPr>
        <w:ind w:firstLine="567"/>
        <w:jc w:val="both"/>
        <w:rPr>
          <w:rFonts w:ascii="Arial" w:hAnsi="Arial" w:cs="Arial"/>
          <w:bCs/>
          <w:sz w:val="24"/>
          <w:szCs w:val="24"/>
        </w:rPr>
      </w:pPr>
    </w:p>
    <w:p w:rsidR="00AC10B0" w:rsidRPr="00D706B6" w:rsidRDefault="00AC10B0" w:rsidP="00430329">
      <w:pPr>
        <w:ind w:firstLine="567"/>
        <w:jc w:val="both"/>
        <w:rPr>
          <w:rFonts w:ascii="Arial" w:hAnsi="Arial" w:cs="Arial"/>
          <w:bCs/>
          <w:sz w:val="24"/>
          <w:szCs w:val="24"/>
        </w:rPr>
      </w:pPr>
    </w:p>
    <w:p w:rsidR="00AC10B0" w:rsidRPr="00D706B6" w:rsidRDefault="00AC10B0" w:rsidP="00430329">
      <w:pPr>
        <w:ind w:firstLine="567"/>
        <w:jc w:val="both"/>
        <w:rPr>
          <w:rFonts w:ascii="Arial" w:hAnsi="Arial" w:cs="Arial"/>
          <w:bCs/>
          <w:sz w:val="24"/>
          <w:szCs w:val="24"/>
        </w:rPr>
      </w:pPr>
    </w:p>
    <w:p w:rsidR="00430329" w:rsidRPr="00156474" w:rsidRDefault="00430329" w:rsidP="00430329">
      <w:pPr>
        <w:ind w:firstLine="567"/>
        <w:jc w:val="both"/>
        <w:rPr>
          <w:rFonts w:ascii="Arial" w:hAnsi="Arial" w:cs="Arial"/>
          <w:bCs/>
          <w:sz w:val="24"/>
          <w:szCs w:val="24"/>
        </w:rPr>
      </w:pPr>
    </w:p>
    <w:p w:rsidR="00E74ABA" w:rsidRPr="00156474" w:rsidRDefault="00E74ABA" w:rsidP="006E3282">
      <w:pPr>
        <w:rPr>
          <w:rFonts w:ascii="Arial" w:hAnsi="Arial" w:cs="Arial"/>
          <w:b/>
          <w:bCs/>
          <w:sz w:val="28"/>
          <w:szCs w:val="28"/>
        </w:rPr>
      </w:pPr>
      <w:r w:rsidRPr="00156474">
        <w:rPr>
          <w:rFonts w:ascii="Arial" w:hAnsi="Arial" w:cs="Arial"/>
          <w:b/>
          <w:sz w:val="24"/>
        </w:rPr>
        <w:t>________________________________________________________________________</w:t>
      </w:r>
    </w:p>
    <w:p w:rsidR="00E74ABA" w:rsidRPr="00156474" w:rsidRDefault="000C35F3" w:rsidP="00FB1342">
      <w:pPr>
        <w:ind w:firstLine="709"/>
        <w:jc w:val="right"/>
        <w:rPr>
          <w:rFonts w:ascii="Arial" w:hAnsi="Arial" w:cs="Arial"/>
          <w:b/>
          <w:sz w:val="24"/>
          <w:szCs w:val="24"/>
        </w:rPr>
      </w:pPr>
      <w:r w:rsidRPr="00156474">
        <w:rPr>
          <w:rFonts w:ascii="Arial" w:hAnsi="Arial" w:cs="Arial"/>
          <w:sz w:val="24"/>
          <w:szCs w:val="24"/>
        </w:rPr>
        <w:t xml:space="preserve">                  </w:t>
      </w:r>
      <w:r w:rsidR="00E74ABA" w:rsidRPr="00156474">
        <w:rPr>
          <w:rFonts w:ascii="Arial" w:hAnsi="Arial" w:cs="Arial"/>
          <w:b/>
          <w:sz w:val="24"/>
          <w:szCs w:val="24"/>
        </w:rPr>
        <w:t>МКС</w:t>
      </w:r>
      <w:r w:rsidR="006E3282" w:rsidRPr="00156474">
        <w:rPr>
          <w:rFonts w:ascii="Arial" w:hAnsi="Arial" w:cs="Arial"/>
          <w:b/>
          <w:sz w:val="24"/>
          <w:szCs w:val="24"/>
        </w:rPr>
        <w:t xml:space="preserve"> </w:t>
      </w:r>
      <w:r w:rsidR="006F14E3">
        <w:rPr>
          <w:rFonts w:ascii="Arial" w:hAnsi="Arial" w:cs="Arial"/>
          <w:b/>
          <w:sz w:val="24"/>
          <w:szCs w:val="24"/>
          <w:lang w:val="kk-KZ"/>
        </w:rPr>
        <w:t>59.080.30</w:t>
      </w:r>
      <w:r w:rsidR="00FB1342" w:rsidRPr="00156474">
        <w:rPr>
          <w:rFonts w:ascii="Arial" w:hAnsi="Arial" w:cs="Arial"/>
          <w:b/>
          <w:sz w:val="24"/>
          <w:szCs w:val="24"/>
        </w:rPr>
        <w:t xml:space="preserve"> (</w:t>
      </w:r>
      <w:r w:rsidR="00FB1342" w:rsidRPr="00156474">
        <w:rPr>
          <w:rFonts w:ascii="Arial" w:hAnsi="Arial" w:cs="Arial"/>
          <w:b/>
          <w:sz w:val="24"/>
          <w:szCs w:val="24"/>
          <w:lang w:val="en-US"/>
        </w:rPr>
        <w:t>IDT</w:t>
      </w:r>
      <w:r w:rsidR="00FB1342" w:rsidRPr="00156474">
        <w:rPr>
          <w:rFonts w:ascii="Arial" w:hAnsi="Arial" w:cs="Arial"/>
          <w:b/>
          <w:sz w:val="24"/>
          <w:szCs w:val="24"/>
        </w:rPr>
        <w:t>)</w:t>
      </w:r>
    </w:p>
    <w:p w:rsidR="00E74ABA" w:rsidRPr="00156474" w:rsidRDefault="00E74ABA" w:rsidP="00E74ABA">
      <w:pPr>
        <w:ind w:firstLine="709"/>
        <w:jc w:val="both"/>
        <w:outlineLvl w:val="0"/>
        <w:rPr>
          <w:rFonts w:ascii="Arial" w:hAnsi="Arial" w:cs="Arial"/>
          <w:b/>
          <w:sz w:val="24"/>
          <w:szCs w:val="24"/>
        </w:rPr>
      </w:pPr>
    </w:p>
    <w:p w:rsidR="00E74ABA" w:rsidRPr="006F14E3" w:rsidRDefault="00E74ABA" w:rsidP="006E3282">
      <w:pPr>
        <w:ind w:firstLine="709"/>
        <w:jc w:val="both"/>
        <w:rPr>
          <w:rFonts w:ascii="Arial" w:hAnsi="Arial" w:cs="Arial"/>
          <w:i/>
          <w:sz w:val="24"/>
          <w:szCs w:val="24"/>
          <w:lang w:val="kk-KZ"/>
        </w:rPr>
      </w:pPr>
      <w:r w:rsidRPr="00156474">
        <w:rPr>
          <w:rFonts w:ascii="Arial" w:hAnsi="Arial" w:cs="Arial"/>
          <w:b/>
          <w:sz w:val="24"/>
          <w:szCs w:val="24"/>
        </w:rPr>
        <w:t>Ключевые слова:</w:t>
      </w:r>
      <w:r w:rsidRPr="00156474">
        <w:rPr>
          <w:rFonts w:ascii="Arial" w:hAnsi="Arial" w:cs="Arial"/>
          <w:sz w:val="24"/>
          <w:szCs w:val="24"/>
        </w:rPr>
        <w:t xml:space="preserve"> </w:t>
      </w:r>
      <w:r w:rsidR="006F14E3">
        <w:rPr>
          <w:rFonts w:ascii="Arial" w:hAnsi="Arial" w:cs="Arial"/>
          <w:sz w:val="24"/>
          <w:szCs w:val="24"/>
          <w:lang w:val="kk-KZ"/>
        </w:rPr>
        <w:t>материалы текстильные, метод мартиндейла, определение стойкости к истиранию методом мартиндейла, определение момента разрушения, разрушение образца.</w:t>
      </w:r>
    </w:p>
    <w:p w:rsidR="00E74ABA" w:rsidRPr="00156474" w:rsidRDefault="00E74ABA" w:rsidP="00FA1E98">
      <w:pPr>
        <w:rPr>
          <w:rFonts w:ascii="Arial" w:hAnsi="Arial" w:cs="Arial"/>
          <w:b/>
          <w:sz w:val="24"/>
        </w:rPr>
      </w:pPr>
      <w:r w:rsidRPr="00156474">
        <w:rPr>
          <w:rFonts w:ascii="Arial" w:hAnsi="Arial" w:cs="Arial"/>
          <w:b/>
          <w:sz w:val="24"/>
        </w:rPr>
        <w:t>_______________________________________________________________________</w:t>
      </w:r>
    </w:p>
    <w:p w:rsidR="00AD44F1" w:rsidRPr="00156474" w:rsidRDefault="00AD44F1" w:rsidP="00CA44B9">
      <w:pPr>
        <w:jc w:val="both"/>
        <w:rPr>
          <w:rFonts w:ascii="Arial" w:hAnsi="Arial" w:cs="Arial"/>
          <w:b/>
          <w:sz w:val="24"/>
        </w:rPr>
      </w:pPr>
      <w:r w:rsidRPr="00156474">
        <w:rPr>
          <w:rFonts w:ascii="Arial" w:hAnsi="Arial" w:cs="Arial"/>
          <w:b/>
          <w:sz w:val="24"/>
        </w:rPr>
        <w:lastRenderedPageBreak/>
        <w:t>_________________________________________________</w:t>
      </w:r>
      <w:r w:rsidR="004B581F" w:rsidRPr="00156474">
        <w:rPr>
          <w:rFonts w:ascii="Arial" w:hAnsi="Arial" w:cs="Arial"/>
          <w:b/>
          <w:sz w:val="24"/>
        </w:rPr>
        <w:t>_______</w:t>
      </w:r>
      <w:r w:rsidR="00245D9A" w:rsidRPr="00156474">
        <w:rPr>
          <w:rFonts w:ascii="Arial" w:hAnsi="Arial" w:cs="Arial"/>
          <w:b/>
          <w:sz w:val="24"/>
        </w:rPr>
        <w:t>_____</w:t>
      </w:r>
      <w:r w:rsidR="00B734A8" w:rsidRPr="00156474">
        <w:rPr>
          <w:rFonts w:ascii="Arial" w:hAnsi="Arial" w:cs="Arial"/>
          <w:b/>
          <w:sz w:val="24"/>
        </w:rPr>
        <w:t>___________</w:t>
      </w:r>
    </w:p>
    <w:p w:rsidR="00FB1342" w:rsidRPr="00156474" w:rsidRDefault="00FB1342" w:rsidP="00FB1342">
      <w:pPr>
        <w:ind w:firstLine="709"/>
        <w:jc w:val="right"/>
        <w:rPr>
          <w:rFonts w:ascii="Arial" w:hAnsi="Arial" w:cs="Arial"/>
          <w:b/>
          <w:sz w:val="24"/>
          <w:szCs w:val="24"/>
        </w:rPr>
      </w:pPr>
      <w:r w:rsidRPr="00156474">
        <w:rPr>
          <w:rFonts w:ascii="Arial" w:hAnsi="Arial" w:cs="Arial"/>
          <w:b/>
          <w:sz w:val="24"/>
          <w:szCs w:val="24"/>
        </w:rPr>
        <w:t xml:space="preserve">МКС </w:t>
      </w:r>
      <w:r w:rsidR="006F14E3">
        <w:rPr>
          <w:rFonts w:ascii="Arial" w:hAnsi="Arial" w:cs="Arial"/>
          <w:b/>
          <w:sz w:val="24"/>
          <w:szCs w:val="24"/>
          <w:lang w:val="kk-KZ"/>
        </w:rPr>
        <w:t>59.080.30</w:t>
      </w:r>
      <w:r w:rsidR="006F14E3" w:rsidRPr="00156474">
        <w:rPr>
          <w:rFonts w:ascii="Arial" w:hAnsi="Arial" w:cs="Arial"/>
          <w:b/>
          <w:sz w:val="24"/>
          <w:szCs w:val="24"/>
        </w:rPr>
        <w:t xml:space="preserve"> </w:t>
      </w:r>
      <w:r w:rsidRPr="00156474">
        <w:rPr>
          <w:rFonts w:ascii="Arial" w:hAnsi="Arial" w:cs="Arial"/>
          <w:b/>
          <w:sz w:val="24"/>
          <w:szCs w:val="24"/>
        </w:rPr>
        <w:t>(</w:t>
      </w:r>
      <w:r w:rsidRPr="00156474">
        <w:rPr>
          <w:rFonts w:ascii="Arial" w:hAnsi="Arial" w:cs="Arial"/>
          <w:b/>
          <w:sz w:val="24"/>
          <w:szCs w:val="24"/>
          <w:lang w:val="en-US"/>
        </w:rPr>
        <w:t>IDT</w:t>
      </w:r>
      <w:r w:rsidRPr="00156474">
        <w:rPr>
          <w:rFonts w:ascii="Arial" w:hAnsi="Arial" w:cs="Arial"/>
          <w:b/>
          <w:sz w:val="24"/>
          <w:szCs w:val="24"/>
        </w:rPr>
        <w:t>)</w:t>
      </w:r>
    </w:p>
    <w:p w:rsidR="00FB1342" w:rsidRPr="00156474" w:rsidRDefault="00FB1342" w:rsidP="00FB1342">
      <w:pPr>
        <w:ind w:firstLine="709"/>
        <w:jc w:val="both"/>
        <w:outlineLvl w:val="0"/>
        <w:rPr>
          <w:rFonts w:ascii="Arial" w:hAnsi="Arial" w:cs="Arial"/>
          <w:b/>
          <w:sz w:val="24"/>
          <w:szCs w:val="24"/>
        </w:rPr>
      </w:pPr>
    </w:p>
    <w:p w:rsidR="00FB1342" w:rsidRPr="00156474" w:rsidRDefault="00381E29" w:rsidP="00FB1342">
      <w:pPr>
        <w:ind w:firstLine="709"/>
        <w:jc w:val="both"/>
        <w:rPr>
          <w:rFonts w:ascii="Arial" w:hAnsi="Arial" w:cs="Arial"/>
          <w:i/>
          <w:sz w:val="24"/>
          <w:szCs w:val="24"/>
        </w:rPr>
      </w:pPr>
      <w:r w:rsidRPr="00156474">
        <w:rPr>
          <w:rFonts w:ascii="Arial" w:hAnsi="Arial" w:cs="Arial"/>
          <w:b/>
          <w:sz w:val="24"/>
          <w:szCs w:val="24"/>
        </w:rPr>
        <w:t xml:space="preserve">Ключевые слова: </w:t>
      </w:r>
      <w:r w:rsidR="006F14E3">
        <w:rPr>
          <w:rFonts w:ascii="Arial" w:hAnsi="Arial" w:cs="Arial"/>
          <w:sz w:val="24"/>
          <w:szCs w:val="24"/>
          <w:lang w:val="kk-KZ"/>
        </w:rPr>
        <w:t>материалы текстильные, метод мартиндейла, определение стойкости к истиранию методом мартиндейла, определение момента разрушения, разрушение образца.</w:t>
      </w:r>
    </w:p>
    <w:p w:rsidR="00AD44F1" w:rsidRPr="00156474" w:rsidRDefault="00AD44F1" w:rsidP="00CA44B9">
      <w:pPr>
        <w:rPr>
          <w:rFonts w:ascii="Arial" w:hAnsi="Arial" w:cs="Arial"/>
          <w:b/>
          <w:sz w:val="24"/>
        </w:rPr>
      </w:pPr>
      <w:r w:rsidRPr="00156474">
        <w:rPr>
          <w:rFonts w:ascii="Arial" w:hAnsi="Arial" w:cs="Arial"/>
          <w:b/>
          <w:sz w:val="24"/>
        </w:rPr>
        <w:t>______________________________________________________</w:t>
      </w:r>
      <w:r w:rsidR="004B581F" w:rsidRPr="00156474">
        <w:rPr>
          <w:rFonts w:ascii="Arial" w:hAnsi="Arial" w:cs="Arial"/>
          <w:b/>
          <w:sz w:val="24"/>
        </w:rPr>
        <w:t>___</w:t>
      </w:r>
      <w:r w:rsidR="00245D9A" w:rsidRPr="00156474">
        <w:rPr>
          <w:rFonts w:ascii="Arial" w:hAnsi="Arial" w:cs="Arial"/>
          <w:b/>
          <w:sz w:val="24"/>
        </w:rPr>
        <w:t>_____</w:t>
      </w:r>
      <w:r w:rsidR="00B734A8" w:rsidRPr="00156474">
        <w:rPr>
          <w:rFonts w:ascii="Arial" w:hAnsi="Arial" w:cs="Arial"/>
          <w:b/>
          <w:sz w:val="24"/>
        </w:rPr>
        <w:t>_________</w:t>
      </w:r>
    </w:p>
    <w:p w:rsidR="00AD44F1" w:rsidRPr="00156474" w:rsidRDefault="00AD44F1" w:rsidP="00CA44B9">
      <w:pPr>
        <w:jc w:val="both"/>
        <w:rPr>
          <w:rFonts w:ascii="Arial" w:hAnsi="Arial" w:cs="Arial"/>
          <w:sz w:val="24"/>
        </w:rPr>
      </w:pPr>
    </w:p>
    <w:p w:rsidR="00C11611" w:rsidRPr="00156474" w:rsidRDefault="00C11611" w:rsidP="00CA44B9">
      <w:pPr>
        <w:suppressAutoHyphens/>
        <w:ind w:firstLine="709"/>
        <w:jc w:val="both"/>
        <w:rPr>
          <w:rFonts w:ascii="Arial" w:hAnsi="Arial" w:cs="Arial"/>
          <w:sz w:val="24"/>
          <w:szCs w:val="24"/>
        </w:rPr>
      </w:pPr>
      <w:r w:rsidRPr="00156474">
        <w:rPr>
          <w:rFonts w:ascii="Arial" w:hAnsi="Arial" w:cs="Arial"/>
          <w:sz w:val="24"/>
          <w:szCs w:val="24"/>
        </w:rPr>
        <w:t xml:space="preserve">РАЗРАБОТЧИК </w:t>
      </w:r>
    </w:p>
    <w:p w:rsidR="00C11611" w:rsidRPr="00156474" w:rsidRDefault="00C11611" w:rsidP="00CA44B9">
      <w:pPr>
        <w:suppressAutoHyphens/>
        <w:ind w:firstLine="709"/>
        <w:jc w:val="both"/>
        <w:rPr>
          <w:rFonts w:ascii="Arial" w:hAnsi="Arial" w:cs="Arial"/>
          <w:sz w:val="24"/>
          <w:szCs w:val="24"/>
        </w:rPr>
      </w:pPr>
    </w:p>
    <w:p w:rsidR="00C11611" w:rsidRPr="00156474" w:rsidRDefault="006E3282" w:rsidP="00C962D0">
      <w:pPr>
        <w:suppressAutoHyphens/>
        <w:ind w:firstLine="709"/>
        <w:jc w:val="both"/>
        <w:rPr>
          <w:rFonts w:ascii="Arial" w:hAnsi="Arial" w:cs="Arial"/>
          <w:sz w:val="24"/>
          <w:szCs w:val="24"/>
        </w:rPr>
      </w:pPr>
      <w:r w:rsidRPr="00156474">
        <w:rPr>
          <w:rFonts w:ascii="Arial" w:hAnsi="Arial" w:cs="Arial"/>
          <w:sz w:val="24"/>
          <w:szCs w:val="24"/>
        </w:rPr>
        <w:t xml:space="preserve">РГП «Казахстанский институт стандартизации и сертификации» Комитета технического регулирования и метрологии Министерства </w:t>
      </w:r>
      <w:r w:rsidR="00C962D0" w:rsidRPr="00156474">
        <w:rPr>
          <w:rFonts w:ascii="Arial" w:hAnsi="Arial" w:cs="Arial"/>
          <w:sz w:val="24"/>
          <w:szCs w:val="24"/>
        </w:rPr>
        <w:t xml:space="preserve">торговли и интеграции </w:t>
      </w:r>
      <w:r w:rsidRPr="00156474">
        <w:rPr>
          <w:rFonts w:ascii="Arial" w:hAnsi="Arial" w:cs="Arial"/>
          <w:sz w:val="24"/>
          <w:szCs w:val="24"/>
        </w:rPr>
        <w:t>Республики Казахстан</w:t>
      </w:r>
    </w:p>
    <w:p w:rsidR="006E3282" w:rsidRPr="00156474" w:rsidRDefault="006E3282" w:rsidP="00CA44B9">
      <w:pPr>
        <w:suppressAutoHyphens/>
        <w:ind w:firstLine="709"/>
        <w:rPr>
          <w:rFonts w:ascii="Arial" w:hAnsi="Arial" w:cs="Arial"/>
          <w:bCs/>
          <w:spacing w:val="3"/>
          <w:sz w:val="24"/>
          <w:szCs w:val="24"/>
        </w:rPr>
      </w:pPr>
    </w:p>
    <w:p w:rsidR="006E3282" w:rsidRPr="00156474" w:rsidRDefault="006E3282" w:rsidP="00CA44B9">
      <w:pPr>
        <w:suppressAutoHyphens/>
        <w:ind w:firstLine="709"/>
        <w:rPr>
          <w:rFonts w:ascii="Arial" w:hAnsi="Arial" w:cs="Arial"/>
          <w:bCs/>
          <w:spacing w:val="3"/>
          <w:sz w:val="24"/>
          <w:szCs w:val="24"/>
        </w:rPr>
      </w:pPr>
      <w:r w:rsidRPr="00156474">
        <w:rPr>
          <w:rFonts w:ascii="Arial" w:hAnsi="Arial" w:cs="Arial"/>
          <w:bCs/>
          <w:spacing w:val="3"/>
          <w:sz w:val="24"/>
          <w:szCs w:val="24"/>
        </w:rPr>
        <w:t xml:space="preserve">Заместитель </w:t>
      </w:r>
    </w:p>
    <w:p w:rsidR="00C11611" w:rsidRPr="00156474" w:rsidRDefault="006E3282" w:rsidP="00CA44B9">
      <w:pPr>
        <w:suppressAutoHyphens/>
        <w:ind w:firstLine="709"/>
        <w:rPr>
          <w:rFonts w:ascii="Arial" w:hAnsi="Arial" w:cs="Arial"/>
          <w:bCs/>
          <w:spacing w:val="3"/>
          <w:sz w:val="24"/>
          <w:szCs w:val="24"/>
        </w:rPr>
      </w:pPr>
      <w:r w:rsidRPr="00156474">
        <w:rPr>
          <w:rFonts w:ascii="Arial" w:hAnsi="Arial" w:cs="Arial"/>
          <w:bCs/>
          <w:spacing w:val="3"/>
          <w:sz w:val="24"/>
          <w:szCs w:val="24"/>
        </w:rPr>
        <w:t>Генерального директора</w:t>
      </w:r>
      <w:r w:rsidRPr="00156474">
        <w:rPr>
          <w:rFonts w:ascii="Arial" w:hAnsi="Arial" w:cs="Arial"/>
          <w:bCs/>
          <w:spacing w:val="3"/>
          <w:sz w:val="24"/>
          <w:szCs w:val="24"/>
        </w:rPr>
        <w:tab/>
      </w:r>
      <w:r w:rsidRPr="00156474">
        <w:rPr>
          <w:rFonts w:ascii="Arial" w:hAnsi="Arial" w:cs="Arial"/>
          <w:bCs/>
          <w:spacing w:val="3"/>
          <w:sz w:val="24"/>
          <w:szCs w:val="24"/>
        </w:rPr>
        <w:tab/>
      </w:r>
      <w:r w:rsidRPr="00156474">
        <w:rPr>
          <w:rFonts w:ascii="Arial" w:hAnsi="Arial" w:cs="Arial"/>
          <w:bCs/>
          <w:spacing w:val="3"/>
          <w:sz w:val="24"/>
          <w:szCs w:val="24"/>
        </w:rPr>
        <w:tab/>
      </w:r>
      <w:r w:rsidRPr="00156474">
        <w:rPr>
          <w:rFonts w:ascii="Arial" w:hAnsi="Arial" w:cs="Arial"/>
          <w:bCs/>
          <w:spacing w:val="3"/>
          <w:sz w:val="24"/>
          <w:szCs w:val="24"/>
        </w:rPr>
        <w:tab/>
      </w:r>
      <w:r w:rsidRPr="00156474">
        <w:rPr>
          <w:rFonts w:ascii="Arial" w:hAnsi="Arial" w:cs="Arial"/>
          <w:bCs/>
          <w:spacing w:val="3"/>
          <w:sz w:val="24"/>
          <w:szCs w:val="24"/>
        </w:rPr>
        <w:tab/>
      </w:r>
      <w:r w:rsidR="000C35F3" w:rsidRPr="00156474">
        <w:rPr>
          <w:rFonts w:ascii="Arial" w:hAnsi="Arial" w:cs="Arial"/>
          <w:bCs/>
          <w:spacing w:val="3"/>
          <w:sz w:val="24"/>
          <w:szCs w:val="24"/>
        </w:rPr>
        <w:tab/>
      </w:r>
      <w:r w:rsidR="00381E29" w:rsidRPr="00156474">
        <w:rPr>
          <w:rFonts w:ascii="Arial" w:hAnsi="Arial" w:cs="Arial"/>
          <w:bCs/>
          <w:spacing w:val="3"/>
          <w:sz w:val="24"/>
          <w:szCs w:val="24"/>
        </w:rPr>
        <w:t xml:space="preserve">   </w:t>
      </w:r>
      <w:r w:rsidR="006F14E3">
        <w:rPr>
          <w:rFonts w:ascii="Arial" w:hAnsi="Arial" w:cs="Arial"/>
          <w:bCs/>
          <w:spacing w:val="3"/>
          <w:sz w:val="24"/>
          <w:szCs w:val="24"/>
          <w:lang w:val="kk-KZ"/>
        </w:rPr>
        <w:t xml:space="preserve">            </w:t>
      </w:r>
      <w:r w:rsidR="00381E29" w:rsidRPr="00156474">
        <w:rPr>
          <w:rFonts w:ascii="Arial" w:hAnsi="Arial" w:cs="Arial"/>
          <w:bCs/>
          <w:spacing w:val="3"/>
          <w:sz w:val="24"/>
          <w:szCs w:val="24"/>
        </w:rPr>
        <w:t xml:space="preserve"> </w:t>
      </w:r>
      <w:r w:rsidRPr="00156474">
        <w:rPr>
          <w:rFonts w:ascii="Arial" w:hAnsi="Arial" w:cs="Arial"/>
          <w:bCs/>
          <w:spacing w:val="3"/>
          <w:sz w:val="24"/>
          <w:szCs w:val="24"/>
        </w:rPr>
        <w:t>И. Хамитов</w:t>
      </w:r>
    </w:p>
    <w:p w:rsidR="006E3282" w:rsidRPr="00156474" w:rsidRDefault="006E3282" w:rsidP="00CA44B9">
      <w:pPr>
        <w:suppressAutoHyphens/>
        <w:ind w:firstLine="709"/>
        <w:rPr>
          <w:rFonts w:ascii="Arial" w:hAnsi="Arial" w:cs="Arial"/>
          <w:bCs/>
          <w:spacing w:val="3"/>
          <w:sz w:val="24"/>
          <w:szCs w:val="24"/>
        </w:rPr>
      </w:pPr>
    </w:p>
    <w:p w:rsidR="006F14E3" w:rsidRPr="006F14E3" w:rsidRDefault="006F14E3" w:rsidP="006F14E3">
      <w:pPr>
        <w:ind w:firstLine="709"/>
        <w:jc w:val="both"/>
        <w:rPr>
          <w:rFonts w:ascii="Arial" w:hAnsi="Arial" w:cs="Arial"/>
          <w:sz w:val="24"/>
          <w:szCs w:val="24"/>
        </w:rPr>
      </w:pPr>
      <w:r w:rsidRPr="006F14E3">
        <w:rPr>
          <w:rFonts w:ascii="Arial" w:hAnsi="Arial" w:cs="Arial"/>
          <w:sz w:val="24"/>
          <w:szCs w:val="24"/>
        </w:rPr>
        <w:t xml:space="preserve">Информационного центра </w:t>
      </w:r>
      <w:proofErr w:type="gramStart"/>
      <w:r w:rsidRPr="006F14E3">
        <w:rPr>
          <w:rFonts w:ascii="Arial" w:hAnsi="Arial" w:cs="Arial"/>
          <w:sz w:val="24"/>
          <w:szCs w:val="24"/>
        </w:rPr>
        <w:t>по</w:t>
      </w:r>
      <w:proofErr w:type="gramEnd"/>
      <w:r w:rsidRPr="006F14E3">
        <w:rPr>
          <w:rFonts w:ascii="Arial" w:hAnsi="Arial" w:cs="Arial"/>
          <w:sz w:val="24"/>
          <w:szCs w:val="24"/>
        </w:rPr>
        <w:t xml:space="preserve"> </w:t>
      </w:r>
    </w:p>
    <w:p w:rsidR="006F14E3" w:rsidRPr="006F14E3" w:rsidRDefault="006F14E3" w:rsidP="006F14E3">
      <w:pPr>
        <w:ind w:firstLine="709"/>
        <w:jc w:val="both"/>
        <w:rPr>
          <w:rFonts w:ascii="Arial" w:hAnsi="Arial" w:cs="Arial"/>
          <w:sz w:val="24"/>
          <w:szCs w:val="24"/>
        </w:rPr>
      </w:pPr>
      <w:r w:rsidRPr="006F14E3">
        <w:rPr>
          <w:rFonts w:ascii="Arial" w:hAnsi="Arial" w:cs="Arial"/>
          <w:sz w:val="24"/>
          <w:szCs w:val="24"/>
        </w:rPr>
        <w:t xml:space="preserve">техническим барьерам в торговле </w:t>
      </w:r>
    </w:p>
    <w:p w:rsidR="006F14E3" w:rsidRPr="006F14E3" w:rsidRDefault="006F14E3" w:rsidP="006F14E3">
      <w:pPr>
        <w:ind w:firstLine="709"/>
        <w:jc w:val="both"/>
        <w:rPr>
          <w:rFonts w:ascii="Arial" w:hAnsi="Arial" w:cs="Arial"/>
          <w:sz w:val="24"/>
          <w:szCs w:val="24"/>
          <w:lang w:val="kk-KZ"/>
        </w:rPr>
      </w:pPr>
      <w:r w:rsidRPr="006F14E3">
        <w:rPr>
          <w:rFonts w:ascii="Arial" w:hAnsi="Arial" w:cs="Arial"/>
          <w:sz w:val="24"/>
          <w:szCs w:val="24"/>
        </w:rPr>
        <w:t>и санитарно</w:t>
      </w:r>
      <w:r w:rsidRPr="006F14E3">
        <w:rPr>
          <w:rFonts w:ascii="Arial" w:hAnsi="Arial" w:cs="Arial"/>
          <w:sz w:val="24"/>
          <w:szCs w:val="24"/>
          <w:lang w:val="kk-KZ"/>
        </w:rPr>
        <w:t>-</w:t>
      </w:r>
      <w:r>
        <w:rPr>
          <w:rFonts w:ascii="Arial" w:hAnsi="Arial" w:cs="Arial"/>
          <w:sz w:val="24"/>
          <w:szCs w:val="24"/>
        </w:rPr>
        <w:t>фитосанитарным мера</w:t>
      </w:r>
      <w:r>
        <w:rPr>
          <w:rFonts w:ascii="Arial" w:hAnsi="Arial" w:cs="Arial"/>
          <w:sz w:val="24"/>
          <w:szCs w:val="24"/>
          <w:lang w:val="kk-KZ"/>
        </w:rPr>
        <w:t xml:space="preserve">м                                                    </w:t>
      </w:r>
      <w:r w:rsidRPr="006F14E3">
        <w:rPr>
          <w:rFonts w:ascii="Arial" w:hAnsi="Arial" w:cs="Arial"/>
          <w:sz w:val="24"/>
          <w:szCs w:val="24"/>
          <w:lang w:val="kk-KZ"/>
        </w:rPr>
        <w:t>Б.Кусаинов</w:t>
      </w:r>
    </w:p>
    <w:p w:rsidR="006F14E3" w:rsidRPr="006F14E3" w:rsidRDefault="006F14E3" w:rsidP="006F14E3">
      <w:pPr>
        <w:ind w:firstLine="709"/>
        <w:jc w:val="both"/>
        <w:rPr>
          <w:rFonts w:ascii="Arial" w:hAnsi="Arial" w:cs="Arial"/>
          <w:sz w:val="24"/>
          <w:szCs w:val="24"/>
        </w:rPr>
      </w:pPr>
    </w:p>
    <w:p w:rsidR="006F14E3" w:rsidRPr="006F14E3" w:rsidRDefault="006F14E3" w:rsidP="006F14E3">
      <w:pPr>
        <w:ind w:firstLine="709"/>
        <w:jc w:val="both"/>
        <w:rPr>
          <w:rFonts w:ascii="Arial" w:hAnsi="Arial" w:cs="Arial"/>
          <w:sz w:val="24"/>
          <w:szCs w:val="24"/>
        </w:rPr>
      </w:pPr>
      <w:r w:rsidRPr="006F14E3">
        <w:rPr>
          <w:rFonts w:ascii="Arial" w:hAnsi="Arial" w:cs="Arial"/>
          <w:sz w:val="24"/>
          <w:szCs w:val="24"/>
        </w:rPr>
        <w:t>Директор</w:t>
      </w:r>
      <w:r w:rsidRPr="006F14E3">
        <w:rPr>
          <w:rFonts w:ascii="Arial" w:hAnsi="Arial" w:cs="Arial"/>
          <w:sz w:val="24"/>
          <w:szCs w:val="24"/>
          <w:lang w:val="kk-KZ"/>
        </w:rPr>
        <w:t xml:space="preserve"> </w:t>
      </w:r>
      <w:proofErr w:type="spellStart"/>
      <w:r w:rsidRPr="006F14E3">
        <w:rPr>
          <w:rFonts w:ascii="Arial" w:hAnsi="Arial" w:cs="Arial"/>
          <w:sz w:val="24"/>
          <w:szCs w:val="24"/>
        </w:rPr>
        <w:t>Жамбылского</w:t>
      </w:r>
      <w:proofErr w:type="spellEnd"/>
      <w:r w:rsidRPr="006F14E3">
        <w:rPr>
          <w:rFonts w:ascii="Arial" w:hAnsi="Arial" w:cs="Arial"/>
          <w:sz w:val="24"/>
          <w:szCs w:val="24"/>
        </w:rPr>
        <w:t xml:space="preserve"> филиала</w:t>
      </w:r>
    </w:p>
    <w:p w:rsidR="006F14E3" w:rsidRPr="006F14E3" w:rsidRDefault="006F14E3" w:rsidP="006F14E3">
      <w:pPr>
        <w:ind w:firstLine="709"/>
        <w:jc w:val="both"/>
        <w:rPr>
          <w:rFonts w:ascii="Arial" w:hAnsi="Arial" w:cs="Arial"/>
          <w:sz w:val="24"/>
          <w:szCs w:val="24"/>
        </w:rPr>
      </w:pPr>
      <w:r w:rsidRPr="006F14E3">
        <w:rPr>
          <w:rFonts w:ascii="Arial" w:hAnsi="Arial" w:cs="Arial"/>
          <w:sz w:val="24"/>
          <w:szCs w:val="24"/>
        </w:rPr>
        <w:t xml:space="preserve">РГП на ПХВ «Казахстанский институт </w:t>
      </w:r>
    </w:p>
    <w:p w:rsidR="006F14E3" w:rsidRPr="006F14E3" w:rsidRDefault="006F14E3" w:rsidP="006F14E3">
      <w:pPr>
        <w:ind w:firstLine="709"/>
        <w:jc w:val="both"/>
        <w:rPr>
          <w:rFonts w:ascii="Arial" w:hAnsi="Arial" w:cs="Arial"/>
          <w:sz w:val="24"/>
          <w:szCs w:val="24"/>
          <w:lang w:val="kk-KZ"/>
        </w:rPr>
      </w:pPr>
      <w:r w:rsidRPr="006F14E3">
        <w:rPr>
          <w:rFonts w:ascii="Arial" w:hAnsi="Arial" w:cs="Arial"/>
          <w:sz w:val="24"/>
          <w:szCs w:val="24"/>
        </w:rPr>
        <w:t xml:space="preserve">стандартизации и сертификации» </w:t>
      </w:r>
      <w:r w:rsidRPr="006F14E3">
        <w:rPr>
          <w:rFonts w:ascii="Arial" w:hAnsi="Arial" w:cs="Arial"/>
          <w:sz w:val="24"/>
          <w:szCs w:val="24"/>
          <w:lang w:val="kk-KZ"/>
        </w:rPr>
        <w:t xml:space="preserve">                             </w:t>
      </w:r>
      <w:r>
        <w:rPr>
          <w:rFonts w:ascii="Arial" w:hAnsi="Arial" w:cs="Arial"/>
          <w:sz w:val="24"/>
          <w:szCs w:val="24"/>
          <w:lang w:val="kk-KZ"/>
        </w:rPr>
        <w:t xml:space="preserve">                           </w:t>
      </w:r>
      <w:r w:rsidRPr="006F14E3">
        <w:rPr>
          <w:rFonts w:ascii="Arial" w:hAnsi="Arial" w:cs="Arial"/>
          <w:sz w:val="24"/>
          <w:szCs w:val="24"/>
        </w:rPr>
        <w:t>А</w:t>
      </w:r>
      <w:r w:rsidRPr="006F14E3">
        <w:rPr>
          <w:rFonts w:ascii="Arial" w:hAnsi="Arial" w:cs="Arial"/>
          <w:sz w:val="24"/>
          <w:szCs w:val="24"/>
          <w:lang w:val="kk-KZ"/>
        </w:rPr>
        <w:t>.Мынбаев</w:t>
      </w:r>
    </w:p>
    <w:p w:rsidR="006F14E3" w:rsidRPr="006F14E3" w:rsidRDefault="006F14E3" w:rsidP="006F14E3">
      <w:pPr>
        <w:ind w:firstLine="709"/>
        <w:jc w:val="both"/>
        <w:rPr>
          <w:rFonts w:ascii="Arial" w:hAnsi="Arial" w:cs="Arial"/>
          <w:sz w:val="24"/>
          <w:szCs w:val="24"/>
        </w:rPr>
      </w:pPr>
    </w:p>
    <w:p w:rsidR="006F14E3" w:rsidRPr="006F14E3" w:rsidRDefault="006F14E3" w:rsidP="006F14E3">
      <w:pPr>
        <w:ind w:firstLine="709"/>
        <w:jc w:val="both"/>
        <w:rPr>
          <w:rFonts w:ascii="Arial" w:hAnsi="Arial" w:cs="Arial"/>
          <w:sz w:val="24"/>
          <w:szCs w:val="24"/>
          <w:lang w:val="kk-KZ"/>
        </w:rPr>
      </w:pPr>
      <w:r w:rsidRPr="006F14E3">
        <w:rPr>
          <w:rFonts w:ascii="Arial" w:hAnsi="Arial" w:cs="Arial"/>
          <w:sz w:val="24"/>
          <w:szCs w:val="24"/>
        </w:rPr>
        <w:t>Исполнитель</w:t>
      </w:r>
      <w:r w:rsidRPr="006F14E3">
        <w:rPr>
          <w:rFonts w:ascii="Arial" w:hAnsi="Arial" w:cs="Arial"/>
          <w:sz w:val="24"/>
          <w:szCs w:val="24"/>
          <w:lang w:val="kk-KZ"/>
        </w:rPr>
        <w:t>:</w:t>
      </w:r>
    </w:p>
    <w:p w:rsidR="006F14E3" w:rsidRPr="006F14E3" w:rsidRDefault="006F14E3" w:rsidP="006F14E3">
      <w:pPr>
        <w:ind w:firstLine="709"/>
        <w:jc w:val="both"/>
        <w:rPr>
          <w:rFonts w:ascii="Arial" w:hAnsi="Arial" w:cs="Arial"/>
          <w:sz w:val="24"/>
          <w:szCs w:val="24"/>
        </w:rPr>
      </w:pPr>
      <w:r w:rsidRPr="006F14E3">
        <w:rPr>
          <w:rFonts w:ascii="Arial" w:hAnsi="Arial" w:cs="Arial"/>
          <w:sz w:val="24"/>
          <w:szCs w:val="24"/>
          <w:lang w:val="kk-KZ"/>
        </w:rPr>
        <w:t>Главный</w:t>
      </w:r>
      <w:r w:rsidRPr="006F14E3">
        <w:rPr>
          <w:rFonts w:ascii="Arial" w:hAnsi="Arial" w:cs="Arial"/>
          <w:sz w:val="24"/>
          <w:szCs w:val="24"/>
        </w:rPr>
        <w:t xml:space="preserve"> специалист </w:t>
      </w:r>
      <w:r w:rsidRPr="006F14E3">
        <w:rPr>
          <w:rFonts w:ascii="Arial" w:hAnsi="Arial" w:cs="Arial"/>
          <w:sz w:val="24"/>
          <w:szCs w:val="24"/>
          <w:lang w:val="kk-KZ"/>
        </w:rPr>
        <w:t>Жамбылского</w:t>
      </w:r>
      <w:r w:rsidRPr="006F14E3">
        <w:rPr>
          <w:rFonts w:ascii="Arial" w:hAnsi="Arial" w:cs="Arial"/>
          <w:sz w:val="24"/>
          <w:szCs w:val="24"/>
        </w:rPr>
        <w:t xml:space="preserve"> филиала</w:t>
      </w:r>
    </w:p>
    <w:p w:rsidR="006F14E3" w:rsidRPr="006F14E3" w:rsidRDefault="006F14E3" w:rsidP="006F14E3">
      <w:pPr>
        <w:ind w:firstLine="709"/>
        <w:jc w:val="both"/>
        <w:rPr>
          <w:rFonts w:ascii="Arial" w:hAnsi="Arial" w:cs="Arial"/>
          <w:sz w:val="24"/>
          <w:szCs w:val="24"/>
        </w:rPr>
      </w:pPr>
      <w:r w:rsidRPr="006F14E3">
        <w:rPr>
          <w:rFonts w:ascii="Arial" w:hAnsi="Arial" w:cs="Arial"/>
          <w:sz w:val="24"/>
          <w:szCs w:val="24"/>
        </w:rPr>
        <w:t xml:space="preserve">РГП на ПХВ «Казахстанский институт </w:t>
      </w:r>
    </w:p>
    <w:p w:rsidR="00D56D73" w:rsidRPr="006F14E3" w:rsidRDefault="006F14E3" w:rsidP="006F14E3">
      <w:pPr>
        <w:ind w:firstLine="709"/>
        <w:jc w:val="both"/>
        <w:rPr>
          <w:rFonts w:ascii="Arial" w:hAnsi="Arial" w:cs="Arial"/>
          <w:sz w:val="24"/>
        </w:rPr>
      </w:pPr>
      <w:r w:rsidRPr="006F14E3">
        <w:rPr>
          <w:rFonts w:ascii="Arial" w:hAnsi="Arial" w:cs="Arial"/>
          <w:sz w:val="24"/>
          <w:szCs w:val="24"/>
          <w:lang w:val="kk-KZ"/>
        </w:rPr>
        <w:t>с</w:t>
      </w:r>
      <w:proofErr w:type="spellStart"/>
      <w:r w:rsidRPr="006F14E3">
        <w:rPr>
          <w:rFonts w:ascii="Arial" w:hAnsi="Arial" w:cs="Arial"/>
          <w:sz w:val="24"/>
          <w:szCs w:val="24"/>
        </w:rPr>
        <w:t>тандартизации</w:t>
      </w:r>
      <w:proofErr w:type="spellEnd"/>
      <w:r w:rsidRPr="006F14E3">
        <w:rPr>
          <w:rFonts w:ascii="Arial" w:hAnsi="Arial" w:cs="Arial"/>
          <w:sz w:val="24"/>
          <w:szCs w:val="24"/>
        </w:rPr>
        <w:t xml:space="preserve"> и сертификации»</w:t>
      </w:r>
      <w:r w:rsidRPr="006F14E3">
        <w:rPr>
          <w:rFonts w:ascii="Arial" w:hAnsi="Arial" w:cs="Arial"/>
          <w:sz w:val="24"/>
          <w:szCs w:val="24"/>
          <w:lang w:val="kk-KZ"/>
        </w:rPr>
        <w:t xml:space="preserve">                                 </w:t>
      </w:r>
      <w:r>
        <w:rPr>
          <w:rFonts w:ascii="Arial" w:hAnsi="Arial" w:cs="Arial"/>
          <w:sz w:val="24"/>
          <w:szCs w:val="24"/>
          <w:lang w:val="kk-KZ"/>
        </w:rPr>
        <w:t xml:space="preserve">                          </w:t>
      </w:r>
      <w:r w:rsidRPr="006F14E3">
        <w:rPr>
          <w:rFonts w:ascii="Arial" w:hAnsi="Arial" w:cs="Arial"/>
          <w:sz w:val="24"/>
          <w:szCs w:val="24"/>
          <w:lang w:val="kk-KZ"/>
        </w:rPr>
        <w:t>Ұ.Исахмет</w:t>
      </w:r>
    </w:p>
    <w:p w:rsidR="00E74ABA" w:rsidRPr="00156474" w:rsidRDefault="00E74ABA" w:rsidP="00CA44B9">
      <w:pPr>
        <w:jc w:val="both"/>
        <w:rPr>
          <w:rFonts w:ascii="Arial" w:hAnsi="Arial" w:cs="Arial"/>
          <w:sz w:val="24"/>
        </w:rPr>
      </w:pPr>
    </w:p>
    <w:p w:rsidR="00E74ABA" w:rsidRPr="00156474" w:rsidRDefault="00E74ABA" w:rsidP="00CA44B9">
      <w:pPr>
        <w:jc w:val="both"/>
        <w:rPr>
          <w:rFonts w:ascii="Arial" w:hAnsi="Arial" w:cs="Arial"/>
          <w:sz w:val="24"/>
        </w:rPr>
      </w:pPr>
    </w:p>
    <w:sectPr w:rsidR="00E74ABA" w:rsidRPr="00156474" w:rsidSect="00687940">
      <w:headerReference w:type="first" r:id="rId30"/>
      <w:footerReference w:type="first" r:id="rId31"/>
      <w:type w:val="continuous"/>
      <w:pgSz w:w="11906" w:h="16838" w:code="9"/>
      <w:pgMar w:top="1814" w:right="851" w:bottom="1134" w:left="1418"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4B42" w:rsidRDefault="00614B42">
      <w:r>
        <w:separator/>
      </w:r>
    </w:p>
  </w:endnote>
  <w:endnote w:type="continuationSeparator" w:id="0">
    <w:p w:rsidR="00614B42" w:rsidRDefault="00614B42">
      <w:r>
        <w:continuationSeparator/>
      </w:r>
    </w:p>
  </w:endnote>
</w:endnotes>
</file>

<file path=word/fontTable.xml><?xml version="1.0" encoding="utf-8"?>
<w:fonts xmlns:r="http://schemas.openxmlformats.org/officeDocument/2006/relationships" xmlns:w="http://schemas.openxmlformats.org/wordprocessingml/2006/main">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DAD" w:rsidRPr="00757E2D" w:rsidRDefault="002B4DAD" w:rsidP="00B57003">
    <w:pPr>
      <w:pStyle w:val="a4"/>
      <w:framePr w:wrap="around" w:vAnchor="text" w:hAnchor="margin" w:xAlign="outside" w:y="1"/>
      <w:rPr>
        <w:rStyle w:val="a6"/>
        <w:rFonts w:ascii="Arial" w:hAnsi="Arial" w:cs="Arial"/>
        <w:sz w:val="24"/>
        <w:szCs w:val="24"/>
      </w:rPr>
    </w:pPr>
    <w:r w:rsidRPr="00757E2D">
      <w:rPr>
        <w:rStyle w:val="a6"/>
        <w:rFonts w:ascii="Arial" w:hAnsi="Arial" w:cs="Arial"/>
        <w:sz w:val="24"/>
        <w:szCs w:val="24"/>
      </w:rPr>
      <w:fldChar w:fldCharType="begin"/>
    </w:r>
    <w:r w:rsidRPr="00757E2D">
      <w:rPr>
        <w:rStyle w:val="a6"/>
        <w:rFonts w:ascii="Arial" w:hAnsi="Arial" w:cs="Arial"/>
        <w:sz w:val="24"/>
        <w:szCs w:val="24"/>
      </w:rPr>
      <w:instrText xml:space="preserve">PAGE  </w:instrText>
    </w:r>
    <w:r w:rsidRPr="00757E2D">
      <w:rPr>
        <w:rStyle w:val="a6"/>
        <w:rFonts w:ascii="Arial" w:hAnsi="Arial" w:cs="Arial"/>
        <w:sz w:val="24"/>
        <w:szCs w:val="24"/>
      </w:rPr>
      <w:fldChar w:fldCharType="separate"/>
    </w:r>
    <w:r w:rsidR="007845EE">
      <w:rPr>
        <w:rStyle w:val="a6"/>
        <w:rFonts w:ascii="Arial" w:hAnsi="Arial" w:cs="Arial"/>
        <w:noProof/>
        <w:sz w:val="24"/>
        <w:szCs w:val="24"/>
      </w:rPr>
      <w:t>20</w:t>
    </w:r>
    <w:r w:rsidRPr="00757E2D">
      <w:rPr>
        <w:rStyle w:val="a6"/>
        <w:rFonts w:ascii="Arial" w:hAnsi="Arial" w:cs="Arial"/>
        <w:sz w:val="24"/>
        <w:szCs w:val="24"/>
      </w:rPr>
      <w:fldChar w:fldCharType="end"/>
    </w:r>
  </w:p>
  <w:p w:rsidR="002B4DAD" w:rsidRPr="00276AB6" w:rsidRDefault="002B4DAD" w:rsidP="00276AB6">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2206797"/>
      <w:docPartObj>
        <w:docPartGallery w:val="Page Numbers (Bottom of Page)"/>
        <w:docPartUnique/>
      </w:docPartObj>
    </w:sdtPr>
    <w:sdtContent>
      <w:p w:rsidR="002B4DAD" w:rsidRDefault="002B4DAD">
        <w:pPr>
          <w:pStyle w:val="a4"/>
          <w:jc w:val="right"/>
        </w:pPr>
        <w:fldSimple w:instr=" PAGE   \* MERGEFORMAT ">
          <w:r w:rsidR="007845EE">
            <w:rPr>
              <w:noProof/>
            </w:rPr>
            <w:t>19</w:t>
          </w:r>
        </w:fldSimple>
      </w:p>
    </w:sdtContent>
  </w:sdt>
  <w:p w:rsidR="002B4DAD" w:rsidRPr="00337BC8" w:rsidRDefault="002B4DAD" w:rsidP="00276AB6">
    <w:pPr>
      <w:pStyle w:val="a4"/>
      <w:ind w:right="360" w:firstLine="360"/>
      <w:jc w:val="right"/>
      <w:rPr>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DAD" w:rsidRDefault="002B4DAD" w:rsidP="004331BA">
    <w:pPr>
      <w:pStyle w:val="a4"/>
      <w:framePr w:wrap="around" w:vAnchor="text" w:hAnchor="margin" w:xAlign="outside" w:y="1"/>
      <w:rPr>
        <w:rStyle w:val="a6"/>
      </w:rPr>
    </w:pPr>
    <w:r>
      <w:rPr>
        <w:rStyle w:val="a6"/>
      </w:rPr>
      <w:fldChar w:fldCharType="begin"/>
    </w:r>
    <w:r>
      <w:rPr>
        <w:rStyle w:val="a6"/>
      </w:rPr>
      <w:instrText xml:space="preserve">PAGE  </w:instrText>
    </w:r>
    <w:r>
      <w:rPr>
        <w:rStyle w:val="a6"/>
      </w:rPr>
      <w:fldChar w:fldCharType="separate"/>
    </w:r>
    <w:r>
      <w:rPr>
        <w:rStyle w:val="a6"/>
        <w:noProof/>
      </w:rPr>
      <w:t>- 1 -</w:t>
    </w:r>
    <w:r>
      <w:rPr>
        <w:rStyle w:val="a6"/>
      </w:rPr>
      <w:fldChar w:fldCharType="end"/>
    </w:r>
  </w:p>
  <w:p w:rsidR="002B4DAD" w:rsidRDefault="002B4DAD" w:rsidP="004A7CD7">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4B42" w:rsidRDefault="00614B42">
      <w:r>
        <w:separator/>
      </w:r>
    </w:p>
  </w:footnote>
  <w:footnote w:type="continuationSeparator" w:id="0">
    <w:p w:rsidR="00614B42" w:rsidRDefault="00614B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DAD" w:rsidRPr="00FD31CF" w:rsidRDefault="002B4DAD" w:rsidP="004A7CD7">
    <w:pPr>
      <w:pStyle w:val="a7"/>
      <w:rPr>
        <w:rFonts w:ascii="Arial" w:hAnsi="Arial" w:cs="Arial"/>
        <w:b/>
        <w:sz w:val="28"/>
        <w:szCs w:val="28"/>
      </w:rPr>
    </w:pPr>
    <w:r w:rsidRPr="00D63A3E">
      <w:rPr>
        <w:rFonts w:ascii="Arial" w:hAnsi="Arial" w:cs="Arial"/>
        <w:b/>
        <w:sz w:val="28"/>
        <w:szCs w:val="28"/>
      </w:rPr>
      <w:t>ГОСТ</w:t>
    </w:r>
    <w:r w:rsidRPr="006F6C84">
      <w:rPr>
        <w:rFonts w:ascii="Arial" w:hAnsi="Arial" w:cs="Arial"/>
        <w:b/>
        <w:sz w:val="28"/>
        <w:szCs w:val="28"/>
      </w:rPr>
      <w:t xml:space="preserve"> </w:t>
    </w:r>
  </w:p>
  <w:p w:rsidR="002B4DAD" w:rsidRPr="00D63A3E" w:rsidRDefault="002B4DAD" w:rsidP="004A7CD7">
    <w:pPr>
      <w:pStyle w:val="a7"/>
      <w:rPr>
        <w:rFonts w:ascii="Arial" w:hAnsi="Arial" w:cs="Arial"/>
        <w:sz w:val="28"/>
        <w:szCs w:val="28"/>
      </w:rPr>
    </w:pPr>
    <w:r w:rsidRPr="00D63A3E">
      <w:rPr>
        <w:rFonts w:ascii="Arial" w:hAnsi="Arial" w:cs="Arial"/>
        <w:i/>
        <w:sz w:val="28"/>
        <w:szCs w:val="28"/>
      </w:rPr>
      <w:t xml:space="preserve">(проект </w:t>
    </w:r>
    <w:r w:rsidRPr="00D63A3E">
      <w:rPr>
        <w:rFonts w:ascii="Arial" w:hAnsi="Arial" w:cs="Arial"/>
        <w:i/>
        <w:sz w:val="28"/>
        <w:szCs w:val="28"/>
        <w:lang w:val="en-US"/>
      </w:rPr>
      <w:t>KZ</w:t>
    </w:r>
    <w:r w:rsidRPr="00D63A3E">
      <w:rPr>
        <w:rFonts w:ascii="Arial" w:hAnsi="Arial" w:cs="Arial"/>
        <w:i/>
        <w:sz w:val="28"/>
        <w:szCs w:val="28"/>
      </w:rPr>
      <w:t>, первая редакция)</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DAD" w:rsidRPr="00D63A3E" w:rsidRDefault="002B4DAD" w:rsidP="004A7CD7">
    <w:pPr>
      <w:pStyle w:val="a7"/>
      <w:jc w:val="right"/>
      <w:rPr>
        <w:rFonts w:ascii="Arial" w:hAnsi="Arial" w:cs="Arial"/>
        <w:b/>
        <w:sz w:val="28"/>
        <w:szCs w:val="28"/>
      </w:rPr>
    </w:pPr>
    <w:r w:rsidRPr="00D63A3E">
      <w:rPr>
        <w:rFonts w:ascii="Arial" w:hAnsi="Arial" w:cs="Arial"/>
        <w:b/>
        <w:sz w:val="28"/>
        <w:szCs w:val="28"/>
      </w:rPr>
      <w:t>ГОСТ</w:t>
    </w:r>
    <w:r>
      <w:rPr>
        <w:rFonts w:ascii="Arial" w:hAnsi="Arial" w:cs="Arial"/>
        <w:b/>
        <w:sz w:val="28"/>
        <w:szCs w:val="28"/>
      </w:rPr>
      <w:t xml:space="preserve"> </w:t>
    </w:r>
  </w:p>
  <w:p w:rsidR="002B4DAD" w:rsidRPr="00D63A3E" w:rsidRDefault="002B4DAD" w:rsidP="004A7CD7">
    <w:pPr>
      <w:pStyle w:val="a7"/>
      <w:spacing w:after="120"/>
      <w:jc w:val="right"/>
      <w:rPr>
        <w:rFonts w:ascii="Arial" w:hAnsi="Arial" w:cs="Arial"/>
        <w:sz w:val="28"/>
        <w:szCs w:val="28"/>
      </w:rPr>
    </w:pPr>
    <w:r w:rsidRPr="00D63A3E">
      <w:rPr>
        <w:rFonts w:ascii="Arial" w:hAnsi="Arial" w:cs="Arial"/>
        <w:i/>
        <w:sz w:val="28"/>
        <w:szCs w:val="28"/>
      </w:rPr>
      <w:t xml:space="preserve">(проект </w:t>
    </w:r>
    <w:r w:rsidRPr="00D63A3E">
      <w:rPr>
        <w:rFonts w:ascii="Arial" w:hAnsi="Arial" w:cs="Arial"/>
        <w:i/>
        <w:sz w:val="28"/>
        <w:szCs w:val="28"/>
        <w:lang w:val="en-US"/>
      </w:rPr>
      <w:t>KZ</w:t>
    </w:r>
    <w:r w:rsidRPr="00D63A3E">
      <w:rPr>
        <w:rFonts w:ascii="Arial" w:hAnsi="Arial" w:cs="Arial"/>
        <w:i/>
        <w:sz w:val="28"/>
        <w:szCs w:val="28"/>
      </w:rPr>
      <w:t>, первая редакция)</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DAD" w:rsidRPr="00423A1B" w:rsidRDefault="002B4DAD" w:rsidP="004A7CD7">
    <w:pPr>
      <w:pStyle w:val="a7"/>
      <w:jc w:val="center"/>
      <w:rPr>
        <w:b/>
        <w:sz w:val="28"/>
        <w:szCs w:val="28"/>
      </w:rPr>
    </w:pPr>
    <w:r w:rsidRPr="00423A1B">
      <w:rPr>
        <w:b/>
        <w:sz w:val="28"/>
        <w:szCs w:val="28"/>
      </w:rPr>
      <w:t>ГОСТ</w:t>
    </w:r>
  </w:p>
  <w:p w:rsidR="002B4DAD" w:rsidRPr="00F315FA" w:rsidRDefault="002B4DAD" w:rsidP="004A7CD7">
    <w:pPr>
      <w:pStyle w:val="a7"/>
      <w:jc w:val="right"/>
      <w:rPr>
        <w:sz w:val="28"/>
        <w:szCs w:val="28"/>
      </w:rPr>
    </w:pPr>
    <w:r w:rsidRPr="00F315FA">
      <w:rPr>
        <w:i/>
        <w:sz w:val="28"/>
        <w:szCs w:val="28"/>
      </w:rPr>
      <w:t xml:space="preserve">(проект RU, </w:t>
    </w:r>
    <w:r>
      <w:rPr>
        <w:i/>
        <w:sz w:val="28"/>
        <w:szCs w:val="28"/>
      </w:rPr>
      <w:t>первая</w:t>
    </w:r>
    <w:r w:rsidRPr="00F315FA">
      <w:rPr>
        <w:i/>
        <w:sz w:val="28"/>
        <w:szCs w:val="28"/>
      </w:rPr>
      <w:t xml:space="preserve"> редакция)</w:t>
    </w:r>
  </w:p>
  <w:p w:rsidR="002B4DAD" w:rsidRDefault="002B4DA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5"/>
  </w:num>
  <w:num w:numId="21">
    <w:abstractNumId w:val="14"/>
  </w:num>
  <w:num w:numId="22">
    <w:abstractNumId w:val="13"/>
  </w:num>
  <w:num w:numId="23">
    <w:abstractNumId w:val="1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gerim.kud@gmail.com">
    <w15:presenceInfo w15:providerId="Windows Live" w15:userId="5927631148d6161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mirrorMargins/>
  <w:proofState w:spelling="clean" w:grammar="clean"/>
  <w:stylePaneFormatFilter w:val="3F01"/>
  <w:defaultTabStop w:val="720"/>
  <w:evenAndOddHeaders/>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rsids>
    <w:rsidRoot w:val="00DA35C6"/>
    <w:rsid w:val="0000086A"/>
    <w:rsid w:val="00003518"/>
    <w:rsid w:val="00004017"/>
    <w:rsid w:val="000047EC"/>
    <w:rsid w:val="000059C6"/>
    <w:rsid w:val="00010911"/>
    <w:rsid w:val="00012368"/>
    <w:rsid w:val="00013A4D"/>
    <w:rsid w:val="0001458A"/>
    <w:rsid w:val="00015057"/>
    <w:rsid w:val="000167B3"/>
    <w:rsid w:val="00022553"/>
    <w:rsid w:val="000251C8"/>
    <w:rsid w:val="00027E8D"/>
    <w:rsid w:val="00030530"/>
    <w:rsid w:val="000305CD"/>
    <w:rsid w:val="00031FD1"/>
    <w:rsid w:val="000336B9"/>
    <w:rsid w:val="000343A4"/>
    <w:rsid w:val="00034DB1"/>
    <w:rsid w:val="00036C1C"/>
    <w:rsid w:val="00037087"/>
    <w:rsid w:val="000378B8"/>
    <w:rsid w:val="00037A2F"/>
    <w:rsid w:val="00040719"/>
    <w:rsid w:val="00041E3B"/>
    <w:rsid w:val="00043E05"/>
    <w:rsid w:val="00044073"/>
    <w:rsid w:val="000444DF"/>
    <w:rsid w:val="00045AC2"/>
    <w:rsid w:val="00046F7A"/>
    <w:rsid w:val="00050D6B"/>
    <w:rsid w:val="0005394A"/>
    <w:rsid w:val="00053E98"/>
    <w:rsid w:val="00054F7A"/>
    <w:rsid w:val="0005636C"/>
    <w:rsid w:val="0006154A"/>
    <w:rsid w:val="00061559"/>
    <w:rsid w:val="00062798"/>
    <w:rsid w:val="00065EDF"/>
    <w:rsid w:val="000661AA"/>
    <w:rsid w:val="00070605"/>
    <w:rsid w:val="00070BE7"/>
    <w:rsid w:val="00072892"/>
    <w:rsid w:val="0007379B"/>
    <w:rsid w:val="00076D37"/>
    <w:rsid w:val="000820E0"/>
    <w:rsid w:val="00084A40"/>
    <w:rsid w:val="00085EF2"/>
    <w:rsid w:val="0008624C"/>
    <w:rsid w:val="000863D1"/>
    <w:rsid w:val="0008668F"/>
    <w:rsid w:val="0008759A"/>
    <w:rsid w:val="00087798"/>
    <w:rsid w:val="00090CB0"/>
    <w:rsid w:val="00091D16"/>
    <w:rsid w:val="00093BD4"/>
    <w:rsid w:val="00095FDC"/>
    <w:rsid w:val="0009670A"/>
    <w:rsid w:val="00096A7D"/>
    <w:rsid w:val="00096D36"/>
    <w:rsid w:val="000A0EE7"/>
    <w:rsid w:val="000A0F5A"/>
    <w:rsid w:val="000A10E1"/>
    <w:rsid w:val="000A1F74"/>
    <w:rsid w:val="000A33B9"/>
    <w:rsid w:val="000A3DDA"/>
    <w:rsid w:val="000A466E"/>
    <w:rsid w:val="000A4DDC"/>
    <w:rsid w:val="000A5313"/>
    <w:rsid w:val="000A5B90"/>
    <w:rsid w:val="000A6FA0"/>
    <w:rsid w:val="000B22DF"/>
    <w:rsid w:val="000B24FB"/>
    <w:rsid w:val="000B7475"/>
    <w:rsid w:val="000C024A"/>
    <w:rsid w:val="000C1C98"/>
    <w:rsid w:val="000C35F3"/>
    <w:rsid w:val="000C74B2"/>
    <w:rsid w:val="000D0D3B"/>
    <w:rsid w:val="000E2057"/>
    <w:rsid w:val="000E5BD0"/>
    <w:rsid w:val="000E61FA"/>
    <w:rsid w:val="000E796E"/>
    <w:rsid w:val="000F1698"/>
    <w:rsid w:val="000F2774"/>
    <w:rsid w:val="000F3FC2"/>
    <w:rsid w:val="000F52B4"/>
    <w:rsid w:val="000F7348"/>
    <w:rsid w:val="000F799F"/>
    <w:rsid w:val="001019B2"/>
    <w:rsid w:val="00102070"/>
    <w:rsid w:val="00104160"/>
    <w:rsid w:val="00105154"/>
    <w:rsid w:val="00107252"/>
    <w:rsid w:val="00107869"/>
    <w:rsid w:val="00107EBC"/>
    <w:rsid w:val="00110339"/>
    <w:rsid w:val="00110C94"/>
    <w:rsid w:val="001110F9"/>
    <w:rsid w:val="00114C36"/>
    <w:rsid w:val="001150B1"/>
    <w:rsid w:val="001155A8"/>
    <w:rsid w:val="001161B4"/>
    <w:rsid w:val="00116DF9"/>
    <w:rsid w:val="0012041E"/>
    <w:rsid w:val="00120DC5"/>
    <w:rsid w:val="00124C2C"/>
    <w:rsid w:val="00124CC7"/>
    <w:rsid w:val="001254D6"/>
    <w:rsid w:val="00125623"/>
    <w:rsid w:val="00126951"/>
    <w:rsid w:val="0012696B"/>
    <w:rsid w:val="00130449"/>
    <w:rsid w:val="00131C26"/>
    <w:rsid w:val="00132148"/>
    <w:rsid w:val="00133F75"/>
    <w:rsid w:val="001347E5"/>
    <w:rsid w:val="00140E38"/>
    <w:rsid w:val="00141183"/>
    <w:rsid w:val="001429E4"/>
    <w:rsid w:val="00142FB6"/>
    <w:rsid w:val="00144721"/>
    <w:rsid w:val="00144A02"/>
    <w:rsid w:val="00146DD2"/>
    <w:rsid w:val="00147ABE"/>
    <w:rsid w:val="00151B9A"/>
    <w:rsid w:val="00153427"/>
    <w:rsid w:val="00153922"/>
    <w:rsid w:val="001539F4"/>
    <w:rsid w:val="0015499E"/>
    <w:rsid w:val="00156474"/>
    <w:rsid w:val="00157BEE"/>
    <w:rsid w:val="00157DD6"/>
    <w:rsid w:val="0016041F"/>
    <w:rsid w:val="00160721"/>
    <w:rsid w:val="00162867"/>
    <w:rsid w:val="00162EF8"/>
    <w:rsid w:val="00163882"/>
    <w:rsid w:val="00165475"/>
    <w:rsid w:val="00170F5C"/>
    <w:rsid w:val="00171E29"/>
    <w:rsid w:val="0017268F"/>
    <w:rsid w:val="0017365C"/>
    <w:rsid w:val="00173852"/>
    <w:rsid w:val="00174F6E"/>
    <w:rsid w:val="001751F4"/>
    <w:rsid w:val="0017564F"/>
    <w:rsid w:val="0017624C"/>
    <w:rsid w:val="001774C5"/>
    <w:rsid w:val="0018005D"/>
    <w:rsid w:val="00180CC1"/>
    <w:rsid w:val="00182846"/>
    <w:rsid w:val="00185902"/>
    <w:rsid w:val="00186CCF"/>
    <w:rsid w:val="00190EEE"/>
    <w:rsid w:val="001922CF"/>
    <w:rsid w:val="00193556"/>
    <w:rsid w:val="00194E0A"/>
    <w:rsid w:val="00195A13"/>
    <w:rsid w:val="00195D60"/>
    <w:rsid w:val="001978EA"/>
    <w:rsid w:val="001A0B70"/>
    <w:rsid w:val="001A244D"/>
    <w:rsid w:val="001A2697"/>
    <w:rsid w:val="001A34A4"/>
    <w:rsid w:val="001A3B3E"/>
    <w:rsid w:val="001A45DF"/>
    <w:rsid w:val="001A589C"/>
    <w:rsid w:val="001A6557"/>
    <w:rsid w:val="001A6963"/>
    <w:rsid w:val="001A7AA2"/>
    <w:rsid w:val="001B032D"/>
    <w:rsid w:val="001B3BE2"/>
    <w:rsid w:val="001B43B4"/>
    <w:rsid w:val="001B4A6B"/>
    <w:rsid w:val="001B5536"/>
    <w:rsid w:val="001B57C2"/>
    <w:rsid w:val="001B63A0"/>
    <w:rsid w:val="001B6E1A"/>
    <w:rsid w:val="001B74B8"/>
    <w:rsid w:val="001B79BC"/>
    <w:rsid w:val="001C5589"/>
    <w:rsid w:val="001C72D3"/>
    <w:rsid w:val="001D0EC1"/>
    <w:rsid w:val="001D1FD4"/>
    <w:rsid w:val="001D3848"/>
    <w:rsid w:val="001D4AB3"/>
    <w:rsid w:val="001D69D9"/>
    <w:rsid w:val="001D7126"/>
    <w:rsid w:val="001D7134"/>
    <w:rsid w:val="001E0571"/>
    <w:rsid w:val="001E075F"/>
    <w:rsid w:val="001E1E90"/>
    <w:rsid w:val="001E37EA"/>
    <w:rsid w:val="001F11C8"/>
    <w:rsid w:val="001F21C4"/>
    <w:rsid w:val="001F286D"/>
    <w:rsid w:val="001F2D2F"/>
    <w:rsid w:val="001F3817"/>
    <w:rsid w:val="001F38CD"/>
    <w:rsid w:val="001F479D"/>
    <w:rsid w:val="001F4D5E"/>
    <w:rsid w:val="00200397"/>
    <w:rsid w:val="0020135B"/>
    <w:rsid w:val="002019EC"/>
    <w:rsid w:val="00202854"/>
    <w:rsid w:val="0020522E"/>
    <w:rsid w:val="00206050"/>
    <w:rsid w:val="00206F16"/>
    <w:rsid w:val="0020739C"/>
    <w:rsid w:val="00210363"/>
    <w:rsid w:val="00210390"/>
    <w:rsid w:val="002123F4"/>
    <w:rsid w:val="0021419A"/>
    <w:rsid w:val="00215133"/>
    <w:rsid w:val="00215DCA"/>
    <w:rsid w:val="00216355"/>
    <w:rsid w:val="00217270"/>
    <w:rsid w:val="002230D7"/>
    <w:rsid w:val="00225D53"/>
    <w:rsid w:val="00225FDD"/>
    <w:rsid w:val="00227FF5"/>
    <w:rsid w:val="00230685"/>
    <w:rsid w:val="002318C1"/>
    <w:rsid w:val="0023513D"/>
    <w:rsid w:val="00240029"/>
    <w:rsid w:val="0024086C"/>
    <w:rsid w:val="00241684"/>
    <w:rsid w:val="0024245B"/>
    <w:rsid w:val="002426D0"/>
    <w:rsid w:val="00243103"/>
    <w:rsid w:val="00243636"/>
    <w:rsid w:val="00243C7C"/>
    <w:rsid w:val="002444BA"/>
    <w:rsid w:val="00244A00"/>
    <w:rsid w:val="00244B5B"/>
    <w:rsid w:val="00245CF5"/>
    <w:rsid w:val="00245D9A"/>
    <w:rsid w:val="00246181"/>
    <w:rsid w:val="00246687"/>
    <w:rsid w:val="00247AA8"/>
    <w:rsid w:val="00250334"/>
    <w:rsid w:val="002503CE"/>
    <w:rsid w:val="0025079C"/>
    <w:rsid w:val="00250EAD"/>
    <w:rsid w:val="00251574"/>
    <w:rsid w:val="002530F1"/>
    <w:rsid w:val="00253740"/>
    <w:rsid w:val="002571AD"/>
    <w:rsid w:val="00257B7E"/>
    <w:rsid w:val="0026035E"/>
    <w:rsid w:val="00260B30"/>
    <w:rsid w:val="00261D20"/>
    <w:rsid w:val="00261EBC"/>
    <w:rsid w:val="002632B1"/>
    <w:rsid w:val="00263A7A"/>
    <w:rsid w:val="002652AA"/>
    <w:rsid w:val="002662D7"/>
    <w:rsid w:val="002669EB"/>
    <w:rsid w:val="00270419"/>
    <w:rsid w:val="00270933"/>
    <w:rsid w:val="00270D07"/>
    <w:rsid w:val="002723CF"/>
    <w:rsid w:val="0027510F"/>
    <w:rsid w:val="0027584D"/>
    <w:rsid w:val="00275CB6"/>
    <w:rsid w:val="00276AB6"/>
    <w:rsid w:val="00276D65"/>
    <w:rsid w:val="0027776F"/>
    <w:rsid w:val="00282011"/>
    <w:rsid w:val="0028315B"/>
    <w:rsid w:val="002841D3"/>
    <w:rsid w:val="002855DA"/>
    <w:rsid w:val="00285C80"/>
    <w:rsid w:val="00286705"/>
    <w:rsid w:val="002905D3"/>
    <w:rsid w:val="00290BBA"/>
    <w:rsid w:val="0029325F"/>
    <w:rsid w:val="00293768"/>
    <w:rsid w:val="002A0338"/>
    <w:rsid w:val="002A0B01"/>
    <w:rsid w:val="002A1940"/>
    <w:rsid w:val="002A3E19"/>
    <w:rsid w:val="002A3F4B"/>
    <w:rsid w:val="002A472B"/>
    <w:rsid w:val="002A61CE"/>
    <w:rsid w:val="002A797C"/>
    <w:rsid w:val="002B0CFA"/>
    <w:rsid w:val="002B0FFC"/>
    <w:rsid w:val="002B4DAD"/>
    <w:rsid w:val="002B56B6"/>
    <w:rsid w:val="002B7350"/>
    <w:rsid w:val="002C04E6"/>
    <w:rsid w:val="002C0DFD"/>
    <w:rsid w:val="002C12FF"/>
    <w:rsid w:val="002C1F58"/>
    <w:rsid w:val="002C3622"/>
    <w:rsid w:val="002C5D74"/>
    <w:rsid w:val="002C7AC6"/>
    <w:rsid w:val="002D0F63"/>
    <w:rsid w:val="002D1225"/>
    <w:rsid w:val="002D194D"/>
    <w:rsid w:val="002D201C"/>
    <w:rsid w:val="002D49AE"/>
    <w:rsid w:val="002D4DF3"/>
    <w:rsid w:val="002D657D"/>
    <w:rsid w:val="002D6853"/>
    <w:rsid w:val="002D7B7E"/>
    <w:rsid w:val="002F004C"/>
    <w:rsid w:val="002F4925"/>
    <w:rsid w:val="002F50BF"/>
    <w:rsid w:val="002F6621"/>
    <w:rsid w:val="002F7876"/>
    <w:rsid w:val="003002AA"/>
    <w:rsid w:val="003004BE"/>
    <w:rsid w:val="00300F0C"/>
    <w:rsid w:val="0030338F"/>
    <w:rsid w:val="003102AB"/>
    <w:rsid w:val="0031083B"/>
    <w:rsid w:val="003115F7"/>
    <w:rsid w:val="0031398A"/>
    <w:rsid w:val="0031414C"/>
    <w:rsid w:val="0031533B"/>
    <w:rsid w:val="00315FC0"/>
    <w:rsid w:val="00317447"/>
    <w:rsid w:val="00321A8A"/>
    <w:rsid w:val="003231DE"/>
    <w:rsid w:val="00323212"/>
    <w:rsid w:val="0032597A"/>
    <w:rsid w:val="003267B1"/>
    <w:rsid w:val="003269B9"/>
    <w:rsid w:val="00326D77"/>
    <w:rsid w:val="00326F75"/>
    <w:rsid w:val="0032778B"/>
    <w:rsid w:val="00330A96"/>
    <w:rsid w:val="003317BC"/>
    <w:rsid w:val="00333FBB"/>
    <w:rsid w:val="003351B4"/>
    <w:rsid w:val="00336BC7"/>
    <w:rsid w:val="00336E49"/>
    <w:rsid w:val="003376C1"/>
    <w:rsid w:val="00337BC8"/>
    <w:rsid w:val="00337D76"/>
    <w:rsid w:val="00337DA3"/>
    <w:rsid w:val="003413AA"/>
    <w:rsid w:val="0034155D"/>
    <w:rsid w:val="00342CE3"/>
    <w:rsid w:val="00343F9C"/>
    <w:rsid w:val="003503BD"/>
    <w:rsid w:val="003507DF"/>
    <w:rsid w:val="00351385"/>
    <w:rsid w:val="00354CD6"/>
    <w:rsid w:val="00354E04"/>
    <w:rsid w:val="00356992"/>
    <w:rsid w:val="00357ED4"/>
    <w:rsid w:val="00360CDB"/>
    <w:rsid w:val="00360E83"/>
    <w:rsid w:val="00364096"/>
    <w:rsid w:val="00365BDF"/>
    <w:rsid w:val="003671E8"/>
    <w:rsid w:val="00367A8D"/>
    <w:rsid w:val="00370C58"/>
    <w:rsid w:val="00372EDD"/>
    <w:rsid w:val="003742FA"/>
    <w:rsid w:val="00375B57"/>
    <w:rsid w:val="00381823"/>
    <w:rsid w:val="00381E29"/>
    <w:rsid w:val="003848C5"/>
    <w:rsid w:val="00385354"/>
    <w:rsid w:val="0038683A"/>
    <w:rsid w:val="00387897"/>
    <w:rsid w:val="00391F65"/>
    <w:rsid w:val="00393D93"/>
    <w:rsid w:val="00395E28"/>
    <w:rsid w:val="0039690C"/>
    <w:rsid w:val="003969DD"/>
    <w:rsid w:val="00396FF1"/>
    <w:rsid w:val="003A1089"/>
    <w:rsid w:val="003A3706"/>
    <w:rsid w:val="003A4093"/>
    <w:rsid w:val="003A76FE"/>
    <w:rsid w:val="003A7784"/>
    <w:rsid w:val="003B0869"/>
    <w:rsid w:val="003B1AA2"/>
    <w:rsid w:val="003B49E5"/>
    <w:rsid w:val="003B58C1"/>
    <w:rsid w:val="003B6D7F"/>
    <w:rsid w:val="003B749E"/>
    <w:rsid w:val="003B7B96"/>
    <w:rsid w:val="003B7E6A"/>
    <w:rsid w:val="003C065C"/>
    <w:rsid w:val="003C08D3"/>
    <w:rsid w:val="003C0B21"/>
    <w:rsid w:val="003C4C41"/>
    <w:rsid w:val="003C559E"/>
    <w:rsid w:val="003C7505"/>
    <w:rsid w:val="003D07FA"/>
    <w:rsid w:val="003D1688"/>
    <w:rsid w:val="003D2F43"/>
    <w:rsid w:val="003D41A4"/>
    <w:rsid w:val="003D611E"/>
    <w:rsid w:val="003D691E"/>
    <w:rsid w:val="003D6C01"/>
    <w:rsid w:val="003D6F74"/>
    <w:rsid w:val="003D7FB1"/>
    <w:rsid w:val="003E2430"/>
    <w:rsid w:val="003E37F0"/>
    <w:rsid w:val="003E3F74"/>
    <w:rsid w:val="003E41B6"/>
    <w:rsid w:val="003E4527"/>
    <w:rsid w:val="003E5E4F"/>
    <w:rsid w:val="003E6FFE"/>
    <w:rsid w:val="003F0983"/>
    <w:rsid w:val="003F386B"/>
    <w:rsid w:val="003F4787"/>
    <w:rsid w:val="003F4E37"/>
    <w:rsid w:val="004008CD"/>
    <w:rsid w:val="00402105"/>
    <w:rsid w:val="00402B98"/>
    <w:rsid w:val="00402C3C"/>
    <w:rsid w:val="00404035"/>
    <w:rsid w:val="00405F0B"/>
    <w:rsid w:val="004100EB"/>
    <w:rsid w:val="0041151C"/>
    <w:rsid w:val="004149E7"/>
    <w:rsid w:val="00414B18"/>
    <w:rsid w:val="00415ABA"/>
    <w:rsid w:val="00416AEF"/>
    <w:rsid w:val="0042074A"/>
    <w:rsid w:val="00421214"/>
    <w:rsid w:val="00422105"/>
    <w:rsid w:val="00422F63"/>
    <w:rsid w:val="00423A1B"/>
    <w:rsid w:val="00424030"/>
    <w:rsid w:val="00425AB9"/>
    <w:rsid w:val="00425B80"/>
    <w:rsid w:val="00425BDA"/>
    <w:rsid w:val="00426BC2"/>
    <w:rsid w:val="0042779A"/>
    <w:rsid w:val="0042791D"/>
    <w:rsid w:val="00430329"/>
    <w:rsid w:val="00430A81"/>
    <w:rsid w:val="004314E3"/>
    <w:rsid w:val="004331BA"/>
    <w:rsid w:val="00433933"/>
    <w:rsid w:val="004378DD"/>
    <w:rsid w:val="00440483"/>
    <w:rsid w:val="004405C9"/>
    <w:rsid w:val="00441121"/>
    <w:rsid w:val="00442EB8"/>
    <w:rsid w:val="0044392F"/>
    <w:rsid w:val="00444280"/>
    <w:rsid w:val="004442D8"/>
    <w:rsid w:val="00445FAB"/>
    <w:rsid w:val="00446713"/>
    <w:rsid w:val="00447DCE"/>
    <w:rsid w:val="00450CD8"/>
    <w:rsid w:val="00455838"/>
    <w:rsid w:val="00455C7A"/>
    <w:rsid w:val="00460225"/>
    <w:rsid w:val="004617CA"/>
    <w:rsid w:val="00463056"/>
    <w:rsid w:val="0046317A"/>
    <w:rsid w:val="00463308"/>
    <w:rsid w:val="00463685"/>
    <w:rsid w:val="00464931"/>
    <w:rsid w:val="00465957"/>
    <w:rsid w:val="004664F6"/>
    <w:rsid w:val="004667CE"/>
    <w:rsid w:val="0047149A"/>
    <w:rsid w:val="00471C4B"/>
    <w:rsid w:val="0047728E"/>
    <w:rsid w:val="0047760E"/>
    <w:rsid w:val="0048377A"/>
    <w:rsid w:val="00484110"/>
    <w:rsid w:val="0048653F"/>
    <w:rsid w:val="00486E71"/>
    <w:rsid w:val="0049125F"/>
    <w:rsid w:val="00493567"/>
    <w:rsid w:val="00495A58"/>
    <w:rsid w:val="00497A1D"/>
    <w:rsid w:val="00497F34"/>
    <w:rsid w:val="004A0A1B"/>
    <w:rsid w:val="004A1444"/>
    <w:rsid w:val="004A3914"/>
    <w:rsid w:val="004A50B9"/>
    <w:rsid w:val="004A7CD7"/>
    <w:rsid w:val="004B12A9"/>
    <w:rsid w:val="004B2FB9"/>
    <w:rsid w:val="004B581F"/>
    <w:rsid w:val="004B62F9"/>
    <w:rsid w:val="004B776A"/>
    <w:rsid w:val="004B790B"/>
    <w:rsid w:val="004B7D51"/>
    <w:rsid w:val="004C0756"/>
    <w:rsid w:val="004C0B4C"/>
    <w:rsid w:val="004C1983"/>
    <w:rsid w:val="004C1B6D"/>
    <w:rsid w:val="004C1CDC"/>
    <w:rsid w:val="004C1D5D"/>
    <w:rsid w:val="004C248F"/>
    <w:rsid w:val="004C41BA"/>
    <w:rsid w:val="004C4210"/>
    <w:rsid w:val="004D1C13"/>
    <w:rsid w:val="004D1FE1"/>
    <w:rsid w:val="004D7847"/>
    <w:rsid w:val="004D7CD2"/>
    <w:rsid w:val="004E0B48"/>
    <w:rsid w:val="004E0BC5"/>
    <w:rsid w:val="004E1423"/>
    <w:rsid w:val="004E1AE5"/>
    <w:rsid w:val="004E2A01"/>
    <w:rsid w:val="004E3DE1"/>
    <w:rsid w:val="004E4498"/>
    <w:rsid w:val="004E4CEA"/>
    <w:rsid w:val="004E64A4"/>
    <w:rsid w:val="004F007C"/>
    <w:rsid w:val="004F0C81"/>
    <w:rsid w:val="004F0ED2"/>
    <w:rsid w:val="004F15D9"/>
    <w:rsid w:val="004F27B7"/>
    <w:rsid w:val="004F7744"/>
    <w:rsid w:val="00500AEE"/>
    <w:rsid w:val="00500F39"/>
    <w:rsid w:val="005027EA"/>
    <w:rsid w:val="0050487B"/>
    <w:rsid w:val="005057D8"/>
    <w:rsid w:val="00506368"/>
    <w:rsid w:val="005064BE"/>
    <w:rsid w:val="00506E7B"/>
    <w:rsid w:val="00507514"/>
    <w:rsid w:val="00510268"/>
    <w:rsid w:val="00511B48"/>
    <w:rsid w:val="005133FB"/>
    <w:rsid w:val="00513D85"/>
    <w:rsid w:val="00514942"/>
    <w:rsid w:val="00515AEF"/>
    <w:rsid w:val="0051636F"/>
    <w:rsid w:val="00520C32"/>
    <w:rsid w:val="005212D2"/>
    <w:rsid w:val="005230E5"/>
    <w:rsid w:val="0052488E"/>
    <w:rsid w:val="00527EA6"/>
    <w:rsid w:val="00531933"/>
    <w:rsid w:val="00535841"/>
    <w:rsid w:val="0053789F"/>
    <w:rsid w:val="0054014F"/>
    <w:rsid w:val="00541228"/>
    <w:rsid w:val="005416C9"/>
    <w:rsid w:val="00543FB8"/>
    <w:rsid w:val="00544252"/>
    <w:rsid w:val="005444DA"/>
    <w:rsid w:val="00544D12"/>
    <w:rsid w:val="005472AA"/>
    <w:rsid w:val="00547C52"/>
    <w:rsid w:val="00551E6E"/>
    <w:rsid w:val="00555C11"/>
    <w:rsid w:val="00556D6E"/>
    <w:rsid w:val="005628CB"/>
    <w:rsid w:val="00565A32"/>
    <w:rsid w:val="00566220"/>
    <w:rsid w:val="00567951"/>
    <w:rsid w:val="005705FF"/>
    <w:rsid w:val="00572037"/>
    <w:rsid w:val="00573F44"/>
    <w:rsid w:val="0057484C"/>
    <w:rsid w:val="0057653C"/>
    <w:rsid w:val="00577746"/>
    <w:rsid w:val="005819D5"/>
    <w:rsid w:val="0058214C"/>
    <w:rsid w:val="005826F2"/>
    <w:rsid w:val="00583E1E"/>
    <w:rsid w:val="00585D4F"/>
    <w:rsid w:val="00587348"/>
    <w:rsid w:val="00587D57"/>
    <w:rsid w:val="00591F5B"/>
    <w:rsid w:val="005939CB"/>
    <w:rsid w:val="00595E04"/>
    <w:rsid w:val="005961CE"/>
    <w:rsid w:val="005969C0"/>
    <w:rsid w:val="00596DC0"/>
    <w:rsid w:val="005A052C"/>
    <w:rsid w:val="005A23E2"/>
    <w:rsid w:val="005A24F7"/>
    <w:rsid w:val="005A26D5"/>
    <w:rsid w:val="005A2EB2"/>
    <w:rsid w:val="005A5144"/>
    <w:rsid w:val="005A693C"/>
    <w:rsid w:val="005A7D2C"/>
    <w:rsid w:val="005A7EBC"/>
    <w:rsid w:val="005B33D0"/>
    <w:rsid w:val="005B45AC"/>
    <w:rsid w:val="005B5CA0"/>
    <w:rsid w:val="005B678B"/>
    <w:rsid w:val="005B68F6"/>
    <w:rsid w:val="005B7C83"/>
    <w:rsid w:val="005C2E0B"/>
    <w:rsid w:val="005C334F"/>
    <w:rsid w:val="005C774A"/>
    <w:rsid w:val="005D1C51"/>
    <w:rsid w:val="005D2130"/>
    <w:rsid w:val="005D4E8A"/>
    <w:rsid w:val="005D5021"/>
    <w:rsid w:val="005D529A"/>
    <w:rsid w:val="005D53BE"/>
    <w:rsid w:val="005D5407"/>
    <w:rsid w:val="005E0D9A"/>
    <w:rsid w:val="005E259D"/>
    <w:rsid w:val="005E2F68"/>
    <w:rsid w:val="005E5F97"/>
    <w:rsid w:val="005F3A31"/>
    <w:rsid w:val="005F4A7A"/>
    <w:rsid w:val="005F7243"/>
    <w:rsid w:val="00601292"/>
    <w:rsid w:val="006016A2"/>
    <w:rsid w:val="00602193"/>
    <w:rsid w:val="00604D52"/>
    <w:rsid w:val="006063FE"/>
    <w:rsid w:val="00607DE6"/>
    <w:rsid w:val="006125EC"/>
    <w:rsid w:val="00614B42"/>
    <w:rsid w:val="0061549A"/>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26B4C"/>
    <w:rsid w:val="0062738D"/>
    <w:rsid w:val="00630E4C"/>
    <w:rsid w:val="006320B0"/>
    <w:rsid w:val="006323DA"/>
    <w:rsid w:val="0063246A"/>
    <w:rsid w:val="00632DF4"/>
    <w:rsid w:val="006339EA"/>
    <w:rsid w:val="006341CE"/>
    <w:rsid w:val="00636D1F"/>
    <w:rsid w:val="00640EC9"/>
    <w:rsid w:val="0064150F"/>
    <w:rsid w:val="006419A9"/>
    <w:rsid w:val="00643811"/>
    <w:rsid w:val="006451AE"/>
    <w:rsid w:val="006454C1"/>
    <w:rsid w:val="00645ADD"/>
    <w:rsid w:val="00646353"/>
    <w:rsid w:val="00646677"/>
    <w:rsid w:val="006477C2"/>
    <w:rsid w:val="00652911"/>
    <w:rsid w:val="0065565A"/>
    <w:rsid w:val="006559F1"/>
    <w:rsid w:val="00662381"/>
    <w:rsid w:val="006623EC"/>
    <w:rsid w:val="00663359"/>
    <w:rsid w:val="0066611D"/>
    <w:rsid w:val="006746D0"/>
    <w:rsid w:val="00675F1F"/>
    <w:rsid w:val="006810C0"/>
    <w:rsid w:val="00681329"/>
    <w:rsid w:val="00681DDA"/>
    <w:rsid w:val="00682274"/>
    <w:rsid w:val="00685B46"/>
    <w:rsid w:val="00687699"/>
    <w:rsid w:val="00687940"/>
    <w:rsid w:val="00692C75"/>
    <w:rsid w:val="00695E96"/>
    <w:rsid w:val="00695FAC"/>
    <w:rsid w:val="00696065"/>
    <w:rsid w:val="0069640A"/>
    <w:rsid w:val="00696E4D"/>
    <w:rsid w:val="00697B2C"/>
    <w:rsid w:val="00697E4E"/>
    <w:rsid w:val="006A0352"/>
    <w:rsid w:val="006A2000"/>
    <w:rsid w:val="006A3C83"/>
    <w:rsid w:val="006A5A1D"/>
    <w:rsid w:val="006A7089"/>
    <w:rsid w:val="006B145C"/>
    <w:rsid w:val="006B2803"/>
    <w:rsid w:val="006B6806"/>
    <w:rsid w:val="006C179F"/>
    <w:rsid w:val="006C3661"/>
    <w:rsid w:val="006C3759"/>
    <w:rsid w:val="006D0154"/>
    <w:rsid w:val="006D11CC"/>
    <w:rsid w:val="006D31FF"/>
    <w:rsid w:val="006D37FE"/>
    <w:rsid w:val="006E0788"/>
    <w:rsid w:val="006E0DB0"/>
    <w:rsid w:val="006E160A"/>
    <w:rsid w:val="006E2D53"/>
    <w:rsid w:val="006E3095"/>
    <w:rsid w:val="006E3282"/>
    <w:rsid w:val="006E423B"/>
    <w:rsid w:val="006E4355"/>
    <w:rsid w:val="006E51DB"/>
    <w:rsid w:val="006E5FDB"/>
    <w:rsid w:val="006E73AA"/>
    <w:rsid w:val="006F1472"/>
    <w:rsid w:val="006F14E3"/>
    <w:rsid w:val="006F29E4"/>
    <w:rsid w:val="006F2CCD"/>
    <w:rsid w:val="006F359D"/>
    <w:rsid w:val="006F4241"/>
    <w:rsid w:val="006F6C84"/>
    <w:rsid w:val="006F6EA0"/>
    <w:rsid w:val="006F7D7F"/>
    <w:rsid w:val="007004E0"/>
    <w:rsid w:val="00700BEC"/>
    <w:rsid w:val="00701A64"/>
    <w:rsid w:val="00701CE7"/>
    <w:rsid w:val="00702016"/>
    <w:rsid w:val="0070285E"/>
    <w:rsid w:val="00704A07"/>
    <w:rsid w:val="00705C65"/>
    <w:rsid w:val="00705DBA"/>
    <w:rsid w:val="007069C9"/>
    <w:rsid w:val="007143DA"/>
    <w:rsid w:val="00714BDC"/>
    <w:rsid w:val="00714E82"/>
    <w:rsid w:val="0071557A"/>
    <w:rsid w:val="00721381"/>
    <w:rsid w:val="007222E6"/>
    <w:rsid w:val="007315C4"/>
    <w:rsid w:val="007330C0"/>
    <w:rsid w:val="00735364"/>
    <w:rsid w:val="007355A0"/>
    <w:rsid w:val="0073657C"/>
    <w:rsid w:val="0074052A"/>
    <w:rsid w:val="00741AD1"/>
    <w:rsid w:val="007435EC"/>
    <w:rsid w:val="007438D7"/>
    <w:rsid w:val="00743E83"/>
    <w:rsid w:val="00746D40"/>
    <w:rsid w:val="007502BD"/>
    <w:rsid w:val="0075045B"/>
    <w:rsid w:val="007526EC"/>
    <w:rsid w:val="007541A9"/>
    <w:rsid w:val="00754209"/>
    <w:rsid w:val="0075446D"/>
    <w:rsid w:val="0075573F"/>
    <w:rsid w:val="00757866"/>
    <w:rsid w:val="00757BE4"/>
    <w:rsid w:val="00757E2D"/>
    <w:rsid w:val="0076088E"/>
    <w:rsid w:val="00761F7A"/>
    <w:rsid w:val="00762D4D"/>
    <w:rsid w:val="007654CA"/>
    <w:rsid w:val="0076554F"/>
    <w:rsid w:val="007657C8"/>
    <w:rsid w:val="0076622F"/>
    <w:rsid w:val="00766706"/>
    <w:rsid w:val="00767375"/>
    <w:rsid w:val="007673C9"/>
    <w:rsid w:val="00767EE1"/>
    <w:rsid w:val="00767EF4"/>
    <w:rsid w:val="00772106"/>
    <w:rsid w:val="007722C7"/>
    <w:rsid w:val="007732B2"/>
    <w:rsid w:val="00774983"/>
    <w:rsid w:val="00774984"/>
    <w:rsid w:val="0077664E"/>
    <w:rsid w:val="00780FEB"/>
    <w:rsid w:val="00783017"/>
    <w:rsid w:val="007845EE"/>
    <w:rsid w:val="00787C6B"/>
    <w:rsid w:val="007914FA"/>
    <w:rsid w:val="0079221E"/>
    <w:rsid w:val="007929ED"/>
    <w:rsid w:val="0079393C"/>
    <w:rsid w:val="00797CEF"/>
    <w:rsid w:val="007A03BF"/>
    <w:rsid w:val="007A3BA9"/>
    <w:rsid w:val="007A6644"/>
    <w:rsid w:val="007A6768"/>
    <w:rsid w:val="007B00B6"/>
    <w:rsid w:val="007B0935"/>
    <w:rsid w:val="007B0EF7"/>
    <w:rsid w:val="007B11B9"/>
    <w:rsid w:val="007B726C"/>
    <w:rsid w:val="007B7337"/>
    <w:rsid w:val="007C02A3"/>
    <w:rsid w:val="007C0A02"/>
    <w:rsid w:val="007C117C"/>
    <w:rsid w:val="007C120E"/>
    <w:rsid w:val="007C43EF"/>
    <w:rsid w:val="007C4B79"/>
    <w:rsid w:val="007C5BF5"/>
    <w:rsid w:val="007C613C"/>
    <w:rsid w:val="007C6850"/>
    <w:rsid w:val="007C73D2"/>
    <w:rsid w:val="007C7E6A"/>
    <w:rsid w:val="007D0F57"/>
    <w:rsid w:val="007D1A77"/>
    <w:rsid w:val="007D20FF"/>
    <w:rsid w:val="007D22F6"/>
    <w:rsid w:val="007D24CB"/>
    <w:rsid w:val="007D32D6"/>
    <w:rsid w:val="007D3554"/>
    <w:rsid w:val="007D43AB"/>
    <w:rsid w:val="007D43E1"/>
    <w:rsid w:val="007D54A8"/>
    <w:rsid w:val="007D561F"/>
    <w:rsid w:val="007D7778"/>
    <w:rsid w:val="007E08A6"/>
    <w:rsid w:val="007E1798"/>
    <w:rsid w:val="007E3FED"/>
    <w:rsid w:val="007E46B7"/>
    <w:rsid w:val="007E5786"/>
    <w:rsid w:val="007E7031"/>
    <w:rsid w:val="007E7B6D"/>
    <w:rsid w:val="007F1FD6"/>
    <w:rsid w:val="007F3158"/>
    <w:rsid w:val="008008A9"/>
    <w:rsid w:val="00800B33"/>
    <w:rsid w:val="008019AA"/>
    <w:rsid w:val="00801FC9"/>
    <w:rsid w:val="00802204"/>
    <w:rsid w:val="00802D58"/>
    <w:rsid w:val="00803AFF"/>
    <w:rsid w:val="0080411A"/>
    <w:rsid w:val="008044F9"/>
    <w:rsid w:val="00804BC6"/>
    <w:rsid w:val="0081315B"/>
    <w:rsid w:val="008134B1"/>
    <w:rsid w:val="008134B3"/>
    <w:rsid w:val="00815135"/>
    <w:rsid w:val="00815BC2"/>
    <w:rsid w:val="00817791"/>
    <w:rsid w:val="008177C3"/>
    <w:rsid w:val="0082083F"/>
    <w:rsid w:val="00824269"/>
    <w:rsid w:val="00825D8B"/>
    <w:rsid w:val="00832DD0"/>
    <w:rsid w:val="00834CE6"/>
    <w:rsid w:val="00835361"/>
    <w:rsid w:val="00835BAA"/>
    <w:rsid w:val="00836739"/>
    <w:rsid w:val="0083713A"/>
    <w:rsid w:val="0084043E"/>
    <w:rsid w:val="008406C5"/>
    <w:rsid w:val="00842803"/>
    <w:rsid w:val="00847F36"/>
    <w:rsid w:val="0085258B"/>
    <w:rsid w:val="00852F7D"/>
    <w:rsid w:val="0085375B"/>
    <w:rsid w:val="00854D84"/>
    <w:rsid w:val="00860CCE"/>
    <w:rsid w:val="00862007"/>
    <w:rsid w:val="008637C1"/>
    <w:rsid w:val="00864D64"/>
    <w:rsid w:val="00865E86"/>
    <w:rsid w:val="00867781"/>
    <w:rsid w:val="00873F39"/>
    <w:rsid w:val="00874CD5"/>
    <w:rsid w:val="00876CC7"/>
    <w:rsid w:val="008770C1"/>
    <w:rsid w:val="00877549"/>
    <w:rsid w:val="008806DE"/>
    <w:rsid w:val="008806E8"/>
    <w:rsid w:val="00880C53"/>
    <w:rsid w:val="00882042"/>
    <w:rsid w:val="00882DAF"/>
    <w:rsid w:val="00883255"/>
    <w:rsid w:val="0088485B"/>
    <w:rsid w:val="008869BE"/>
    <w:rsid w:val="00887842"/>
    <w:rsid w:val="00887F58"/>
    <w:rsid w:val="008902C4"/>
    <w:rsid w:val="008925CA"/>
    <w:rsid w:val="0089553B"/>
    <w:rsid w:val="00896DAD"/>
    <w:rsid w:val="008A0238"/>
    <w:rsid w:val="008A09D7"/>
    <w:rsid w:val="008A2DB2"/>
    <w:rsid w:val="008A3F5E"/>
    <w:rsid w:val="008A56BF"/>
    <w:rsid w:val="008A6B3D"/>
    <w:rsid w:val="008A784F"/>
    <w:rsid w:val="008A7B63"/>
    <w:rsid w:val="008B10F0"/>
    <w:rsid w:val="008B2CDA"/>
    <w:rsid w:val="008B3A09"/>
    <w:rsid w:val="008B58A1"/>
    <w:rsid w:val="008B6BE4"/>
    <w:rsid w:val="008C1BF3"/>
    <w:rsid w:val="008C1F8A"/>
    <w:rsid w:val="008C20BE"/>
    <w:rsid w:val="008C21AF"/>
    <w:rsid w:val="008C2310"/>
    <w:rsid w:val="008C38D5"/>
    <w:rsid w:val="008C3A3D"/>
    <w:rsid w:val="008C4078"/>
    <w:rsid w:val="008C4291"/>
    <w:rsid w:val="008C55CD"/>
    <w:rsid w:val="008C7806"/>
    <w:rsid w:val="008C78C3"/>
    <w:rsid w:val="008C7900"/>
    <w:rsid w:val="008D0375"/>
    <w:rsid w:val="008D06B7"/>
    <w:rsid w:val="008D216C"/>
    <w:rsid w:val="008D258C"/>
    <w:rsid w:val="008D4591"/>
    <w:rsid w:val="008D4823"/>
    <w:rsid w:val="008D5840"/>
    <w:rsid w:val="008D5C50"/>
    <w:rsid w:val="008D7689"/>
    <w:rsid w:val="008E15C6"/>
    <w:rsid w:val="008E2E08"/>
    <w:rsid w:val="008E4AB8"/>
    <w:rsid w:val="008E67A1"/>
    <w:rsid w:val="008E7893"/>
    <w:rsid w:val="008E7F84"/>
    <w:rsid w:val="008F14FA"/>
    <w:rsid w:val="008F1F54"/>
    <w:rsid w:val="008F24B3"/>
    <w:rsid w:val="008F3DA2"/>
    <w:rsid w:val="008F7BDE"/>
    <w:rsid w:val="009038B7"/>
    <w:rsid w:val="0090639D"/>
    <w:rsid w:val="00906590"/>
    <w:rsid w:val="009076B0"/>
    <w:rsid w:val="0091196E"/>
    <w:rsid w:val="00911D78"/>
    <w:rsid w:val="0091284C"/>
    <w:rsid w:val="009135F2"/>
    <w:rsid w:val="00913872"/>
    <w:rsid w:val="00913A7F"/>
    <w:rsid w:val="00915004"/>
    <w:rsid w:val="00915F10"/>
    <w:rsid w:val="00924090"/>
    <w:rsid w:val="00925AB2"/>
    <w:rsid w:val="0092662D"/>
    <w:rsid w:val="0093173B"/>
    <w:rsid w:val="00931BC2"/>
    <w:rsid w:val="00931F6D"/>
    <w:rsid w:val="009344E3"/>
    <w:rsid w:val="009379CB"/>
    <w:rsid w:val="00940DC6"/>
    <w:rsid w:val="009416F2"/>
    <w:rsid w:val="00941DC4"/>
    <w:rsid w:val="009420DB"/>
    <w:rsid w:val="00943452"/>
    <w:rsid w:val="00943DB2"/>
    <w:rsid w:val="00944270"/>
    <w:rsid w:val="009456D8"/>
    <w:rsid w:val="00952CA7"/>
    <w:rsid w:val="00953334"/>
    <w:rsid w:val="00956E69"/>
    <w:rsid w:val="00956F85"/>
    <w:rsid w:val="009575C1"/>
    <w:rsid w:val="009610D3"/>
    <w:rsid w:val="00962F07"/>
    <w:rsid w:val="00963AC7"/>
    <w:rsid w:val="00964889"/>
    <w:rsid w:val="009671F9"/>
    <w:rsid w:val="009746B1"/>
    <w:rsid w:val="00974B34"/>
    <w:rsid w:val="009768B9"/>
    <w:rsid w:val="00980624"/>
    <w:rsid w:val="009812A8"/>
    <w:rsid w:val="00982731"/>
    <w:rsid w:val="00982BAF"/>
    <w:rsid w:val="00983594"/>
    <w:rsid w:val="0098433B"/>
    <w:rsid w:val="0098453C"/>
    <w:rsid w:val="00985422"/>
    <w:rsid w:val="009860A4"/>
    <w:rsid w:val="009901FE"/>
    <w:rsid w:val="00992CB9"/>
    <w:rsid w:val="00993D58"/>
    <w:rsid w:val="00993EFF"/>
    <w:rsid w:val="00993F90"/>
    <w:rsid w:val="00996033"/>
    <w:rsid w:val="009A0E80"/>
    <w:rsid w:val="009A1A11"/>
    <w:rsid w:val="009A37B8"/>
    <w:rsid w:val="009A3828"/>
    <w:rsid w:val="009A3D3D"/>
    <w:rsid w:val="009A46F6"/>
    <w:rsid w:val="009A6472"/>
    <w:rsid w:val="009B17E0"/>
    <w:rsid w:val="009B1E8D"/>
    <w:rsid w:val="009B2DAB"/>
    <w:rsid w:val="009B4F44"/>
    <w:rsid w:val="009C2DCF"/>
    <w:rsid w:val="009C79C2"/>
    <w:rsid w:val="009D0B94"/>
    <w:rsid w:val="009D33CD"/>
    <w:rsid w:val="009D3D39"/>
    <w:rsid w:val="009D51D9"/>
    <w:rsid w:val="009D6D52"/>
    <w:rsid w:val="009D710A"/>
    <w:rsid w:val="009E0542"/>
    <w:rsid w:val="009E18A4"/>
    <w:rsid w:val="009E1957"/>
    <w:rsid w:val="009E305E"/>
    <w:rsid w:val="009E3767"/>
    <w:rsid w:val="009E6D5B"/>
    <w:rsid w:val="009F04E0"/>
    <w:rsid w:val="009F06B0"/>
    <w:rsid w:val="009F0AD6"/>
    <w:rsid w:val="009F0B1B"/>
    <w:rsid w:val="009F0BE5"/>
    <w:rsid w:val="009F0FC1"/>
    <w:rsid w:val="009F2275"/>
    <w:rsid w:val="009F7B83"/>
    <w:rsid w:val="00A014AD"/>
    <w:rsid w:val="00A01E3D"/>
    <w:rsid w:val="00A058CC"/>
    <w:rsid w:val="00A063E7"/>
    <w:rsid w:val="00A06D12"/>
    <w:rsid w:val="00A1136D"/>
    <w:rsid w:val="00A11845"/>
    <w:rsid w:val="00A141BC"/>
    <w:rsid w:val="00A1551B"/>
    <w:rsid w:val="00A15C37"/>
    <w:rsid w:val="00A1612C"/>
    <w:rsid w:val="00A1765A"/>
    <w:rsid w:val="00A22284"/>
    <w:rsid w:val="00A2279A"/>
    <w:rsid w:val="00A24B09"/>
    <w:rsid w:val="00A25399"/>
    <w:rsid w:val="00A26BE0"/>
    <w:rsid w:val="00A273B1"/>
    <w:rsid w:val="00A351DB"/>
    <w:rsid w:val="00A35728"/>
    <w:rsid w:val="00A36FD1"/>
    <w:rsid w:val="00A40C97"/>
    <w:rsid w:val="00A43017"/>
    <w:rsid w:val="00A43344"/>
    <w:rsid w:val="00A45FDB"/>
    <w:rsid w:val="00A466F1"/>
    <w:rsid w:val="00A46BCA"/>
    <w:rsid w:val="00A47105"/>
    <w:rsid w:val="00A471D2"/>
    <w:rsid w:val="00A514E2"/>
    <w:rsid w:val="00A51C41"/>
    <w:rsid w:val="00A54AC2"/>
    <w:rsid w:val="00A54D62"/>
    <w:rsid w:val="00A5611A"/>
    <w:rsid w:val="00A578B8"/>
    <w:rsid w:val="00A60010"/>
    <w:rsid w:val="00A64D43"/>
    <w:rsid w:val="00A65CC6"/>
    <w:rsid w:val="00A66264"/>
    <w:rsid w:val="00A663A7"/>
    <w:rsid w:val="00A66DB6"/>
    <w:rsid w:val="00A67568"/>
    <w:rsid w:val="00A677C7"/>
    <w:rsid w:val="00A72041"/>
    <w:rsid w:val="00A73452"/>
    <w:rsid w:val="00A739D3"/>
    <w:rsid w:val="00A740B7"/>
    <w:rsid w:val="00A7418C"/>
    <w:rsid w:val="00A7589F"/>
    <w:rsid w:val="00A76976"/>
    <w:rsid w:val="00A76BA4"/>
    <w:rsid w:val="00A8025D"/>
    <w:rsid w:val="00A85298"/>
    <w:rsid w:val="00A856B0"/>
    <w:rsid w:val="00A86689"/>
    <w:rsid w:val="00A91151"/>
    <w:rsid w:val="00A91467"/>
    <w:rsid w:val="00A916E3"/>
    <w:rsid w:val="00A9208C"/>
    <w:rsid w:val="00A94A62"/>
    <w:rsid w:val="00A94FA3"/>
    <w:rsid w:val="00A95849"/>
    <w:rsid w:val="00A95FBA"/>
    <w:rsid w:val="00A97AB0"/>
    <w:rsid w:val="00AA0B22"/>
    <w:rsid w:val="00AA14F4"/>
    <w:rsid w:val="00AA2163"/>
    <w:rsid w:val="00AA23C1"/>
    <w:rsid w:val="00AA2604"/>
    <w:rsid w:val="00AA2DA5"/>
    <w:rsid w:val="00AA632F"/>
    <w:rsid w:val="00AA7BA2"/>
    <w:rsid w:val="00AB1D2C"/>
    <w:rsid w:val="00AB29D6"/>
    <w:rsid w:val="00AB3470"/>
    <w:rsid w:val="00AB50BE"/>
    <w:rsid w:val="00AB57A8"/>
    <w:rsid w:val="00AB5BF9"/>
    <w:rsid w:val="00AB5E4F"/>
    <w:rsid w:val="00AB6785"/>
    <w:rsid w:val="00AB74A3"/>
    <w:rsid w:val="00AB7DE8"/>
    <w:rsid w:val="00AC10B0"/>
    <w:rsid w:val="00AC115F"/>
    <w:rsid w:val="00AC2C98"/>
    <w:rsid w:val="00AC4CE8"/>
    <w:rsid w:val="00AC666A"/>
    <w:rsid w:val="00AC782D"/>
    <w:rsid w:val="00AC7E79"/>
    <w:rsid w:val="00AD44F1"/>
    <w:rsid w:val="00AD47FE"/>
    <w:rsid w:val="00AD5117"/>
    <w:rsid w:val="00AD5C5A"/>
    <w:rsid w:val="00AD62AB"/>
    <w:rsid w:val="00AD6664"/>
    <w:rsid w:val="00AE0421"/>
    <w:rsid w:val="00AE3935"/>
    <w:rsid w:val="00AE4FB5"/>
    <w:rsid w:val="00AE54C1"/>
    <w:rsid w:val="00AE6E9B"/>
    <w:rsid w:val="00AE74BB"/>
    <w:rsid w:val="00AF0149"/>
    <w:rsid w:val="00AF0621"/>
    <w:rsid w:val="00AF0D48"/>
    <w:rsid w:val="00AF1AB9"/>
    <w:rsid w:val="00AF4052"/>
    <w:rsid w:val="00AF50D2"/>
    <w:rsid w:val="00AF5D01"/>
    <w:rsid w:val="00B01FE0"/>
    <w:rsid w:val="00B02951"/>
    <w:rsid w:val="00B03F2B"/>
    <w:rsid w:val="00B059DE"/>
    <w:rsid w:val="00B05A34"/>
    <w:rsid w:val="00B05CB6"/>
    <w:rsid w:val="00B05F00"/>
    <w:rsid w:val="00B11623"/>
    <w:rsid w:val="00B1216C"/>
    <w:rsid w:val="00B12DC9"/>
    <w:rsid w:val="00B13AD4"/>
    <w:rsid w:val="00B17D77"/>
    <w:rsid w:val="00B20996"/>
    <w:rsid w:val="00B209D8"/>
    <w:rsid w:val="00B252D4"/>
    <w:rsid w:val="00B273AC"/>
    <w:rsid w:val="00B302DA"/>
    <w:rsid w:val="00B303AD"/>
    <w:rsid w:val="00B303C2"/>
    <w:rsid w:val="00B32DB4"/>
    <w:rsid w:val="00B335E1"/>
    <w:rsid w:val="00B3483F"/>
    <w:rsid w:val="00B350C9"/>
    <w:rsid w:val="00B41EB7"/>
    <w:rsid w:val="00B43606"/>
    <w:rsid w:val="00B44FA8"/>
    <w:rsid w:val="00B46A94"/>
    <w:rsid w:val="00B5467B"/>
    <w:rsid w:val="00B57003"/>
    <w:rsid w:val="00B605B7"/>
    <w:rsid w:val="00B639F0"/>
    <w:rsid w:val="00B7050B"/>
    <w:rsid w:val="00B734A8"/>
    <w:rsid w:val="00B748F8"/>
    <w:rsid w:val="00B76723"/>
    <w:rsid w:val="00B77AB2"/>
    <w:rsid w:val="00B81C2A"/>
    <w:rsid w:val="00B82E6E"/>
    <w:rsid w:val="00B83BF1"/>
    <w:rsid w:val="00B85DF7"/>
    <w:rsid w:val="00B8685B"/>
    <w:rsid w:val="00B8730E"/>
    <w:rsid w:val="00B87A51"/>
    <w:rsid w:val="00B87F30"/>
    <w:rsid w:val="00B9041D"/>
    <w:rsid w:val="00B9371E"/>
    <w:rsid w:val="00B939F1"/>
    <w:rsid w:val="00B93F8A"/>
    <w:rsid w:val="00B94754"/>
    <w:rsid w:val="00B97492"/>
    <w:rsid w:val="00B97B54"/>
    <w:rsid w:val="00BA2EC0"/>
    <w:rsid w:val="00BA5F19"/>
    <w:rsid w:val="00BA6A08"/>
    <w:rsid w:val="00BB1075"/>
    <w:rsid w:val="00BB3B63"/>
    <w:rsid w:val="00BB486A"/>
    <w:rsid w:val="00BB5499"/>
    <w:rsid w:val="00BB555B"/>
    <w:rsid w:val="00BB5CB6"/>
    <w:rsid w:val="00BC0852"/>
    <w:rsid w:val="00BC0DC0"/>
    <w:rsid w:val="00BC0E57"/>
    <w:rsid w:val="00BC242C"/>
    <w:rsid w:val="00BC2C2C"/>
    <w:rsid w:val="00BC3381"/>
    <w:rsid w:val="00BC48D7"/>
    <w:rsid w:val="00BC4B9B"/>
    <w:rsid w:val="00BC6D1F"/>
    <w:rsid w:val="00BD0DEE"/>
    <w:rsid w:val="00BD2CF8"/>
    <w:rsid w:val="00BD3EE8"/>
    <w:rsid w:val="00BD5F41"/>
    <w:rsid w:val="00BD7D9E"/>
    <w:rsid w:val="00BE0C74"/>
    <w:rsid w:val="00BE26DA"/>
    <w:rsid w:val="00BE3E73"/>
    <w:rsid w:val="00BE56FC"/>
    <w:rsid w:val="00BE584B"/>
    <w:rsid w:val="00BE7256"/>
    <w:rsid w:val="00BF17C3"/>
    <w:rsid w:val="00BF39C2"/>
    <w:rsid w:val="00BF42B3"/>
    <w:rsid w:val="00BF431E"/>
    <w:rsid w:val="00BF7255"/>
    <w:rsid w:val="00BF7E4E"/>
    <w:rsid w:val="00C011FD"/>
    <w:rsid w:val="00C03866"/>
    <w:rsid w:val="00C03C25"/>
    <w:rsid w:val="00C04213"/>
    <w:rsid w:val="00C05633"/>
    <w:rsid w:val="00C05F8A"/>
    <w:rsid w:val="00C10BDC"/>
    <w:rsid w:val="00C10C80"/>
    <w:rsid w:val="00C11611"/>
    <w:rsid w:val="00C122FC"/>
    <w:rsid w:val="00C12992"/>
    <w:rsid w:val="00C1331E"/>
    <w:rsid w:val="00C157EF"/>
    <w:rsid w:val="00C16F75"/>
    <w:rsid w:val="00C22C2F"/>
    <w:rsid w:val="00C22F86"/>
    <w:rsid w:val="00C23F05"/>
    <w:rsid w:val="00C24536"/>
    <w:rsid w:val="00C25D96"/>
    <w:rsid w:val="00C301B7"/>
    <w:rsid w:val="00C33EA9"/>
    <w:rsid w:val="00C349AC"/>
    <w:rsid w:val="00C34A68"/>
    <w:rsid w:val="00C34DC6"/>
    <w:rsid w:val="00C36A07"/>
    <w:rsid w:val="00C40BFD"/>
    <w:rsid w:val="00C40DFE"/>
    <w:rsid w:val="00C40FD5"/>
    <w:rsid w:val="00C41FF9"/>
    <w:rsid w:val="00C436B0"/>
    <w:rsid w:val="00C44EF6"/>
    <w:rsid w:val="00C453B3"/>
    <w:rsid w:val="00C463DA"/>
    <w:rsid w:val="00C46CA1"/>
    <w:rsid w:val="00C46E66"/>
    <w:rsid w:val="00C46EFB"/>
    <w:rsid w:val="00C4762B"/>
    <w:rsid w:val="00C47BEB"/>
    <w:rsid w:val="00C503F1"/>
    <w:rsid w:val="00C54526"/>
    <w:rsid w:val="00C56F07"/>
    <w:rsid w:val="00C57010"/>
    <w:rsid w:val="00C617DA"/>
    <w:rsid w:val="00C63264"/>
    <w:rsid w:val="00C651F2"/>
    <w:rsid w:val="00C6577B"/>
    <w:rsid w:val="00C66BDC"/>
    <w:rsid w:val="00C66EE2"/>
    <w:rsid w:val="00C6703E"/>
    <w:rsid w:val="00C67427"/>
    <w:rsid w:val="00C67602"/>
    <w:rsid w:val="00C70404"/>
    <w:rsid w:val="00C7056E"/>
    <w:rsid w:val="00C7072C"/>
    <w:rsid w:val="00C71518"/>
    <w:rsid w:val="00C72496"/>
    <w:rsid w:val="00C74CF9"/>
    <w:rsid w:val="00C758F6"/>
    <w:rsid w:val="00C75AA1"/>
    <w:rsid w:val="00C760C2"/>
    <w:rsid w:val="00C76EE8"/>
    <w:rsid w:val="00C8136B"/>
    <w:rsid w:val="00C828EB"/>
    <w:rsid w:val="00C85AD5"/>
    <w:rsid w:val="00C901EC"/>
    <w:rsid w:val="00C90E5A"/>
    <w:rsid w:val="00C924DD"/>
    <w:rsid w:val="00C93847"/>
    <w:rsid w:val="00C93AF6"/>
    <w:rsid w:val="00C93B5C"/>
    <w:rsid w:val="00C9565D"/>
    <w:rsid w:val="00C95718"/>
    <w:rsid w:val="00C962D0"/>
    <w:rsid w:val="00C96F85"/>
    <w:rsid w:val="00C9741B"/>
    <w:rsid w:val="00CA44B9"/>
    <w:rsid w:val="00CA4D99"/>
    <w:rsid w:val="00CA597A"/>
    <w:rsid w:val="00CA5BAA"/>
    <w:rsid w:val="00CB11FE"/>
    <w:rsid w:val="00CC0F36"/>
    <w:rsid w:val="00CC1893"/>
    <w:rsid w:val="00CC1A27"/>
    <w:rsid w:val="00CC48B0"/>
    <w:rsid w:val="00CD1CC2"/>
    <w:rsid w:val="00CD447D"/>
    <w:rsid w:val="00CD4B4F"/>
    <w:rsid w:val="00CD4EB2"/>
    <w:rsid w:val="00CD6731"/>
    <w:rsid w:val="00CD7CE2"/>
    <w:rsid w:val="00CE12A1"/>
    <w:rsid w:val="00CE17DC"/>
    <w:rsid w:val="00CE421B"/>
    <w:rsid w:val="00CE4D66"/>
    <w:rsid w:val="00CE7106"/>
    <w:rsid w:val="00CE72F7"/>
    <w:rsid w:val="00CF054A"/>
    <w:rsid w:val="00CF3F0C"/>
    <w:rsid w:val="00CF3FA8"/>
    <w:rsid w:val="00CF5418"/>
    <w:rsid w:val="00CF59C5"/>
    <w:rsid w:val="00D00B31"/>
    <w:rsid w:val="00D00DC0"/>
    <w:rsid w:val="00D0208B"/>
    <w:rsid w:val="00D02AFE"/>
    <w:rsid w:val="00D02C7F"/>
    <w:rsid w:val="00D03208"/>
    <w:rsid w:val="00D05D65"/>
    <w:rsid w:val="00D06656"/>
    <w:rsid w:val="00D06796"/>
    <w:rsid w:val="00D110CB"/>
    <w:rsid w:val="00D111D2"/>
    <w:rsid w:val="00D11630"/>
    <w:rsid w:val="00D12004"/>
    <w:rsid w:val="00D120DD"/>
    <w:rsid w:val="00D13C29"/>
    <w:rsid w:val="00D14073"/>
    <w:rsid w:val="00D15B2A"/>
    <w:rsid w:val="00D15F70"/>
    <w:rsid w:val="00D17ACA"/>
    <w:rsid w:val="00D21076"/>
    <w:rsid w:val="00D21D89"/>
    <w:rsid w:val="00D2261C"/>
    <w:rsid w:val="00D22C1A"/>
    <w:rsid w:val="00D255A0"/>
    <w:rsid w:val="00D32D75"/>
    <w:rsid w:val="00D32EF9"/>
    <w:rsid w:val="00D33DCB"/>
    <w:rsid w:val="00D33DFB"/>
    <w:rsid w:val="00D35DAC"/>
    <w:rsid w:val="00D36042"/>
    <w:rsid w:val="00D3637F"/>
    <w:rsid w:val="00D36E14"/>
    <w:rsid w:val="00D36E53"/>
    <w:rsid w:val="00D36FD4"/>
    <w:rsid w:val="00D40DC1"/>
    <w:rsid w:val="00D431F9"/>
    <w:rsid w:val="00D46B7C"/>
    <w:rsid w:val="00D477DF"/>
    <w:rsid w:val="00D5003A"/>
    <w:rsid w:val="00D50140"/>
    <w:rsid w:val="00D51A60"/>
    <w:rsid w:val="00D52F48"/>
    <w:rsid w:val="00D53F9E"/>
    <w:rsid w:val="00D55ED9"/>
    <w:rsid w:val="00D55F97"/>
    <w:rsid w:val="00D56D73"/>
    <w:rsid w:val="00D62C92"/>
    <w:rsid w:val="00D63030"/>
    <w:rsid w:val="00D63A3E"/>
    <w:rsid w:val="00D63AE2"/>
    <w:rsid w:val="00D64712"/>
    <w:rsid w:val="00D656FA"/>
    <w:rsid w:val="00D65AC4"/>
    <w:rsid w:val="00D70595"/>
    <w:rsid w:val="00D706B6"/>
    <w:rsid w:val="00D72E13"/>
    <w:rsid w:val="00D750B2"/>
    <w:rsid w:val="00D761BC"/>
    <w:rsid w:val="00D777F2"/>
    <w:rsid w:val="00D816FA"/>
    <w:rsid w:val="00D818BC"/>
    <w:rsid w:val="00D82F22"/>
    <w:rsid w:val="00D84022"/>
    <w:rsid w:val="00D840A0"/>
    <w:rsid w:val="00D863E9"/>
    <w:rsid w:val="00D87256"/>
    <w:rsid w:val="00D87478"/>
    <w:rsid w:val="00D879B3"/>
    <w:rsid w:val="00D87BF2"/>
    <w:rsid w:val="00D921FE"/>
    <w:rsid w:val="00D929EB"/>
    <w:rsid w:val="00D93641"/>
    <w:rsid w:val="00D957C8"/>
    <w:rsid w:val="00DA1376"/>
    <w:rsid w:val="00DA1CF9"/>
    <w:rsid w:val="00DA325A"/>
    <w:rsid w:val="00DA3414"/>
    <w:rsid w:val="00DA3557"/>
    <w:rsid w:val="00DA35C6"/>
    <w:rsid w:val="00DA545B"/>
    <w:rsid w:val="00DA622F"/>
    <w:rsid w:val="00DA657C"/>
    <w:rsid w:val="00DA65C1"/>
    <w:rsid w:val="00DA71C9"/>
    <w:rsid w:val="00DB00ED"/>
    <w:rsid w:val="00DB36C6"/>
    <w:rsid w:val="00DB3753"/>
    <w:rsid w:val="00DB52BA"/>
    <w:rsid w:val="00DB6518"/>
    <w:rsid w:val="00DC0211"/>
    <w:rsid w:val="00DC13B2"/>
    <w:rsid w:val="00DC1A5C"/>
    <w:rsid w:val="00DC22A6"/>
    <w:rsid w:val="00DC23F7"/>
    <w:rsid w:val="00DC3EAE"/>
    <w:rsid w:val="00DC62B9"/>
    <w:rsid w:val="00DD2106"/>
    <w:rsid w:val="00DD3F2A"/>
    <w:rsid w:val="00DD4775"/>
    <w:rsid w:val="00DD47BB"/>
    <w:rsid w:val="00DD7098"/>
    <w:rsid w:val="00DE0885"/>
    <w:rsid w:val="00DE1590"/>
    <w:rsid w:val="00DE259D"/>
    <w:rsid w:val="00DE2EA8"/>
    <w:rsid w:val="00DE460D"/>
    <w:rsid w:val="00DE6A8B"/>
    <w:rsid w:val="00DE6E0F"/>
    <w:rsid w:val="00DE7CD7"/>
    <w:rsid w:val="00DF015E"/>
    <w:rsid w:val="00DF02B2"/>
    <w:rsid w:val="00DF0DC6"/>
    <w:rsid w:val="00DF13FC"/>
    <w:rsid w:val="00DF54C0"/>
    <w:rsid w:val="00DF5580"/>
    <w:rsid w:val="00DF6DE1"/>
    <w:rsid w:val="00E00491"/>
    <w:rsid w:val="00E050DA"/>
    <w:rsid w:val="00E0629F"/>
    <w:rsid w:val="00E1255F"/>
    <w:rsid w:val="00E13282"/>
    <w:rsid w:val="00E2268A"/>
    <w:rsid w:val="00E254E7"/>
    <w:rsid w:val="00E31E03"/>
    <w:rsid w:val="00E32F8A"/>
    <w:rsid w:val="00E35ABF"/>
    <w:rsid w:val="00E3766D"/>
    <w:rsid w:val="00E41E00"/>
    <w:rsid w:val="00E4345A"/>
    <w:rsid w:val="00E45B4F"/>
    <w:rsid w:val="00E45BA5"/>
    <w:rsid w:val="00E4632C"/>
    <w:rsid w:val="00E4677A"/>
    <w:rsid w:val="00E46803"/>
    <w:rsid w:val="00E50A81"/>
    <w:rsid w:val="00E50B3B"/>
    <w:rsid w:val="00E511E4"/>
    <w:rsid w:val="00E512E6"/>
    <w:rsid w:val="00E51331"/>
    <w:rsid w:val="00E523FD"/>
    <w:rsid w:val="00E5310E"/>
    <w:rsid w:val="00E53B30"/>
    <w:rsid w:val="00E55816"/>
    <w:rsid w:val="00E56738"/>
    <w:rsid w:val="00E57551"/>
    <w:rsid w:val="00E607D5"/>
    <w:rsid w:val="00E62023"/>
    <w:rsid w:val="00E623CC"/>
    <w:rsid w:val="00E62506"/>
    <w:rsid w:val="00E71828"/>
    <w:rsid w:val="00E73587"/>
    <w:rsid w:val="00E73F1E"/>
    <w:rsid w:val="00E7453F"/>
    <w:rsid w:val="00E74ABA"/>
    <w:rsid w:val="00E76950"/>
    <w:rsid w:val="00E76B82"/>
    <w:rsid w:val="00E76E73"/>
    <w:rsid w:val="00E7709B"/>
    <w:rsid w:val="00E84267"/>
    <w:rsid w:val="00E85771"/>
    <w:rsid w:val="00E86BDB"/>
    <w:rsid w:val="00E8733A"/>
    <w:rsid w:val="00E87718"/>
    <w:rsid w:val="00E90B6B"/>
    <w:rsid w:val="00E922FF"/>
    <w:rsid w:val="00E92479"/>
    <w:rsid w:val="00E92A53"/>
    <w:rsid w:val="00E93EB6"/>
    <w:rsid w:val="00EA0D33"/>
    <w:rsid w:val="00EA1886"/>
    <w:rsid w:val="00EB164E"/>
    <w:rsid w:val="00EB29EF"/>
    <w:rsid w:val="00EB4255"/>
    <w:rsid w:val="00EB4494"/>
    <w:rsid w:val="00EB4F0E"/>
    <w:rsid w:val="00EC167C"/>
    <w:rsid w:val="00EC1F53"/>
    <w:rsid w:val="00EC2E8D"/>
    <w:rsid w:val="00EC390B"/>
    <w:rsid w:val="00EC3E8E"/>
    <w:rsid w:val="00EC4D0F"/>
    <w:rsid w:val="00EC55BC"/>
    <w:rsid w:val="00EC6E76"/>
    <w:rsid w:val="00EC7358"/>
    <w:rsid w:val="00EC769C"/>
    <w:rsid w:val="00ED2D44"/>
    <w:rsid w:val="00ED41CD"/>
    <w:rsid w:val="00ED4613"/>
    <w:rsid w:val="00ED5BA3"/>
    <w:rsid w:val="00ED5F64"/>
    <w:rsid w:val="00ED645B"/>
    <w:rsid w:val="00ED6FC5"/>
    <w:rsid w:val="00ED7148"/>
    <w:rsid w:val="00ED7487"/>
    <w:rsid w:val="00ED78C6"/>
    <w:rsid w:val="00EE05C5"/>
    <w:rsid w:val="00EE099E"/>
    <w:rsid w:val="00EE0E42"/>
    <w:rsid w:val="00EE142A"/>
    <w:rsid w:val="00EE4333"/>
    <w:rsid w:val="00EE43D3"/>
    <w:rsid w:val="00EE4A6C"/>
    <w:rsid w:val="00EE4EEB"/>
    <w:rsid w:val="00EF07C7"/>
    <w:rsid w:val="00EF120C"/>
    <w:rsid w:val="00EF458F"/>
    <w:rsid w:val="00F061FE"/>
    <w:rsid w:val="00F067EF"/>
    <w:rsid w:val="00F105A2"/>
    <w:rsid w:val="00F11C36"/>
    <w:rsid w:val="00F13064"/>
    <w:rsid w:val="00F20093"/>
    <w:rsid w:val="00F21188"/>
    <w:rsid w:val="00F21980"/>
    <w:rsid w:val="00F273A6"/>
    <w:rsid w:val="00F27AF3"/>
    <w:rsid w:val="00F27C6C"/>
    <w:rsid w:val="00F3022D"/>
    <w:rsid w:val="00F310E7"/>
    <w:rsid w:val="00F315FA"/>
    <w:rsid w:val="00F32BF5"/>
    <w:rsid w:val="00F35777"/>
    <w:rsid w:val="00F357A7"/>
    <w:rsid w:val="00F3683F"/>
    <w:rsid w:val="00F37CCE"/>
    <w:rsid w:val="00F41AD5"/>
    <w:rsid w:val="00F45139"/>
    <w:rsid w:val="00F45E49"/>
    <w:rsid w:val="00F51706"/>
    <w:rsid w:val="00F51F40"/>
    <w:rsid w:val="00F526C5"/>
    <w:rsid w:val="00F5333C"/>
    <w:rsid w:val="00F54855"/>
    <w:rsid w:val="00F550B7"/>
    <w:rsid w:val="00F55406"/>
    <w:rsid w:val="00F55BBC"/>
    <w:rsid w:val="00F55D9A"/>
    <w:rsid w:val="00F6038C"/>
    <w:rsid w:val="00F604E7"/>
    <w:rsid w:val="00F613DC"/>
    <w:rsid w:val="00F61A5F"/>
    <w:rsid w:val="00F629DA"/>
    <w:rsid w:val="00F62E6D"/>
    <w:rsid w:val="00F634BE"/>
    <w:rsid w:val="00F66C6E"/>
    <w:rsid w:val="00F70B8F"/>
    <w:rsid w:val="00F71A6F"/>
    <w:rsid w:val="00F737F3"/>
    <w:rsid w:val="00F80D3D"/>
    <w:rsid w:val="00F81C62"/>
    <w:rsid w:val="00F822C4"/>
    <w:rsid w:val="00F824AC"/>
    <w:rsid w:val="00F85613"/>
    <w:rsid w:val="00F90F55"/>
    <w:rsid w:val="00F91236"/>
    <w:rsid w:val="00F915F0"/>
    <w:rsid w:val="00F91989"/>
    <w:rsid w:val="00F93E6D"/>
    <w:rsid w:val="00F96815"/>
    <w:rsid w:val="00FA057B"/>
    <w:rsid w:val="00FA19EF"/>
    <w:rsid w:val="00FA1E98"/>
    <w:rsid w:val="00FA25DF"/>
    <w:rsid w:val="00FA59E2"/>
    <w:rsid w:val="00FA772D"/>
    <w:rsid w:val="00FA7B3D"/>
    <w:rsid w:val="00FB1342"/>
    <w:rsid w:val="00FB5457"/>
    <w:rsid w:val="00FB5CBB"/>
    <w:rsid w:val="00FB6421"/>
    <w:rsid w:val="00FC074C"/>
    <w:rsid w:val="00FC2766"/>
    <w:rsid w:val="00FC2D12"/>
    <w:rsid w:val="00FC366B"/>
    <w:rsid w:val="00FC3E31"/>
    <w:rsid w:val="00FC76F1"/>
    <w:rsid w:val="00FC78DD"/>
    <w:rsid w:val="00FD1348"/>
    <w:rsid w:val="00FD1CB3"/>
    <w:rsid w:val="00FD31CF"/>
    <w:rsid w:val="00FD3463"/>
    <w:rsid w:val="00FD40AA"/>
    <w:rsid w:val="00FD4CC0"/>
    <w:rsid w:val="00FD4F78"/>
    <w:rsid w:val="00FD5648"/>
    <w:rsid w:val="00FE28A3"/>
    <w:rsid w:val="00FE3685"/>
    <w:rsid w:val="00FE4CDD"/>
    <w:rsid w:val="00FE6E59"/>
    <w:rsid w:val="00FE74AC"/>
    <w:rsid w:val="00FE7C8A"/>
    <w:rsid w:val="00FE7CF1"/>
    <w:rsid w:val="00FE7F22"/>
    <w:rsid w:val="00FF1F52"/>
    <w:rsid w:val="00FF3941"/>
    <w:rsid w:val="00FF3D5F"/>
    <w:rsid w:val="00FF4030"/>
    <w:rsid w:val="00FF4C71"/>
    <w:rsid w:val="00FF5911"/>
    <w:rsid w:val="00FF61D3"/>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rsid w:val="004E1AE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link w:val="a5"/>
    <w:uiPriority w:val="99"/>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0">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Название Знак"/>
    <w:link w:val="af0"/>
    <w:rsid w:val="0031414C"/>
    <w:rPr>
      <w:b/>
      <w:sz w:val="36"/>
      <w:lang w:val="ru-RU" w:eastAsia="ru-RU" w:bidi="ar-SA"/>
    </w:rPr>
  </w:style>
  <w:style w:type="paragraph" w:customStyle="1" w:styleId="5">
    <w:name w:val="Заголов5"/>
    <w:basedOn w:val="11"/>
    <w:rsid w:val="00AB5BF9"/>
    <w:pPr>
      <w:jc w:val="center"/>
    </w:pPr>
    <w:rPr>
      <w:rFonts w:ascii="a_Timer" w:hAnsi="a_Timer"/>
      <w:sz w:val="24"/>
      <w:lang w:val="en-US"/>
    </w:rPr>
  </w:style>
  <w:style w:type="paragraph" w:customStyle="1" w:styleId="21">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веб)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 w:val="24"/>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character" w:customStyle="1" w:styleId="FontStyle59">
    <w:name w:val="Font Style59"/>
    <w:basedOn w:val="a0"/>
    <w:uiPriority w:val="99"/>
    <w:rsid w:val="000167B3"/>
    <w:rPr>
      <w:rFonts w:ascii="Bookman Old Style" w:hAnsi="Bookman Old Style" w:cs="Bookman Old Style"/>
      <w:color w:val="000000"/>
      <w:sz w:val="18"/>
      <w:szCs w:val="18"/>
    </w:rPr>
  </w:style>
  <w:style w:type="paragraph" w:customStyle="1" w:styleId="Default">
    <w:name w:val="Default"/>
    <w:rsid w:val="008B58A1"/>
    <w:pPr>
      <w:autoSpaceDE w:val="0"/>
      <w:autoSpaceDN w:val="0"/>
      <w:adjustRightInd w:val="0"/>
    </w:pPr>
    <w:rPr>
      <w:rFonts w:ascii="Cambria" w:eastAsiaTheme="minorHAnsi" w:hAnsi="Cambria" w:cs="Cambria"/>
      <w:color w:val="000000"/>
      <w:sz w:val="24"/>
      <w:szCs w:val="24"/>
      <w:lang w:eastAsia="en-US"/>
    </w:rPr>
  </w:style>
  <w:style w:type="paragraph" w:customStyle="1" w:styleId="Pa33">
    <w:name w:val="Pa33"/>
    <w:basedOn w:val="Default"/>
    <w:next w:val="Default"/>
    <w:uiPriority w:val="99"/>
    <w:rsid w:val="008B58A1"/>
    <w:pPr>
      <w:spacing w:line="201" w:lineRule="atLeast"/>
    </w:pPr>
    <w:rPr>
      <w:rFonts w:cstheme="minorBidi"/>
      <w:color w:val="auto"/>
    </w:rPr>
  </w:style>
  <w:style w:type="paragraph" w:customStyle="1" w:styleId="Pa34">
    <w:name w:val="Pa34"/>
    <w:basedOn w:val="Default"/>
    <w:next w:val="Default"/>
    <w:uiPriority w:val="99"/>
    <w:rsid w:val="008B58A1"/>
    <w:pPr>
      <w:spacing w:line="201" w:lineRule="atLeast"/>
    </w:pPr>
    <w:rPr>
      <w:rFonts w:cstheme="minorBidi"/>
      <w:color w:val="auto"/>
    </w:rPr>
  </w:style>
  <w:style w:type="character" w:customStyle="1" w:styleId="10">
    <w:name w:val="Заголовок 1 Знак"/>
    <w:basedOn w:val="a0"/>
    <w:link w:val="1"/>
    <w:rsid w:val="004E1AE5"/>
    <w:rPr>
      <w:rFonts w:asciiTheme="majorHAnsi" w:eastAsiaTheme="majorEastAsia" w:hAnsiTheme="majorHAnsi" w:cstheme="majorBidi"/>
      <w:b/>
      <w:bCs/>
      <w:color w:val="365F91" w:themeColor="accent1" w:themeShade="BF"/>
      <w:sz w:val="28"/>
      <w:szCs w:val="28"/>
    </w:rPr>
  </w:style>
  <w:style w:type="character" w:customStyle="1" w:styleId="a5">
    <w:name w:val="Нижний колонтитул Знак"/>
    <w:basedOn w:val="a0"/>
    <w:link w:val="a4"/>
    <w:uiPriority w:val="99"/>
    <w:rsid w:val="002D0F63"/>
  </w:style>
  <w:style w:type="paragraph" w:styleId="afc">
    <w:name w:val="Revision"/>
    <w:hidden/>
    <w:uiPriority w:val="99"/>
    <w:semiHidden/>
    <w:rsid w:val="000336B9"/>
  </w:style>
  <w:style w:type="paragraph" w:customStyle="1" w:styleId="Pa16">
    <w:name w:val="Pa16"/>
    <w:basedOn w:val="Default"/>
    <w:next w:val="Default"/>
    <w:uiPriority w:val="99"/>
    <w:rsid w:val="008D7689"/>
    <w:pPr>
      <w:spacing w:line="361" w:lineRule="atLeast"/>
    </w:pPr>
    <w:rPr>
      <w:rFonts w:eastAsia="Times New Roman" w:cs="Times New Roman"/>
      <w:color w:val="auto"/>
      <w:lang w:eastAsia="ru-RU"/>
    </w:rPr>
  </w:style>
  <w:style w:type="paragraph" w:styleId="HTML">
    <w:name w:val="HTML Preformatted"/>
    <w:basedOn w:val="a"/>
    <w:link w:val="HTML0"/>
    <w:uiPriority w:val="99"/>
    <w:semiHidden/>
    <w:unhideWhenUsed/>
    <w:rsid w:val="00337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3376C1"/>
    <w:rPr>
      <w:rFonts w:ascii="Courier New" w:hAnsi="Courier New" w:cs="Courier New"/>
    </w:rPr>
  </w:style>
  <w:style w:type="character" w:customStyle="1" w:styleId="A70">
    <w:name w:val="A7"/>
    <w:uiPriority w:val="99"/>
    <w:rsid w:val="00FA772D"/>
    <w:rPr>
      <w:rFonts w:cs="Cambria"/>
      <w:color w:val="000000"/>
      <w:sz w:val="22"/>
      <w:szCs w:val="22"/>
      <w:u w:val="single"/>
    </w:rPr>
  </w:style>
</w:styles>
</file>

<file path=word/webSettings.xml><?xml version="1.0" encoding="utf-8"?>
<w:webSettings xmlns:r="http://schemas.openxmlformats.org/officeDocument/2006/relationships" xmlns:w="http://schemas.openxmlformats.org/wordprocessingml/2006/main">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316233118">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78053650">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lectropedia.org/" TargetMode="External"/><Relationship Id="rId18" Type="http://schemas.openxmlformats.org/officeDocument/2006/relationships/hyperlink" Target="https://www.iso.org/contents/data/standard/04/21/42126.html" TargetMode="External"/><Relationship Id="rId26" Type="http://schemas.openxmlformats.org/officeDocument/2006/relationships/hyperlink" Target="https://www.iso.org/contents/data/standard/07/13/71369.html" TargetMode="External"/><Relationship Id="rId3" Type="http://schemas.openxmlformats.org/officeDocument/2006/relationships/styles" Target="styles.xml"/><Relationship Id="rId21" Type="http://schemas.openxmlformats.org/officeDocument/2006/relationships/hyperlink" Target="https://www.iso.org/contents/data/standard/06/80/68002.html"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emf"/><Relationship Id="rId25" Type="http://schemas.openxmlformats.org/officeDocument/2006/relationships/hyperlink" Target="https://www.iso.org/contents/data/standard/01/55/15553.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yperlink" Target="https://www.iso.org/contents/data/standard/00/89/8977.html" TargetMode="External"/><Relationship Id="rId29" Type="http://schemas.openxmlformats.org/officeDocument/2006/relationships/hyperlink" Target="https://www.egfntd.kz/rus/tv/390242.html?sw_gr=-1&amp;sw_str=ISO%20139-&amp;sw_sec=-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iso.org/contents/data/standard/06/94/69419.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yperlink" Target="https://www.iso.org/contents/data/standard/02/97/29779.html" TargetMode="External"/><Relationship Id="rId28" Type="http://schemas.openxmlformats.org/officeDocument/2006/relationships/hyperlink" Target="https://www.egfntd.kz/rus/tv/390780.html?sw_gr=-1&amp;sw_str=ISO%20105-A02&amp;sw_sec=-1" TargetMode="External"/><Relationship Id="rId10" Type="http://schemas.openxmlformats.org/officeDocument/2006/relationships/header" Target="header2.xml"/><Relationship Id="rId19" Type="http://schemas.openxmlformats.org/officeDocument/2006/relationships/hyperlink" Target="https://www.iso.org/contents/data/standard/00/56/5677.html"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iso.org/obp" TargetMode="External"/><Relationship Id="rId22" Type="http://schemas.openxmlformats.org/officeDocument/2006/relationships/hyperlink" Target="https://www.iso.org/contents/data/standard/03/78/37847.html" TargetMode="External"/><Relationship Id="rId27" Type="http://schemas.openxmlformats.org/officeDocument/2006/relationships/hyperlink" Target="https://www.iso.org/contents/data/standard/03/69/36961.html" TargetMode="External"/><Relationship Id="rId30"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C30A7-9D79-4E93-87C8-93F59E7BD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1364</TotalTime>
  <Pages>24</Pages>
  <Words>7066</Words>
  <Characters>40282</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47254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Красавица</cp:lastModifiedBy>
  <cp:revision>173</cp:revision>
  <cp:lastPrinted>2019-09-21T05:06:00Z</cp:lastPrinted>
  <dcterms:created xsi:type="dcterms:W3CDTF">2019-06-13T11:14:00Z</dcterms:created>
  <dcterms:modified xsi:type="dcterms:W3CDTF">2020-04-08T06:47:00Z</dcterms:modified>
</cp:coreProperties>
</file>